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B37571" w14:textId="77777777" w:rsidR="003B2DCC" w:rsidRPr="000E1AEA" w:rsidRDefault="003B2DCC" w:rsidP="003B2DCC">
      <w:pPr>
        <w:spacing w:after="0" w:line="408" w:lineRule="auto"/>
        <w:ind w:left="120"/>
        <w:jc w:val="center"/>
      </w:pPr>
      <w:bookmarkStart w:id="0" w:name="block-9801901"/>
      <w:r w:rsidRPr="000E1AEA">
        <w:rPr>
          <w:rFonts w:ascii="Times New Roman" w:hAnsi="Times New Roman"/>
          <w:b/>
          <w:color w:val="000000"/>
          <w:sz w:val="28"/>
        </w:rPr>
        <w:t>МИНИСТЕРСТВО ПРОСВЕЩЕНИЯ РОССИЙСКОЙ ФЕДЕРАЦИИ</w:t>
      </w:r>
    </w:p>
    <w:p w14:paraId="45AD71C0" w14:textId="77777777" w:rsidR="003B2DCC" w:rsidRPr="000E1AEA" w:rsidRDefault="003B2DCC" w:rsidP="003B2DCC">
      <w:pPr>
        <w:spacing w:after="0" w:line="408" w:lineRule="auto"/>
        <w:ind w:left="120"/>
        <w:jc w:val="center"/>
      </w:pPr>
      <w:r w:rsidRPr="000E1AEA">
        <w:rPr>
          <w:rFonts w:ascii="Times New Roman" w:hAnsi="Times New Roman"/>
          <w:b/>
          <w:color w:val="000000"/>
          <w:sz w:val="28"/>
        </w:rPr>
        <w:t>‌</w:t>
      </w:r>
      <w:bookmarkStart w:id="1" w:name="458a8b50-bc87-4dce-ba15-54688bfa7451"/>
      <w:r w:rsidRPr="000E1AEA">
        <w:rPr>
          <w:rFonts w:ascii="Times New Roman" w:hAnsi="Times New Roman"/>
          <w:b/>
          <w:color w:val="000000"/>
          <w:sz w:val="28"/>
        </w:rPr>
        <w:t xml:space="preserve">‌Министерство образования и науки Республики Татарстан‌‌ </w:t>
      </w:r>
      <w:bookmarkEnd w:id="1"/>
      <w:r w:rsidRPr="000E1AEA">
        <w:rPr>
          <w:rFonts w:ascii="Times New Roman" w:hAnsi="Times New Roman"/>
          <w:b/>
          <w:color w:val="000000"/>
          <w:sz w:val="28"/>
        </w:rPr>
        <w:t xml:space="preserve">‌‌ </w:t>
      </w:r>
    </w:p>
    <w:p w14:paraId="7C0F296B" w14:textId="340EEF16" w:rsidR="00717A0E" w:rsidRDefault="00717A0E" w:rsidP="003B2DCC">
      <w:pPr>
        <w:spacing w:after="0" w:line="408" w:lineRule="auto"/>
        <w:ind w:left="120"/>
        <w:jc w:val="center"/>
        <w:rPr>
          <w:rFonts w:ascii="Times New Roman" w:hAnsi="Times New Roman"/>
          <w:b/>
          <w:color w:val="000000"/>
          <w:sz w:val="28"/>
        </w:rPr>
      </w:pPr>
      <w:r>
        <w:rPr>
          <w:rFonts w:ascii="Times New Roman" w:hAnsi="Times New Roman"/>
          <w:b/>
          <w:color w:val="000000"/>
          <w:sz w:val="28"/>
        </w:rPr>
        <w:t>МКУ «Отдел образования» ИК ЧМР РТ</w:t>
      </w:r>
    </w:p>
    <w:p w14:paraId="39E3D298" w14:textId="77777777" w:rsidR="003B2DCC" w:rsidRDefault="003B2DCC" w:rsidP="003B2DCC">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Нижнекаменская</w:t>
      </w:r>
      <w:proofErr w:type="spellEnd"/>
      <w:r>
        <w:rPr>
          <w:rFonts w:ascii="Times New Roman" w:hAnsi="Times New Roman"/>
          <w:b/>
          <w:color w:val="000000"/>
          <w:sz w:val="28"/>
        </w:rPr>
        <w:t xml:space="preserve"> ООШ"</w:t>
      </w:r>
    </w:p>
    <w:p w14:paraId="7412E2D0" w14:textId="77777777" w:rsidR="003B2DCC" w:rsidRDefault="003B2DCC" w:rsidP="003B2DCC">
      <w:pPr>
        <w:spacing w:after="0"/>
        <w:ind w:left="120"/>
      </w:pPr>
    </w:p>
    <w:p w14:paraId="13943E5A" w14:textId="77777777" w:rsidR="003B2DCC" w:rsidRDefault="003B2DCC" w:rsidP="003B2DCC">
      <w:pPr>
        <w:spacing w:after="0"/>
        <w:ind w:left="120"/>
      </w:pPr>
    </w:p>
    <w:p w14:paraId="3928AEAE" w14:textId="374FB1DF" w:rsidR="003B2DCC" w:rsidRDefault="0086649F" w:rsidP="003B2DCC">
      <w:pPr>
        <w:spacing w:after="0"/>
        <w:ind w:left="120"/>
      </w:pPr>
      <w:r>
        <w:rPr>
          <w:noProof/>
          <w:lang w:eastAsia="ru-RU"/>
        </w:rPr>
        <w:drawing>
          <wp:inline distT="0" distB="0" distL="0" distR="0" wp14:anchorId="6463199A" wp14:editId="75797769">
            <wp:extent cx="5991225" cy="1809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93327" cy="1810385"/>
                    </a:xfrm>
                    <a:prstGeom prst="rect">
                      <a:avLst/>
                    </a:prstGeom>
                    <a:noFill/>
                  </pic:spPr>
                </pic:pic>
              </a:graphicData>
            </a:graphic>
          </wp:inline>
        </w:drawing>
      </w:r>
    </w:p>
    <w:p w14:paraId="68C21496" w14:textId="77777777" w:rsidR="003B2DCC" w:rsidRDefault="003B2DCC" w:rsidP="003B2DCC">
      <w:pPr>
        <w:spacing w:after="0"/>
        <w:ind w:left="120"/>
      </w:pPr>
    </w:p>
    <w:p w14:paraId="36966A56" w14:textId="77777777" w:rsidR="003B2DCC" w:rsidRPr="000E1AEA" w:rsidRDefault="003B2DCC" w:rsidP="003B2DCC">
      <w:pPr>
        <w:spacing w:after="0"/>
        <w:ind w:left="120"/>
      </w:pPr>
    </w:p>
    <w:p w14:paraId="437E0E14" w14:textId="66AF70EA" w:rsidR="003B2DCC" w:rsidRPr="000E1AEA" w:rsidRDefault="003B2DCC" w:rsidP="0086649F">
      <w:pPr>
        <w:spacing w:after="0"/>
        <w:ind w:left="120"/>
      </w:pPr>
    </w:p>
    <w:p w14:paraId="55EEF1A7" w14:textId="77777777" w:rsidR="003B2DCC" w:rsidRPr="000E1AEA" w:rsidRDefault="003B2DCC" w:rsidP="003B2DCC">
      <w:pPr>
        <w:spacing w:after="0"/>
        <w:ind w:left="120"/>
      </w:pPr>
    </w:p>
    <w:p w14:paraId="4AB96C15" w14:textId="77777777" w:rsidR="003B2DCC" w:rsidRPr="000E1AEA" w:rsidRDefault="003B2DCC" w:rsidP="003B2DCC">
      <w:pPr>
        <w:spacing w:after="0"/>
        <w:ind w:left="120"/>
      </w:pPr>
    </w:p>
    <w:p w14:paraId="4674485B" w14:textId="77777777" w:rsidR="003B2DCC" w:rsidRPr="000E1AEA" w:rsidRDefault="003B2DCC" w:rsidP="003B2DCC">
      <w:pPr>
        <w:spacing w:after="0" w:line="408" w:lineRule="auto"/>
        <w:ind w:left="120"/>
        <w:jc w:val="center"/>
      </w:pPr>
      <w:r w:rsidRPr="000E1AEA">
        <w:rPr>
          <w:rFonts w:ascii="Times New Roman" w:hAnsi="Times New Roman"/>
          <w:b/>
          <w:color w:val="000000"/>
          <w:sz w:val="28"/>
        </w:rPr>
        <w:t>РАБОЧАЯ ПРОГРАММА</w:t>
      </w:r>
    </w:p>
    <w:p w14:paraId="7608A605" w14:textId="6B09B576" w:rsidR="003B2DCC" w:rsidRPr="000E1AEA" w:rsidRDefault="003B2DCC" w:rsidP="003B2DCC">
      <w:pPr>
        <w:spacing w:after="0" w:line="408" w:lineRule="auto"/>
        <w:ind w:left="120"/>
        <w:jc w:val="center"/>
      </w:pPr>
      <w:r w:rsidRPr="000E1AEA">
        <w:rPr>
          <w:rFonts w:ascii="Times New Roman" w:hAnsi="Times New Roman"/>
          <w:color w:val="000000"/>
          <w:sz w:val="28"/>
        </w:rPr>
        <w:t>(</w:t>
      </w:r>
      <w:r>
        <w:rPr>
          <w:rFonts w:ascii="Times New Roman" w:hAnsi="Times New Roman"/>
          <w:color w:val="000000"/>
          <w:sz w:val="28"/>
        </w:rPr>
        <w:t>ID</w:t>
      </w:r>
      <w:r w:rsidRPr="000E1AEA">
        <w:rPr>
          <w:rFonts w:ascii="Times New Roman" w:hAnsi="Times New Roman"/>
          <w:color w:val="000000"/>
          <w:sz w:val="28"/>
        </w:rPr>
        <w:t xml:space="preserve"> </w:t>
      </w:r>
      <w:r w:rsidR="002761DA" w:rsidRPr="002761DA">
        <w:rPr>
          <w:color w:val="000000"/>
          <w:sz w:val="28"/>
        </w:rPr>
        <w:t>2351727</w:t>
      </w:r>
      <w:r w:rsidRPr="000E1AEA">
        <w:rPr>
          <w:rFonts w:ascii="Times New Roman" w:hAnsi="Times New Roman"/>
          <w:color w:val="000000"/>
          <w:sz w:val="28"/>
        </w:rPr>
        <w:t>)</w:t>
      </w:r>
    </w:p>
    <w:p w14:paraId="44D5FB49" w14:textId="77777777" w:rsidR="003B2DCC" w:rsidRPr="000E1AEA" w:rsidRDefault="003B2DCC" w:rsidP="003B2DCC">
      <w:pPr>
        <w:spacing w:after="0"/>
        <w:ind w:left="120"/>
        <w:jc w:val="center"/>
      </w:pPr>
    </w:p>
    <w:p w14:paraId="601607E5" w14:textId="3F02701E" w:rsidR="003B2DCC" w:rsidRPr="000E1AEA" w:rsidRDefault="003B2DCC" w:rsidP="003B2DCC">
      <w:pPr>
        <w:spacing w:after="0" w:line="408" w:lineRule="auto"/>
        <w:ind w:left="120"/>
        <w:jc w:val="center"/>
      </w:pPr>
      <w:r w:rsidRPr="000E1AEA">
        <w:rPr>
          <w:rFonts w:ascii="Times New Roman" w:hAnsi="Times New Roman"/>
          <w:b/>
          <w:color w:val="000000"/>
          <w:sz w:val="28"/>
        </w:rPr>
        <w:t>учебного предмета «</w:t>
      </w:r>
      <w:r w:rsidR="00E13072">
        <w:rPr>
          <w:b/>
          <w:color w:val="000000"/>
          <w:sz w:val="28"/>
        </w:rPr>
        <w:t>Математика</w:t>
      </w:r>
      <w:r w:rsidRPr="000E1AEA">
        <w:rPr>
          <w:rFonts w:ascii="Times New Roman" w:hAnsi="Times New Roman"/>
          <w:b/>
          <w:color w:val="000000"/>
          <w:sz w:val="28"/>
        </w:rPr>
        <w:t xml:space="preserve">» </w:t>
      </w:r>
    </w:p>
    <w:p w14:paraId="4839B701" w14:textId="65AAC8C5" w:rsidR="003B2DCC" w:rsidRPr="000E1AEA" w:rsidRDefault="00E13072" w:rsidP="003B2DCC">
      <w:pPr>
        <w:spacing w:after="0" w:line="408" w:lineRule="auto"/>
        <w:ind w:left="120"/>
        <w:jc w:val="center"/>
      </w:pPr>
      <w:r>
        <w:rPr>
          <w:color w:val="000000"/>
          <w:sz w:val="28"/>
        </w:rPr>
        <w:t>для обучающихся 5</w:t>
      </w:r>
      <w:r w:rsidR="003B2DCC">
        <w:rPr>
          <w:color w:val="000000"/>
          <w:sz w:val="28"/>
        </w:rPr>
        <w:t xml:space="preserve"> класса</w:t>
      </w:r>
      <w:r w:rsidR="003B2DCC" w:rsidRPr="000E1AEA">
        <w:rPr>
          <w:rFonts w:ascii="Times New Roman" w:hAnsi="Times New Roman"/>
          <w:color w:val="000000"/>
          <w:sz w:val="28"/>
        </w:rPr>
        <w:t xml:space="preserve"> </w:t>
      </w:r>
    </w:p>
    <w:p w14:paraId="692E80E5" w14:textId="77777777" w:rsidR="003B2DCC" w:rsidRPr="000E1AEA" w:rsidRDefault="003B2DCC" w:rsidP="003B2DCC">
      <w:pPr>
        <w:spacing w:after="0"/>
        <w:ind w:left="120"/>
        <w:jc w:val="center"/>
      </w:pPr>
    </w:p>
    <w:p w14:paraId="3813C1BC" w14:textId="77777777" w:rsidR="003B2DCC" w:rsidRPr="000E1AEA" w:rsidRDefault="003B2DCC" w:rsidP="003B2DCC">
      <w:pPr>
        <w:spacing w:after="0"/>
        <w:ind w:left="120"/>
        <w:jc w:val="center"/>
      </w:pPr>
    </w:p>
    <w:p w14:paraId="68FC1C64" w14:textId="77777777" w:rsidR="003B2DCC" w:rsidRPr="000E1AEA" w:rsidRDefault="003B2DCC" w:rsidP="003B2DCC">
      <w:pPr>
        <w:spacing w:after="0"/>
        <w:ind w:left="120"/>
        <w:jc w:val="center"/>
      </w:pPr>
    </w:p>
    <w:p w14:paraId="2ADA1307" w14:textId="77777777" w:rsidR="003B2DCC" w:rsidRPr="000E1AEA" w:rsidRDefault="003B2DCC" w:rsidP="003B2DCC">
      <w:pPr>
        <w:spacing w:after="0"/>
        <w:ind w:left="120"/>
        <w:jc w:val="center"/>
      </w:pPr>
    </w:p>
    <w:p w14:paraId="0B18C033" w14:textId="77777777" w:rsidR="003B2DCC" w:rsidRPr="000E1AEA" w:rsidRDefault="003B2DCC" w:rsidP="003B2DCC">
      <w:pPr>
        <w:spacing w:after="0"/>
        <w:ind w:left="120"/>
        <w:jc w:val="center"/>
      </w:pPr>
    </w:p>
    <w:p w14:paraId="4F921109" w14:textId="77777777" w:rsidR="003B2DCC" w:rsidRPr="000E1AEA" w:rsidRDefault="003B2DCC" w:rsidP="003B2DCC">
      <w:pPr>
        <w:spacing w:after="0"/>
        <w:ind w:left="120"/>
        <w:jc w:val="center"/>
      </w:pPr>
    </w:p>
    <w:p w14:paraId="31A45C10" w14:textId="77777777" w:rsidR="003B2DCC" w:rsidRPr="000E1AEA" w:rsidRDefault="003B2DCC" w:rsidP="003B2DCC">
      <w:pPr>
        <w:spacing w:after="0"/>
        <w:ind w:left="120"/>
        <w:jc w:val="center"/>
      </w:pPr>
    </w:p>
    <w:p w14:paraId="096CAAD5" w14:textId="77777777" w:rsidR="003B2DCC" w:rsidRPr="000E1AEA" w:rsidRDefault="003B2DCC" w:rsidP="003B2DCC">
      <w:pPr>
        <w:spacing w:after="0"/>
        <w:ind w:left="120"/>
        <w:jc w:val="center"/>
      </w:pPr>
    </w:p>
    <w:p w14:paraId="28E258C4" w14:textId="77777777" w:rsidR="003B2DCC" w:rsidRPr="000E1AEA" w:rsidRDefault="003B2DCC" w:rsidP="003B2DCC">
      <w:pPr>
        <w:spacing w:after="0"/>
        <w:ind w:left="120"/>
        <w:jc w:val="center"/>
      </w:pPr>
    </w:p>
    <w:p w14:paraId="0E741133" w14:textId="77777777" w:rsidR="003B2DCC" w:rsidRDefault="003B2DCC" w:rsidP="003B2DCC">
      <w:pPr>
        <w:ind w:left="120"/>
        <w:jc w:val="center"/>
        <w:rPr>
          <w:b/>
          <w:color w:val="000000"/>
          <w:sz w:val="28"/>
        </w:rPr>
      </w:pPr>
      <w:bookmarkStart w:id="2" w:name="0e4163ab-ce05-47cb-a8af-92a1d51c1d1b"/>
    </w:p>
    <w:p w14:paraId="7E186FBA" w14:textId="77777777" w:rsidR="003B2DCC" w:rsidRDefault="003B2DCC" w:rsidP="003B2DCC">
      <w:pPr>
        <w:rPr>
          <w:b/>
          <w:color w:val="000000"/>
          <w:sz w:val="28"/>
        </w:rPr>
      </w:pPr>
    </w:p>
    <w:p w14:paraId="738B9F91" w14:textId="77777777" w:rsidR="0086649F" w:rsidRDefault="0086649F" w:rsidP="003B2DCC">
      <w:pPr>
        <w:spacing w:after="0"/>
        <w:ind w:left="120"/>
        <w:jc w:val="center"/>
        <w:rPr>
          <w:rFonts w:ascii="Times New Roman" w:hAnsi="Times New Roman"/>
          <w:b/>
          <w:color w:val="000000"/>
          <w:sz w:val="28"/>
        </w:rPr>
      </w:pPr>
    </w:p>
    <w:p w14:paraId="3BF6E9FF" w14:textId="77777777" w:rsidR="00717A0E" w:rsidRDefault="00717A0E" w:rsidP="003B2DCC">
      <w:pPr>
        <w:spacing w:after="0"/>
        <w:ind w:left="120"/>
        <w:jc w:val="center"/>
        <w:rPr>
          <w:rFonts w:ascii="Times New Roman" w:hAnsi="Times New Roman"/>
          <w:b/>
          <w:color w:val="000000"/>
          <w:sz w:val="28"/>
        </w:rPr>
      </w:pPr>
    </w:p>
    <w:p w14:paraId="0A7BAEA9" w14:textId="77777777" w:rsidR="00717A0E" w:rsidRDefault="00717A0E" w:rsidP="003B2DCC">
      <w:pPr>
        <w:spacing w:after="0"/>
        <w:ind w:left="120"/>
        <w:jc w:val="center"/>
        <w:rPr>
          <w:rFonts w:ascii="Times New Roman" w:hAnsi="Times New Roman"/>
          <w:b/>
          <w:color w:val="000000"/>
          <w:sz w:val="28"/>
        </w:rPr>
      </w:pPr>
    </w:p>
    <w:p w14:paraId="0A832537" w14:textId="77777777" w:rsidR="003B2DCC" w:rsidRPr="000E1AEA" w:rsidRDefault="003B2DCC" w:rsidP="003B2DCC">
      <w:pPr>
        <w:spacing w:after="0"/>
        <w:ind w:left="120"/>
        <w:jc w:val="center"/>
      </w:pPr>
      <w:bookmarkStart w:id="3" w:name="_GoBack"/>
      <w:bookmarkEnd w:id="3"/>
      <w:proofErr w:type="spellStart"/>
      <w:r w:rsidRPr="000E1AEA">
        <w:rPr>
          <w:rFonts w:ascii="Times New Roman" w:hAnsi="Times New Roman"/>
          <w:b/>
          <w:color w:val="000000"/>
          <w:sz w:val="28"/>
        </w:rPr>
        <w:t>с</w:t>
      </w:r>
      <w:proofErr w:type="gramStart"/>
      <w:r w:rsidRPr="000E1AEA">
        <w:rPr>
          <w:rFonts w:ascii="Times New Roman" w:hAnsi="Times New Roman"/>
          <w:b/>
          <w:color w:val="000000"/>
          <w:sz w:val="28"/>
        </w:rPr>
        <w:t>.Н</w:t>
      </w:r>
      <w:proofErr w:type="gramEnd"/>
      <w:r w:rsidRPr="000E1AEA">
        <w:rPr>
          <w:rFonts w:ascii="Times New Roman" w:hAnsi="Times New Roman"/>
          <w:b/>
          <w:color w:val="000000"/>
          <w:sz w:val="28"/>
        </w:rPr>
        <w:t>ижняя</w:t>
      </w:r>
      <w:proofErr w:type="spellEnd"/>
      <w:r w:rsidRPr="000E1AEA">
        <w:rPr>
          <w:rFonts w:ascii="Times New Roman" w:hAnsi="Times New Roman"/>
          <w:b/>
          <w:color w:val="000000"/>
          <w:sz w:val="28"/>
        </w:rPr>
        <w:t xml:space="preserve"> Каменка </w:t>
      </w:r>
      <w:bookmarkEnd w:id="2"/>
      <w:r w:rsidRPr="000E1AEA">
        <w:rPr>
          <w:rFonts w:ascii="Times New Roman" w:hAnsi="Times New Roman"/>
          <w:b/>
          <w:color w:val="000000"/>
          <w:sz w:val="28"/>
        </w:rPr>
        <w:t xml:space="preserve">‌ </w:t>
      </w:r>
      <w:bookmarkStart w:id="4" w:name="491e05a7-f9e6-4844-988f-66989e75e9e7"/>
      <w:r w:rsidRPr="000E1AEA">
        <w:rPr>
          <w:rFonts w:ascii="Times New Roman" w:hAnsi="Times New Roman"/>
          <w:b/>
          <w:color w:val="000000"/>
          <w:sz w:val="28"/>
        </w:rPr>
        <w:t>2023</w:t>
      </w:r>
      <w:bookmarkEnd w:id="4"/>
      <w:r w:rsidRPr="000E1AEA">
        <w:rPr>
          <w:rFonts w:ascii="Times New Roman" w:hAnsi="Times New Roman"/>
          <w:b/>
          <w:color w:val="000000"/>
          <w:sz w:val="28"/>
        </w:rPr>
        <w:t>‌</w:t>
      </w:r>
      <w:r w:rsidRPr="000E1AEA">
        <w:rPr>
          <w:rFonts w:ascii="Times New Roman" w:hAnsi="Times New Roman"/>
          <w:color w:val="000000"/>
          <w:sz w:val="28"/>
        </w:rPr>
        <w:t>​</w:t>
      </w:r>
    </w:p>
    <w:bookmarkEnd w:id="0"/>
    <w:p w14:paraId="3332088D" w14:textId="77777777" w:rsidR="003B2DCC" w:rsidRDefault="003B2DCC" w:rsidP="00CE0E54">
      <w:pPr>
        <w:spacing w:line="240" w:lineRule="auto"/>
        <w:ind w:firstLine="709"/>
        <w:contextualSpacing/>
        <w:jc w:val="center"/>
        <w:rPr>
          <w:rFonts w:ascii="Times New Roman" w:eastAsia="Calibri" w:hAnsi="Times New Roman" w:cs="Times New Roman"/>
          <w:b/>
          <w:bCs/>
          <w:sz w:val="24"/>
          <w:szCs w:val="24"/>
        </w:rPr>
      </w:pPr>
    </w:p>
    <w:p w14:paraId="42EC9244" w14:textId="77777777" w:rsidR="00CE0E54" w:rsidRPr="00CE0E54" w:rsidRDefault="00CE0E54" w:rsidP="00CE0E54">
      <w:pPr>
        <w:spacing w:line="240" w:lineRule="auto"/>
        <w:ind w:firstLine="709"/>
        <w:contextualSpacing/>
        <w:jc w:val="center"/>
        <w:rPr>
          <w:rFonts w:ascii="Times New Roman" w:eastAsia="Calibri" w:hAnsi="Times New Roman" w:cs="Times New Roman"/>
          <w:b/>
          <w:bCs/>
          <w:sz w:val="24"/>
          <w:szCs w:val="24"/>
        </w:rPr>
      </w:pPr>
      <w:r w:rsidRPr="00CE0E54">
        <w:rPr>
          <w:rFonts w:ascii="Times New Roman" w:eastAsia="Calibri" w:hAnsi="Times New Roman" w:cs="Times New Roman"/>
          <w:b/>
          <w:bCs/>
          <w:sz w:val="24"/>
          <w:szCs w:val="24"/>
        </w:rPr>
        <w:t>ПОЯСНИТЕЛЬНАЯ ЗАПИСКА</w:t>
      </w:r>
    </w:p>
    <w:p w14:paraId="08B41E5D" w14:textId="77777777" w:rsidR="00CE0E54" w:rsidRPr="00CE0E54" w:rsidRDefault="00CE0E54" w:rsidP="00CE0E54">
      <w:pPr>
        <w:spacing w:line="240" w:lineRule="auto"/>
        <w:ind w:firstLine="709"/>
        <w:contextualSpacing/>
        <w:jc w:val="center"/>
        <w:rPr>
          <w:rFonts w:ascii="Times New Roman" w:eastAsia="Calibri" w:hAnsi="Times New Roman" w:cs="Times New Roman"/>
          <w:b/>
          <w:bCs/>
          <w:sz w:val="24"/>
          <w:szCs w:val="24"/>
        </w:rPr>
      </w:pPr>
    </w:p>
    <w:p w14:paraId="00FD793B" w14:textId="77777777" w:rsidR="00CE0E54" w:rsidRPr="00CE0E54" w:rsidRDefault="00CE0E54" w:rsidP="00CE0E54">
      <w:pPr>
        <w:spacing w:line="240" w:lineRule="auto"/>
        <w:ind w:firstLine="426"/>
        <w:contextualSpacing/>
        <w:jc w:val="center"/>
        <w:rPr>
          <w:rFonts w:ascii="Times New Roman" w:eastAsia="Calibri" w:hAnsi="Times New Roman" w:cs="Times New Roman"/>
          <w:b/>
          <w:bCs/>
          <w:sz w:val="24"/>
          <w:szCs w:val="24"/>
        </w:rPr>
      </w:pPr>
      <w:r w:rsidRPr="00CE0E54">
        <w:rPr>
          <w:rFonts w:ascii="Times New Roman" w:eastAsia="Calibri" w:hAnsi="Times New Roman" w:cs="Times New Roman"/>
          <w:b/>
          <w:bCs/>
          <w:sz w:val="24"/>
          <w:szCs w:val="24"/>
        </w:rPr>
        <w:t>Общая характеристика учебного предмета «математика»</w:t>
      </w:r>
    </w:p>
    <w:p w14:paraId="17207CB1"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Рабочая программа по математике для обучающихся 5 классов разработана на основе Федерального государственного образовательного стандарта основного общего образования с учётом рабочей программы  воспитания и современных мировых требований, предъявляемых к математическому образованию, и традиций российского образования, которые обеспечивают овладение ключевыми компетенциями, составляющими основу для непрерывного образования и саморазвития, а также целостность общекультурного, личностного и познавательного развития обучающихся. В рабочей программе учтены идеи и положения Концепции развития математического образования в Российской Федерации.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 Уже в школе математика служит опорным предметом для изучения смежных дисциплин, а после школы реальной необходимостью становится непрерывное образование, что требует полноценной базовой общеобразовательной подготовки, в том числе и математической.</w:t>
      </w:r>
    </w:p>
    <w:p w14:paraId="545C44E1"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Это обусловлено тем, что в наши дни растёт число профессий, связанных с непосредственным применением математики: и в сфере экономики, и в бизнесе, и в технологических областях, и даже в гуманитарных сферах. Таким образом, круг школьников, для которых математика может стать значимым предметом, расширяется.</w:t>
      </w:r>
    </w:p>
    <w:p w14:paraId="72CB4204"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Практическая полезность математики обусловлена тем, что её предметом являются фундаментальные структуры нашего мира: пространственные формы и количественные отношения от простейших, усваиваемых в непосредственном опыте, до достаточно сложных, необходимых для развития научных и прикладных идей. Без конкретных математических знаний затруднено понимание принципов устройства и использования современной техники, восприятие и интерпретация разнообразной социальной, экономической, политической информации, малоэффективна повседневная практическая деятельность. Каждому человеку в своей жизни приходится выполнять расчёты и составлять алгоритмы, находить и применять формулы, владеть практическими приёмами геометрических измерений и построений, читать информацию, представленную в виде таблиц, диаграмм и графиков, жить в условиях неопределённости и понимать вероятностный характер случайных событий.</w:t>
      </w:r>
    </w:p>
    <w:p w14:paraId="7AB0868A"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Одновременно с расширением сфер применения математики в современном обществе всё более важным становится математический стиль мышления, проявляющийся в определённых умственных навыках. В процессе изучения математики в арсенал приёмов и методов мышления человека естественным образом включаются индукция и дедукция, обобщение и конкретизация, анализ и синтез, классификация и систематизация, абстрагирование и аналогия. Объекты математических умозаключений, правила их конструирования раскрывают механизм логических построений, способствуют выработке умения формулировать, обосновывать и доказывать суждения, тем самым развивают логическое мышление. Ведущая роль принадлежит математике и в формировании алгоритмической компоненты мышления и воспитании умений действовать по заданным алгоритмам, совершенствовать известные и конструировать новые. В процессе решения задач — основой учебной деятельности на уроках математики — развиваются также творческая и прикладная стороны мышления.</w:t>
      </w:r>
    </w:p>
    <w:p w14:paraId="61265C55"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Обучение математике даёт возможность развивать у обучающихся точную, рациональную и информативную речь, умение отбирать наиболее подходящие языковые, символические, графические средства для выражения суждений и наглядного их представления.</w:t>
      </w:r>
    </w:p>
    <w:p w14:paraId="17B120FE"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Необходимым компонентом общей культуры в современном толковании является общее знакомство с методами познания действительности, представление о предмете и </w:t>
      </w:r>
      <w:r w:rsidRPr="00CE0E54">
        <w:rPr>
          <w:rFonts w:ascii="Times New Roman" w:eastAsia="Calibri" w:hAnsi="Times New Roman" w:cs="Times New Roman"/>
          <w:sz w:val="24"/>
          <w:szCs w:val="24"/>
        </w:rPr>
        <w:lastRenderedPageBreak/>
        <w:t>методах математики, их отличий от методов других естественных и гуманитарных наук, об особенностях применения математики для решения научных и прикладных задач. Таким образом, математическое образование вносит свой вклад в формирование общей культуры человека.</w:t>
      </w:r>
    </w:p>
    <w:p w14:paraId="014B6A46"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Изучение математики также способствует эстетическому воспитанию человека, пониманию красоты и изящества математических рассуждений, восприятию геометрических форм, усвоению идеи симметрии.</w:t>
      </w:r>
    </w:p>
    <w:p w14:paraId="4538A32C" w14:textId="77777777" w:rsidR="00CE0E54" w:rsidRPr="00CE0E54" w:rsidRDefault="00CE0E54" w:rsidP="00CE0E54">
      <w:pPr>
        <w:spacing w:line="240" w:lineRule="auto"/>
        <w:ind w:firstLine="426"/>
        <w:contextualSpacing/>
        <w:jc w:val="both"/>
        <w:rPr>
          <w:rFonts w:ascii="Times New Roman" w:eastAsia="Calibri" w:hAnsi="Times New Roman" w:cs="Times New Roman"/>
          <w:b/>
          <w:bCs/>
          <w:sz w:val="24"/>
          <w:szCs w:val="24"/>
        </w:rPr>
      </w:pPr>
      <w:r w:rsidRPr="00CE0E54">
        <w:rPr>
          <w:rFonts w:ascii="Times New Roman" w:eastAsia="Calibri" w:hAnsi="Times New Roman" w:cs="Times New Roman"/>
          <w:b/>
          <w:bCs/>
          <w:sz w:val="24"/>
          <w:szCs w:val="24"/>
        </w:rPr>
        <w:t>Цели изучения учебного курса</w:t>
      </w:r>
    </w:p>
    <w:p w14:paraId="28D89B1D"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Приоритетными целями обучения математике в 5 классе являются:</w:t>
      </w:r>
    </w:p>
    <w:p w14:paraId="18C37B75"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proofErr w:type="gramStart"/>
      <w:r w:rsidRPr="00CE0E54">
        <w:rPr>
          <w:rFonts w:ascii="Times New Roman" w:eastAsia="Calibri" w:hAnsi="Times New Roman" w:cs="Times New Roman"/>
          <w:sz w:val="24"/>
          <w:szCs w:val="24"/>
        </w:rPr>
        <w:t xml:space="preserve">—  продолжение формирования основных математических понятий (число, величина, </w:t>
      </w:r>
      <w:proofErr w:type="gramEnd"/>
    </w:p>
    <w:p w14:paraId="1E63FBC4"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геометрическая фигура), обеспечивающих преемственность и перспективность математического образования обучающихся; </w:t>
      </w:r>
    </w:p>
    <w:p w14:paraId="7CBE53E2"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развитие интеллектуальных и творческих способностей обучающихся, познавательной активности, исследовательских умений, интереса к изучению математики; </w:t>
      </w:r>
    </w:p>
    <w:p w14:paraId="2CA50275"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подведение обучающихся на доступном для них </w:t>
      </w:r>
      <w:proofErr w:type="gramStart"/>
      <w:r w:rsidRPr="00CE0E54">
        <w:rPr>
          <w:rFonts w:ascii="Times New Roman" w:eastAsia="Calibri" w:hAnsi="Times New Roman" w:cs="Times New Roman"/>
          <w:sz w:val="24"/>
          <w:szCs w:val="24"/>
        </w:rPr>
        <w:t>уровне</w:t>
      </w:r>
      <w:proofErr w:type="gramEnd"/>
      <w:r w:rsidRPr="00CE0E54">
        <w:rPr>
          <w:rFonts w:ascii="Times New Roman" w:eastAsia="Calibri" w:hAnsi="Times New Roman" w:cs="Times New Roman"/>
          <w:sz w:val="24"/>
          <w:szCs w:val="24"/>
        </w:rPr>
        <w:t xml:space="preserve"> к осознанию взаимосвязи математики и окружающего мира; </w:t>
      </w:r>
    </w:p>
    <w:p w14:paraId="515C17FF"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формирование функциональной математической грамотности: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p>
    <w:p w14:paraId="55117524"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Основные линии содержания курса математики в 5 классе — арифметическая и геометрическая, которые развиваются параллельно, каждая в соответствии с собственной логикой, однако, не независимо одна от другой, а в тесном контакте и взаимодействии. Также в курсе происходит знакомство с элементами алгебры и описательной статистики.</w:t>
      </w:r>
    </w:p>
    <w:p w14:paraId="19C7C850"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Изучение арифметического материала начинается со систематизации и развития знаний о натуральных числах, полученных в начальной школе. При этом совершенствование вычислительной техники и формирование новых теоретических знаний сочетается с развитием вычислительной культуры, в частности с обучением простейшим приёмам прикидки и оценки результатов вычислений. </w:t>
      </w:r>
    </w:p>
    <w:p w14:paraId="205C5D90"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Другой крупный блок в содержании арифметической линии — это дроби. Начало изучения обыкновенных и десятичных дробей отнесено к 5 классу. Это первый этап в освоении дробей, когда происходит знакомство с основными идеями, понятиями темы. При этом рассмотрение обыкновенных дробей в полном объёме предшествует изучению десятичных дробей, что целесообразно с точки зрения логики изложения числовой линии, когда правила действий с десятичными дробями можно обосновать уже известными алгоритмами выполнения действий с обыкновенными дробями.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w:t>
      </w:r>
    </w:p>
    <w:p w14:paraId="127E0F25"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При обучении решению текстовых задач в 5 классе используются арифметические приёмы решения.</w:t>
      </w:r>
    </w:p>
    <w:p w14:paraId="0917A9E7"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Текстовые задачи, решаемые при отработке вычислительных навыков в 5 классе, рассматриваются задачи следующих видов: задачи на движение, на части, на покупки, на работу и производительность, на проценты, на отношения и пропорции. Кроме того, обучающиеся знакомятся с приёмами решения задач перебором возможных вариантов, учатся работать с информацией, представленной в форме таблиц или диаграмм.</w:t>
      </w:r>
    </w:p>
    <w:p w14:paraId="6BDDC3E1"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В рабочей программе предусмотрено формирование пропедевтических алгебраических представлений. Буква как символ некоторого числа в зависимости от математического контекста вводится постепенно. Буквенная символика широко используется прежде всего для записи общих утверждений и предложений, формул, в частности для вычисления геометрических величин, в качестве «заместителя» числа.</w:t>
      </w:r>
    </w:p>
    <w:p w14:paraId="35B07B16"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В курсе «Математики» 5 класса представлена наглядная геометрия, направленная на развитие образного мышления, пространственного воображения, изобразительных </w:t>
      </w:r>
      <w:r w:rsidRPr="00CE0E54">
        <w:rPr>
          <w:rFonts w:ascii="Times New Roman" w:eastAsia="Calibri" w:hAnsi="Times New Roman" w:cs="Times New Roman"/>
          <w:sz w:val="24"/>
          <w:szCs w:val="24"/>
        </w:rPr>
        <w:lastRenderedPageBreak/>
        <w:t>умений. Это важный этап в изучении геометрии, который осуществляется на наглядно-практическом уровне, опирается на наглядно-образное мышление обучающихся. Большая роль отводится практической деятельности, опыту, эксперименту, моделированию. Обучающиеся знакомятся с геометрическими фигурами на плоскости и в пространстве, с их простейшими конфигурациями, учатся изображать их на нелинованной и клетчатой бумаге, рассматривают их простейшие свойства. В процессе изучения наглядной геометрии знания, полученные обучающимися в начальной школе, систематизируются и расширяются.</w:t>
      </w:r>
    </w:p>
    <w:p w14:paraId="4E6EC7A5" w14:textId="77777777" w:rsidR="00CE0E54" w:rsidRPr="00CE0E54" w:rsidRDefault="00CE0E54" w:rsidP="00CE0E54">
      <w:pPr>
        <w:spacing w:line="240" w:lineRule="auto"/>
        <w:ind w:firstLine="426"/>
        <w:contextualSpacing/>
        <w:jc w:val="both"/>
        <w:rPr>
          <w:rFonts w:ascii="Times New Roman" w:eastAsia="Calibri" w:hAnsi="Times New Roman" w:cs="Times New Roman"/>
          <w:b/>
          <w:bCs/>
          <w:sz w:val="24"/>
          <w:szCs w:val="24"/>
        </w:rPr>
      </w:pPr>
      <w:r w:rsidRPr="00CE0E54">
        <w:rPr>
          <w:rFonts w:ascii="Times New Roman" w:eastAsia="Calibri" w:hAnsi="Times New Roman" w:cs="Times New Roman"/>
          <w:b/>
          <w:bCs/>
          <w:sz w:val="24"/>
          <w:szCs w:val="24"/>
        </w:rPr>
        <w:t>Место учебного курса в учебном плане</w:t>
      </w:r>
    </w:p>
    <w:p w14:paraId="0AEDD7D1" w14:textId="6EA2798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Согласно учебному плану в</w:t>
      </w:r>
      <w:r>
        <w:rPr>
          <w:rFonts w:ascii="Times New Roman" w:eastAsia="Calibri" w:hAnsi="Times New Roman" w:cs="Times New Roman"/>
          <w:sz w:val="24"/>
          <w:szCs w:val="24"/>
        </w:rPr>
        <w:t xml:space="preserve"> </w:t>
      </w:r>
      <w:r w:rsidRPr="00CE0E54">
        <w:rPr>
          <w:rFonts w:ascii="Times New Roman" w:eastAsia="Calibri" w:hAnsi="Times New Roman" w:cs="Times New Roman"/>
          <w:sz w:val="24"/>
          <w:szCs w:val="24"/>
        </w:rPr>
        <w:t>5</w:t>
      </w:r>
      <w:r>
        <w:rPr>
          <w:rFonts w:ascii="Times New Roman" w:eastAsia="Calibri" w:hAnsi="Times New Roman" w:cs="Times New Roman"/>
          <w:sz w:val="24"/>
          <w:szCs w:val="24"/>
        </w:rPr>
        <w:t xml:space="preserve"> </w:t>
      </w:r>
      <w:r w:rsidRPr="00CE0E54">
        <w:rPr>
          <w:rFonts w:ascii="Times New Roman" w:eastAsia="Calibri" w:hAnsi="Times New Roman" w:cs="Times New Roman"/>
          <w:sz w:val="24"/>
          <w:szCs w:val="24"/>
        </w:rPr>
        <w:t>классе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 Учебный план на изучение математики в 5 классе отводит 5 учебных часов в неделю, всего 170 учебных часов.</w:t>
      </w:r>
    </w:p>
    <w:p w14:paraId="617D1C5B"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w:t>
      </w:r>
    </w:p>
    <w:p w14:paraId="17B5A814" w14:textId="77777777" w:rsidR="00CE0E54" w:rsidRPr="00CE0E54" w:rsidRDefault="00CE0E54" w:rsidP="00CE0E54">
      <w:pPr>
        <w:spacing w:line="240" w:lineRule="auto"/>
        <w:ind w:firstLine="426"/>
        <w:contextualSpacing/>
        <w:jc w:val="both"/>
        <w:rPr>
          <w:rFonts w:ascii="Times New Roman" w:eastAsia="Calibri" w:hAnsi="Times New Roman" w:cs="Times New Roman"/>
          <w:b/>
          <w:bCs/>
          <w:sz w:val="24"/>
          <w:szCs w:val="24"/>
        </w:rPr>
      </w:pPr>
    </w:p>
    <w:p w14:paraId="2EFDB2A7" w14:textId="0F0C9BE4" w:rsidR="00CE0E54" w:rsidRDefault="00CE0E54" w:rsidP="00CE0E54">
      <w:pPr>
        <w:spacing w:line="240" w:lineRule="auto"/>
        <w:ind w:firstLine="426"/>
        <w:contextualSpacing/>
        <w:jc w:val="center"/>
        <w:rPr>
          <w:rFonts w:ascii="Times New Roman" w:eastAsia="Calibri" w:hAnsi="Times New Roman" w:cs="Times New Roman"/>
          <w:b/>
          <w:bCs/>
          <w:sz w:val="24"/>
          <w:szCs w:val="24"/>
        </w:rPr>
      </w:pPr>
      <w:r w:rsidRPr="00CE0E54">
        <w:rPr>
          <w:rFonts w:ascii="Times New Roman" w:eastAsia="Calibri" w:hAnsi="Times New Roman" w:cs="Times New Roman"/>
          <w:b/>
          <w:bCs/>
          <w:sz w:val="24"/>
          <w:szCs w:val="24"/>
        </w:rPr>
        <w:t>СОДЕРЖАНИЕ УЧЕБНОГО КУРСА «МАТЕМАТИКА»</w:t>
      </w:r>
    </w:p>
    <w:p w14:paraId="71C5268F" w14:textId="77777777" w:rsidR="00832EFE" w:rsidRPr="00CE0E54" w:rsidRDefault="00832EFE" w:rsidP="00CE0E54">
      <w:pPr>
        <w:spacing w:line="240" w:lineRule="auto"/>
        <w:ind w:firstLine="426"/>
        <w:contextualSpacing/>
        <w:jc w:val="center"/>
        <w:rPr>
          <w:rFonts w:ascii="Times New Roman" w:eastAsia="Calibri" w:hAnsi="Times New Roman" w:cs="Times New Roman"/>
          <w:b/>
          <w:bCs/>
          <w:sz w:val="24"/>
          <w:szCs w:val="24"/>
        </w:rPr>
      </w:pPr>
    </w:p>
    <w:p w14:paraId="55BB6AA9" w14:textId="77777777" w:rsidR="00CE0E54" w:rsidRPr="00CE0E54" w:rsidRDefault="00CE0E54" w:rsidP="00CE0E54">
      <w:pPr>
        <w:spacing w:line="240" w:lineRule="auto"/>
        <w:ind w:firstLine="426"/>
        <w:contextualSpacing/>
        <w:jc w:val="both"/>
        <w:rPr>
          <w:rFonts w:ascii="Times New Roman" w:eastAsia="Calibri" w:hAnsi="Times New Roman" w:cs="Times New Roman"/>
          <w:b/>
          <w:bCs/>
          <w:sz w:val="24"/>
          <w:szCs w:val="24"/>
        </w:rPr>
      </w:pPr>
      <w:r w:rsidRPr="00CE0E54">
        <w:rPr>
          <w:rFonts w:ascii="Times New Roman" w:eastAsia="Calibri" w:hAnsi="Times New Roman" w:cs="Times New Roman"/>
          <w:b/>
          <w:bCs/>
          <w:sz w:val="24"/>
          <w:szCs w:val="24"/>
        </w:rPr>
        <w:t>Натуральные числа и нуль.</w:t>
      </w:r>
    </w:p>
    <w:p w14:paraId="11F7C5DD"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Натуральное число. Ряд натуральных чисел. Число 0. Изображение натуральных чисел точками на координатной (числовой) прямой. Позиционная система счисления. Римская нумерация как пример непозиционной системы счисления. Десятичная система счисления. Сравнение натуральных чисел, сравнение натуральных чисел с нулём. Способы сравнения. Округление натуральных чисел. Сложение натуральных чисел; свойство нуля при сложении. Вычитание как действие, обратное сложению.</w:t>
      </w:r>
    </w:p>
    <w:p w14:paraId="696E7B69"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Умножение натуральных чисел; свойства нуля и единицы при умножении. Деление как действие, обратное умножению. Компоненты действий, связь между ними. Проверка результата арифметического действия. Переместительное и сочетательное свойства (законы) сложения и умножения, распределительное свойство (закон) умножения. Использование букв для обозначения неизвестного компонента и записи свойств арифметических действий. Делители и кратные числа, разложение на множители. Простые и составные числа. Признаки делимости на 2, 5, 10, 3, 9. Деление с остатком. Степень с натуральным показателем. Запись числа в виде суммы разрядных слагаемых.</w:t>
      </w:r>
    </w:p>
    <w:p w14:paraId="4E8159F7"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Числовое выражение. Вычисление значений числовых выражений; порядок выполнения действий.</w:t>
      </w:r>
    </w:p>
    <w:p w14:paraId="53652502"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Использование при вычислениях переместительного и сочетательного свойств (законов) сложения и умножения, распределительного свойства умножения.</w:t>
      </w:r>
    </w:p>
    <w:p w14:paraId="6A49941E" w14:textId="77777777" w:rsidR="00CE0E54" w:rsidRPr="00CE0E54" w:rsidRDefault="00CE0E54" w:rsidP="00CE0E54">
      <w:pPr>
        <w:spacing w:line="240" w:lineRule="auto"/>
        <w:ind w:firstLine="426"/>
        <w:contextualSpacing/>
        <w:jc w:val="both"/>
        <w:rPr>
          <w:rFonts w:ascii="Times New Roman" w:eastAsia="Calibri" w:hAnsi="Times New Roman" w:cs="Times New Roman"/>
          <w:b/>
          <w:bCs/>
          <w:sz w:val="24"/>
          <w:szCs w:val="24"/>
        </w:rPr>
      </w:pPr>
      <w:r w:rsidRPr="00CE0E54">
        <w:rPr>
          <w:rFonts w:ascii="Times New Roman" w:eastAsia="Calibri" w:hAnsi="Times New Roman" w:cs="Times New Roman"/>
          <w:b/>
          <w:bCs/>
          <w:sz w:val="24"/>
          <w:szCs w:val="24"/>
        </w:rPr>
        <w:t>Дроби.</w:t>
      </w:r>
    </w:p>
    <w:p w14:paraId="23C42D4C"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 целой части числа из неправильной дроби. Изображение дробей точками на числовой прямой. Основное свойство дроби. Сокращение дробей. Приведение дроби к новому знаменателю. Сравнение дробей. Сложение и вычитание дробей. Умножение и деление дробей; взаимно-обратные дроби. Нахождение части целого и целого по его части. Десятичная запись дробей. Представление десятичной дроби в виде обыкновенной. Изображение десятичных дробей точками на числовой прямой. Сравнение десятичных дробей. Арифметические действия с десятичными дробями. Округление десятичных дробей.</w:t>
      </w:r>
    </w:p>
    <w:p w14:paraId="380A93C0" w14:textId="77777777" w:rsidR="00CE0E54" w:rsidRPr="00CE0E54" w:rsidRDefault="00CE0E54" w:rsidP="00CE0E54">
      <w:pPr>
        <w:spacing w:line="240" w:lineRule="auto"/>
        <w:ind w:firstLine="426"/>
        <w:contextualSpacing/>
        <w:jc w:val="both"/>
        <w:rPr>
          <w:rFonts w:ascii="Times New Roman" w:eastAsia="Calibri" w:hAnsi="Times New Roman" w:cs="Times New Roman"/>
          <w:b/>
          <w:bCs/>
          <w:sz w:val="24"/>
          <w:szCs w:val="24"/>
        </w:rPr>
      </w:pPr>
      <w:r w:rsidRPr="00CE0E54">
        <w:rPr>
          <w:rFonts w:ascii="Times New Roman" w:eastAsia="Calibri" w:hAnsi="Times New Roman" w:cs="Times New Roman"/>
          <w:b/>
          <w:bCs/>
          <w:sz w:val="24"/>
          <w:szCs w:val="24"/>
        </w:rPr>
        <w:t>Решение текстовых задач.</w:t>
      </w:r>
    </w:p>
    <w:p w14:paraId="08D3101C"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Решение текстовых задач арифметическим способом. Решение логических задач. Решение задач перебором всех возможных вариантов. Использование при решении задач таблиц и схем. Решение задач, содержащих зависимости, связывающие величины: скорость, время, расстояние; цена, количество, стоимость. Единицы измерения: массы, объёма, цены; расстояния, времени, скорости.</w:t>
      </w:r>
    </w:p>
    <w:p w14:paraId="241DB01B"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lastRenderedPageBreak/>
        <w:t>Связь между единицами измерения каждой величины. Решение основных задач на дроби. Представление данных в виде таблиц, столбчатых диаграмм.</w:t>
      </w:r>
    </w:p>
    <w:p w14:paraId="21F9BC8C" w14:textId="77777777" w:rsidR="00CE0E54" w:rsidRPr="00CE0E54" w:rsidRDefault="00CE0E54" w:rsidP="00CE0E54">
      <w:pPr>
        <w:spacing w:line="240" w:lineRule="auto"/>
        <w:ind w:firstLine="426"/>
        <w:contextualSpacing/>
        <w:jc w:val="both"/>
        <w:rPr>
          <w:rFonts w:ascii="Times New Roman" w:eastAsia="Calibri" w:hAnsi="Times New Roman" w:cs="Times New Roman"/>
          <w:b/>
          <w:bCs/>
          <w:sz w:val="24"/>
          <w:szCs w:val="24"/>
        </w:rPr>
      </w:pPr>
      <w:r w:rsidRPr="00CE0E54">
        <w:rPr>
          <w:rFonts w:ascii="Times New Roman" w:eastAsia="Calibri" w:hAnsi="Times New Roman" w:cs="Times New Roman"/>
          <w:b/>
          <w:bCs/>
          <w:sz w:val="24"/>
          <w:szCs w:val="24"/>
        </w:rPr>
        <w:t>Наглядная геометрия.</w:t>
      </w:r>
    </w:p>
    <w:p w14:paraId="04C31E4E"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Наглядные представления о фигурах на плоскости: точка, прямая, отрезок, луч, угол, ломаная, многоугольник, окружность, круг. Угол. Прямой, острый, тупой и развёрнутый углы. Длина отрезка, метрические единицы длины. Длина ломаной, периметр многоугольника. Измерение и построение углов с помощью транспортира. Наглядные представления о фигурах на плоскости: многоугольник; прямоугольник, квадрат; треугольник, о равенстве фигур. Изображение фигур, в том числе на клетчатой бумаге. Построение конфигураций из частей прямой, окружности на нелинованной и клетчатой бумаге. Использование свойств сторон и углов прямоугольника, квадрата. Площадь прямоугольника и многоугольников, составленных из прямоугольников, в том числе фигур, изображённых на клетчатой бумаге. Единицы измерения площади. Наглядные представления о пространственных фигурах: прямоугольный параллелепипед, куб, многогранники. Изображение простейших многогранников. Развёртки куба и параллелепипеда. Создание моделей многогранников (из бумаги, проволоки, пластилина и др.). Объём прямоугольного параллелепипеда, куба. Единицы измерения объёма.</w:t>
      </w:r>
    </w:p>
    <w:p w14:paraId="4C6E48D6"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w:t>
      </w:r>
    </w:p>
    <w:p w14:paraId="3DED23EB" w14:textId="45EAC770" w:rsidR="00CE0E54" w:rsidRDefault="00CE0E54" w:rsidP="00CE0E54">
      <w:pPr>
        <w:spacing w:line="240" w:lineRule="auto"/>
        <w:ind w:firstLine="426"/>
        <w:contextualSpacing/>
        <w:jc w:val="center"/>
        <w:rPr>
          <w:rFonts w:ascii="Times New Roman" w:eastAsia="Calibri" w:hAnsi="Times New Roman" w:cs="Times New Roman"/>
          <w:b/>
          <w:bCs/>
          <w:sz w:val="24"/>
          <w:szCs w:val="24"/>
        </w:rPr>
      </w:pPr>
      <w:r w:rsidRPr="00CE0E54">
        <w:rPr>
          <w:rFonts w:ascii="Times New Roman" w:eastAsia="Calibri" w:hAnsi="Times New Roman" w:cs="Times New Roman"/>
          <w:b/>
          <w:bCs/>
          <w:sz w:val="24"/>
          <w:szCs w:val="24"/>
        </w:rPr>
        <w:t>ПЛАНИРУЕМЫЕ ОБРАЗОВАТЕЛЬНЫЕ РЕЗУЛЬТАТЫ</w:t>
      </w:r>
    </w:p>
    <w:p w14:paraId="5AF1F338" w14:textId="77777777" w:rsidR="00832EFE" w:rsidRPr="00CE0E54" w:rsidRDefault="00832EFE" w:rsidP="00CE0E54">
      <w:pPr>
        <w:spacing w:line="240" w:lineRule="auto"/>
        <w:ind w:firstLine="426"/>
        <w:contextualSpacing/>
        <w:jc w:val="center"/>
        <w:rPr>
          <w:rFonts w:ascii="Times New Roman" w:eastAsia="Calibri" w:hAnsi="Times New Roman" w:cs="Times New Roman"/>
          <w:b/>
          <w:bCs/>
          <w:sz w:val="24"/>
          <w:szCs w:val="24"/>
        </w:rPr>
      </w:pPr>
    </w:p>
    <w:p w14:paraId="4D87B09B" w14:textId="77777777" w:rsidR="00CE0E54" w:rsidRPr="00CE0E54" w:rsidRDefault="00CE0E54" w:rsidP="00CE0E54">
      <w:pPr>
        <w:spacing w:line="240" w:lineRule="auto"/>
        <w:ind w:firstLine="426"/>
        <w:contextualSpacing/>
        <w:jc w:val="both"/>
        <w:rPr>
          <w:rFonts w:ascii="Times New Roman" w:eastAsia="Calibri" w:hAnsi="Times New Roman" w:cs="Times New Roman"/>
          <w:b/>
          <w:bCs/>
          <w:sz w:val="24"/>
          <w:szCs w:val="24"/>
        </w:rPr>
      </w:pPr>
      <w:r w:rsidRPr="00CE0E54">
        <w:rPr>
          <w:rFonts w:ascii="Times New Roman" w:eastAsia="Calibri" w:hAnsi="Times New Roman" w:cs="Times New Roman"/>
          <w:b/>
          <w:bCs/>
          <w:sz w:val="24"/>
          <w:szCs w:val="24"/>
        </w:rPr>
        <w:t>Личностные результаты</w:t>
      </w:r>
    </w:p>
    <w:p w14:paraId="698F1A06"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ab/>
        <w:t xml:space="preserve">Личностные результаты освоения программы учебного предмета «Математика» характеризуются: </w:t>
      </w:r>
      <w:r w:rsidRPr="00CE0E54">
        <w:rPr>
          <w:rFonts w:ascii="Times New Roman" w:eastAsia="Calibri" w:hAnsi="Times New Roman" w:cs="Times New Roman"/>
          <w:sz w:val="24"/>
          <w:szCs w:val="24"/>
        </w:rPr>
        <w:tab/>
      </w:r>
    </w:p>
    <w:p w14:paraId="31E651B7"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i/>
          <w:iCs/>
          <w:sz w:val="24"/>
          <w:szCs w:val="24"/>
        </w:rPr>
        <w:t>Патриотическое воспитание</w:t>
      </w:r>
      <w:r w:rsidRPr="00CE0E54">
        <w:rPr>
          <w:rFonts w:ascii="Times New Roman" w:eastAsia="Calibri" w:hAnsi="Times New Roman" w:cs="Times New Roman"/>
          <w:sz w:val="24"/>
          <w:szCs w:val="24"/>
        </w:rPr>
        <w:t xml:space="preserve">: </w:t>
      </w:r>
    </w:p>
    <w:p w14:paraId="6BD9A4C8"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ab/>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14:paraId="17937B8E" w14:textId="77777777" w:rsidR="00CE0E54" w:rsidRPr="00CE0E54" w:rsidRDefault="00CE0E54" w:rsidP="00CE0E54">
      <w:pPr>
        <w:spacing w:line="240" w:lineRule="auto"/>
        <w:ind w:firstLine="426"/>
        <w:contextualSpacing/>
        <w:jc w:val="both"/>
        <w:rPr>
          <w:rFonts w:ascii="Times New Roman" w:eastAsia="Calibri" w:hAnsi="Times New Roman" w:cs="Times New Roman"/>
          <w:i/>
          <w:iCs/>
          <w:sz w:val="24"/>
          <w:szCs w:val="24"/>
        </w:rPr>
      </w:pPr>
      <w:r w:rsidRPr="00CE0E54">
        <w:rPr>
          <w:rFonts w:ascii="Times New Roman" w:eastAsia="Calibri" w:hAnsi="Times New Roman" w:cs="Times New Roman"/>
          <w:i/>
          <w:iCs/>
          <w:sz w:val="24"/>
          <w:szCs w:val="24"/>
        </w:rPr>
        <w:t xml:space="preserve">Гражданское и духовно-нравственное воспитание: </w:t>
      </w:r>
    </w:p>
    <w:p w14:paraId="0FF7A379"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ab/>
        <w:t xml:space="preserve">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(выборы, опросы и пр.); </w:t>
      </w:r>
    </w:p>
    <w:p w14:paraId="2A4704DE"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ab/>
        <w:t>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14:paraId="01927D10" w14:textId="77777777" w:rsidR="00CE0E54" w:rsidRPr="00CE0E54" w:rsidRDefault="00CE0E54" w:rsidP="00CE0E54">
      <w:pPr>
        <w:spacing w:line="240" w:lineRule="auto"/>
        <w:ind w:firstLine="426"/>
        <w:contextualSpacing/>
        <w:jc w:val="both"/>
        <w:rPr>
          <w:rFonts w:ascii="Times New Roman" w:eastAsia="Calibri" w:hAnsi="Times New Roman" w:cs="Times New Roman"/>
          <w:i/>
          <w:iCs/>
          <w:sz w:val="24"/>
          <w:szCs w:val="24"/>
        </w:rPr>
      </w:pPr>
      <w:r w:rsidRPr="00CE0E54">
        <w:rPr>
          <w:rFonts w:ascii="Times New Roman" w:eastAsia="Calibri" w:hAnsi="Times New Roman" w:cs="Times New Roman"/>
          <w:i/>
          <w:iCs/>
          <w:sz w:val="24"/>
          <w:szCs w:val="24"/>
        </w:rPr>
        <w:t xml:space="preserve">Трудовое воспитание: </w:t>
      </w:r>
    </w:p>
    <w:p w14:paraId="6BD47C11" w14:textId="77777777" w:rsidR="00CE0E54" w:rsidRPr="00CE0E54" w:rsidRDefault="00CE0E54" w:rsidP="00CE0E54">
      <w:pPr>
        <w:spacing w:line="240" w:lineRule="auto"/>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14:paraId="51A88D4A" w14:textId="77777777" w:rsidR="00CE0E54" w:rsidRPr="00CE0E54" w:rsidRDefault="00CE0E54" w:rsidP="00CE0E54">
      <w:pPr>
        <w:spacing w:line="240" w:lineRule="auto"/>
        <w:ind w:firstLine="426"/>
        <w:contextualSpacing/>
        <w:jc w:val="both"/>
        <w:rPr>
          <w:rFonts w:ascii="Times New Roman" w:eastAsia="Calibri" w:hAnsi="Times New Roman" w:cs="Times New Roman"/>
          <w:i/>
          <w:iCs/>
          <w:sz w:val="24"/>
          <w:szCs w:val="24"/>
        </w:rPr>
      </w:pPr>
      <w:r w:rsidRPr="00CE0E54">
        <w:rPr>
          <w:rFonts w:ascii="Times New Roman" w:eastAsia="Calibri" w:hAnsi="Times New Roman" w:cs="Times New Roman"/>
          <w:i/>
          <w:iCs/>
          <w:sz w:val="24"/>
          <w:szCs w:val="24"/>
        </w:rPr>
        <w:t xml:space="preserve">Эстетическое воспитание: </w:t>
      </w:r>
    </w:p>
    <w:p w14:paraId="4A4131AA" w14:textId="77777777" w:rsidR="00CE0E54" w:rsidRPr="00CE0E54" w:rsidRDefault="00CE0E54" w:rsidP="00CE0E54">
      <w:pPr>
        <w:spacing w:line="240" w:lineRule="auto"/>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14:paraId="421B222C" w14:textId="77777777" w:rsidR="00CE0E54" w:rsidRPr="00CE0E54" w:rsidRDefault="00CE0E54" w:rsidP="00CE0E54">
      <w:pPr>
        <w:spacing w:line="240" w:lineRule="auto"/>
        <w:ind w:firstLine="426"/>
        <w:contextualSpacing/>
        <w:jc w:val="both"/>
        <w:rPr>
          <w:rFonts w:ascii="Times New Roman" w:eastAsia="Calibri" w:hAnsi="Times New Roman" w:cs="Times New Roman"/>
          <w:i/>
          <w:iCs/>
          <w:sz w:val="24"/>
          <w:szCs w:val="24"/>
        </w:rPr>
      </w:pPr>
      <w:r w:rsidRPr="00CE0E54">
        <w:rPr>
          <w:rFonts w:ascii="Times New Roman" w:eastAsia="Calibri" w:hAnsi="Times New Roman" w:cs="Times New Roman"/>
          <w:i/>
          <w:iCs/>
          <w:sz w:val="24"/>
          <w:szCs w:val="24"/>
        </w:rPr>
        <w:t xml:space="preserve">Ценности научного познания: </w:t>
      </w:r>
    </w:p>
    <w:p w14:paraId="25FABC8A" w14:textId="77777777" w:rsidR="00CE0E54" w:rsidRPr="00CE0E54" w:rsidRDefault="00CE0E54" w:rsidP="00CE0E54">
      <w:pPr>
        <w:spacing w:line="240" w:lineRule="auto"/>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14:paraId="1F1FC9B6"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i/>
          <w:iCs/>
          <w:sz w:val="24"/>
          <w:szCs w:val="24"/>
        </w:rPr>
        <w:lastRenderedPageBreak/>
        <w:t>Физическое воспитание, формирование культуры здоровья и эмоционального благополучия:</w:t>
      </w:r>
      <w:r w:rsidRPr="00CE0E54">
        <w:rPr>
          <w:rFonts w:ascii="Times New Roman" w:eastAsia="Calibri" w:hAnsi="Times New Roman" w:cs="Times New Roman"/>
          <w:sz w:val="24"/>
          <w:szCs w:val="24"/>
        </w:rPr>
        <w:t xml:space="preserve"> </w:t>
      </w:r>
    </w:p>
    <w:p w14:paraId="2189FAD9" w14:textId="77777777" w:rsidR="00CE0E54" w:rsidRPr="00CE0E54" w:rsidRDefault="00CE0E54" w:rsidP="00CE0E54">
      <w:pPr>
        <w:spacing w:line="240" w:lineRule="auto"/>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CE0E54">
        <w:rPr>
          <w:rFonts w:ascii="Times New Roman" w:eastAsia="Calibri" w:hAnsi="Times New Roman" w:cs="Times New Roman"/>
          <w:sz w:val="24"/>
          <w:szCs w:val="24"/>
        </w:rPr>
        <w:t>сформированностью</w:t>
      </w:r>
      <w:proofErr w:type="spellEnd"/>
      <w:r w:rsidRPr="00CE0E54">
        <w:rPr>
          <w:rFonts w:ascii="Times New Roman" w:eastAsia="Calibri" w:hAnsi="Times New Roman" w:cs="Times New Roman"/>
          <w:sz w:val="24"/>
          <w:szCs w:val="24"/>
        </w:rPr>
        <w:t xml:space="preserve"> навыка рефлексии, признанием своего права на ошибку и такого же права другого человека.</w:t>
      </w:r>
    </w:p>
    <w:p w14:paraId="4569255B" w14:textId="77777777" w:rsidR="00CE0E54" w:rsidRPr="00CE0E54" w:rsidRDefault="00CE0E54" w:rsidP="00CE0E54">
      <w:pPr>
        <w:spacing w:line="240" w:lineRule="auto"/>
        <w:ind w:firstLine="426"/>
        <w:contextualSpacing/>
        <w:jc w:val="both"/>
        <w:rPr>
          <w:rFonts w:ascii="Times New Roman" w:eastAsia="Calibri" w:hAnsi="Times New Roman" w:cs="Times New Roman"/>
          <w:i/>
          <w:iCs/>
          <w:sz w:val="24"/>
          <w:szCs w:val="24"/>
        </w:rPr>
      </w:pPr>
      <w:r w:rsidRPr="00CE0E54">
        <w:rPr>
          <w:rFonts w:ascii="Times New Roman" w:eastAsia="Calibri" w:hAnsi="Times New Roman" w:cs="Times New Roman"/>
          <w:i/>
          <w:iCs/>
          <w:sz w:val="24"/>
          <w:szCs w:val="24"/>
        </w:rPr>
        <w:t xml:space="preserve">Экологическое воспитание: </w:t>
      </w:r>
    </w:p>
    <w:p w14:paraId="6DCAFBAF" w14:textId="77777777" w:rsidR="00CE0E54" w:rsidRPr="00CE0E54" w:rsidRDefault="00CE0E54" w:rsidP="00CE0E54">
      <w:pPr>
        <w:spacing w:line="240" w:lineRule="auto"/>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14:paraId="1F264A6F" w14:textId="77777777" w:rsidR="00CE0E54" w:rsidRPr="00CE0E54" w:rsidRDefault="00CE0E54" w:rsidP="00CE0E54">
      <w:pPr>
        <w:spacing w:line="240" w:lineRule="auto"/>
        <w:ind w:firstLine="426"/>
        <w:contextualSpacing/>
        <w:jc w:val="both"/>
        <w:rPr>
          <w:rFonts w:ascii="Times New Roman" w:eastAsia="Calibri" w:hAnsi="Times New Roman" w:cs="Times New Roman"/>
          <w:i/>
          <w:iCs/>
          <w:sz w:val="24"/>
          <w:szCs w:val="24"/>
        </w:rPr>
      </w:pPr>
      <w:r w:rsidRPr="00CE0E54">
        <w:rPr>
          <w:rFonts w:ascii="Times New Roman" w:eastAsia="Calibri" w:hAnsi="Times New Roman" w:cs="Times New Roman"/>
          <w:i/>
          <w:iCs/>
          <w:sz w:val="24"/>
          <w:szCs w:val="24"/>
        </w:rPr>
        <w:t xml:space="preserve">Личностные результаты, обеспечивающие адаптацию обучающегося к изменяющимся условиям социальной и природной среды: </w:t>
      </w:r>
    </w:p>
    <w:p w14:paraId="1B02407F" w14:textId="77777777" w:rsidR="00CE0E54" w:rsidRPr="00CE0E54" w:rsidRDefault="00CE0E54" w:rsidP="00CE0E54">
      <w:pPr>
        <w:spacing w:line="240" w:lineRule="auto"/>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 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14:paraId="4070F625" w14:textId="77777777" w:rsidR="00CE0E54" w:rsidRPr="00CE0E54" w:rsidRDefault="00CE0E54" w:rsidP="00CE0E54">
      <w:pPr>
        <w:spacing w:line="240" w:lineRule="auto"/>
        <w:ind w:firstLine="426"/>
        <w:contextualSpacing/>
        <w:jc w:val="both"/>
        <w:rPr>
          <w:rFonts w:ascii="Times New Roman" w:eastAsia="Calibri" w:hAnsi="Times New Roman" w:cs="Times New Roman"/>
          <w:b/>
          <w:bCs/>
          <w:sz w:val="24"/>
          <w:szCs w:val="24"/>
        </w:rPr>
      </w:pPr>
      <w:proofErr w:type="spellStart"/>
      <w:r w:rsidRPr="00CE0E54">
        <w:rPr>
          <w:rFonts w:ascii="Times New Roman" w:eastAsia="Calibri" w:hAnsi="Times New Roman" w:cs="Times New Roman"/>
          <w:b/>
          <w:bCs/>
          <w:sz w:val="24"/>
          <w:szCs w:val="24"/>
        </w:rPr>
        <w:t>Метапредметные</w:t>
      </w:r>
      <w:proofErr w:type="spellEnd"/>
      <w:r w:rsidRPr="00CE0E54">
        <w:rPr>
          <w:rFonts w:ascii="Times New Roman" w:eastAsia="Calibri" w:hAnsi="Times New Roman" w:cs="Times New Roman"/>
          <w:b/>
          <w:bCs/>
          <w:sz w:val="24"/>
          <w:szCs w:val="24"/>
        </w:rPr>
        <w:t xml:space="preserve"> результаты</w:t>
      </w:r>
    </w:p>
    <w:p w14:paraId="489FB126"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proofErr w:type="spellStart"/>
      <w:r w:rsidRPr="00CE0E54">
        <w:rPr>
          <w:rFonts w:ascii="Times New Roman" w:eastAsia="Calibri" w:hAnsi="Times New Roman" w:cs="Times New Roman"/>
          <w:sz w:val="24"/>
          <w:szCs w:val="24"/>
        </w:rPr>
        <w:t>Метапредметные</w:t>
      </w:r>
      <w:proofErr w:type="spellEnd"/>
      <w:r w:rsidRPr="00CE0E54">
        <w:rPr>
          <w:rFonts w:ascii="Times New Roman" w:eastAsia="Calibri" w:hAnsi="Times New Roman" w:cs="Times New Roman"/>
          <w:sz w:val="24"/>
          <w:szCs w:val="24"/>
        </w:rPr>
        <w:t xml:space="preserve"> результаты освоения программы учебного предмета «Математика» характеризуются овладением универсальными познавательными действиями, универсальными коммуникативными действиями и универсальными регулятивными действиями.</w:t>
      </w:r>
    </w:p>
    <w:p w14:paraId="315BD220" w14:textId="77777777" w:rsidR="00CE0E54" w:rsidRPr="00CE0E54" w:rsidRDefault="00CE0E54" w:rsidP="00CE0E54">
      <w:pPr>
        <w:spacing w:line="240" w:lineRule="auto"/>
        <w:ind w:firstLine="426"/>
        <w:contextualSpacing/>
        <w:jc w:val="both"/>
        <w:rPr>
          <w:rFonts w:ascii="Times New Roman" w:eastAsia="Calibri" w:hAnsi="Times New Roman" w:cs="Times New Roman"/>
          <w:i/>
          <w:iCs/>
          <w:sz w:val="24"/>
          <w:szCs w:val="24"/>
        </w:rPr>
      </w:pPr>
      <w:r w:rsidRPr="00CE0E54">
        <w:rPr>
          <w:rFonts w:ascii="Times New Roman" w:eastAsia="Calibri" w:hAnsi="Times New Roman" w:cs="Times New Roman"/>
          <w:i/>
          <w:iCs/>
          <w:sz w:val="24"/>
          <w:szCs w:val="24"/>
        </w:rPr>
        <w:t xml:space="preserve">1) Универсальные </w:t>
      </w:r>
      <w:r w:rsidRPr="00CE0E54">
        <w:rPr>
          <w:rFonts w:ascii="Times New Roman" w:eastAsia="Calibri" w:hAnsi="Times New Roman" w:cs="Times New Roman"/>
          <w:b/>
          <w:bCs/>
          <w:i/>
          <w:iCs/>
          <w:sz w:val="24"/>
          <w:szCs w:val="24"/>
        </w:rPr>
        <w:t>познавательные</w:t>
      </w:r>
      <w:r w:rsidRPr="00CE0E54">
        <w:rPr>
          <w:rFonts w:ascii="Times New Roman" w:eastAsia="Calibri" w:hAnsi="Times New Roman" w:cs="Times New Roman"/>
          <w:i/>
          <w:iCs/>
          <w:sz w:val="24"/>
          <w:szCs w:val="24"/>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p>
    <w:p w14:paraId="2A98EEDE" w14:textId="77777777" w:rsidR="00CE0E54" w:rsidRPr="00CE0E54" w:rsidRDefault="00CE0E54" w:rsidP="00CE0E54">
      <w:pPr>
        <w:spacing w:line="240" w:lineRule="auto"/>
        <w:ind w:firstLine="426"/>
        <w:contextualSpacing/>
        <w:jc w:val="both"/>
        <w:rPr>
          <w:rFonts w:ascii="Times New Roman" w:eastAsia="Calibri" w:hAnsi="Times New Roman" w:cs="Times New Roman"/>
          <w:b/>
          <w:bCs/>
          <w:i/>
          <w:iCs/>
          <w:sz w:val="24"/>
          <w:szCs w:val="24"/>
        </w:rPr>
      </w:pPr>
      <w:r w:rsidRPr="00CE0E54">
        <w:rPr>
          <w:rFonts w:ascii="Times New Roman" w:eastAsia="Calibri" w:hAnsi="Times New Roman" w:cs="Times New Roman"/>
          <w:b/>
          <w:bCs/>
          <w:i/>
          <w:iCs/>
          <w:sz w:val="24"/>
          <w:szCs w:val="24"/>
        </w:rPr>
        <w:t>Базовые логические действия:</w:t>
      </w:r>
    </w:p>
    <w:p w14:paraId="48107AF0"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выявлять и характеризовать существенные признаки математических объектов, понятий, отношений между понятиями; </w:t>
      </w:r>
    </w:p>
    <w:p w14:paraId="3B491D2F"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 </w:t>
      </w:r>
    </w:p>
    <w:p w14:paraId="7EF15F4C"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воспринимать, формулировать и преобразовывать суждения: утвердительные и отрицательные, единичные, частные и общие; </w:t>
      </w:r>
    </w:p>
    <w:p w14:paraId="0CE1F4E7"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условные; выявлять математические закономерности, взаимосвязи и противоречия в фактах, данных, наблюдениях и утверждениях; </w:t>
      </w:r>
    </w:p>
    <w:p w14:paraId="537CF2FF"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предлагать критерии для выявления закономерностей и противоречий; </w:t>
      </w:r>
    </w:p>
    <w:p w14:paraId="7B82F980"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делать выводы с использованием законов логики, дедуктивных и индуктивных умозаключений, умозаключений по аналогии; </w:t>
      </w:r>
    </w:p>
    <w:p w14:paraId="6AAA8DAC"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CE0E54">
        <w:rPr>
          <w:rFonts w:ascii="Times New Roman" w:eastAsia="Calibri" w:hAnsi="Times New Roman" w:cs="Times New Roman"/>
          <w:sz w:val="24"/>
          <w:szCs w:val="24"/>
        </w:rPr>
        <w:t>контрпримеры</w:t>
      </w:r>
      <w:proofErr w:type="spellEnd"/>
      <w:r w:rsidRPr="00CE0E54">
        <w:rPr>
          <w:rFonts w:ascii="Times New Roman" w:eastAsia="Calibri" w:hAnsi="Times New Roman" w:cs="Times New Roman"/>
          <w:sz w:val="24"/>
          <w:szCs w:val="24"/>
        </w:rPr>
        <w:t xml:space="preserve">; </w:t>
      </w:r>
    </w:p>
    <w:p w14:paraId="2C09E829"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обосновывать собственные рассуждения;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131C3D39" w14:textId="77777777" w:rsidR="00CE0E54" w:rsidRPr="00CE0E54" w:rsidRDefault="00CE0E54" w:rsidP="00CE0E54">
      <w:pPr>
        <w:spacing w:line="240" w:lineRule="auto"/>
        <w:ind w:firstLine="426"/>
        <w:contextualSpacing/>
        <w:jc w:val="both"/>
        <w:rPr>
          <w:rFonts w:ascii="Times New Roman" w:eastAsia="Calibri" w:hAnsi="Times New Roman" w:cs="Times New Roman"/>
          <w:b/>
          <w:bCs/>
          <w:i/>
          <w:iCs/>
          <w:sz w:val="24"/>
          <w:szCs w:val="24"/>
        </w:rPr>
      </w:pPr>
      <w:r w:rsidRPr="00CE0E54">
        <w:rPr>
          <w:rFonts w:ascii="Times New Roman" w:eastAsia="Calibri" w:hAnsi="Times New Roman" w:cs="Times New Roman"/>
          <w:b/>
          <w:bCs/>
          <w:i/>
          <w:iCs/>
          <w:sz w:val="24"/>
          <w:szCs w:val="24"/>
        </w:rPr>
        <w:t>Базовые исследовательские действия:</w:t>
      </w:r>
    </w:p>
    <w:p w14:paraId="3D655C65"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использовать вопросы как исследовательский инструмент познания; </w:t>
      </w:r>
    </w:p>
    <w:p w14:paraId="74965A5E"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формулировать вопросы, фиксирующие противоречие, проблему, самостоятельно устанавливать искомое и данное, формировать гипотезу, </w:t>
      </w:r>
    </w:p>
    <w:p w14:paraId="4715B385"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аргументировать свою позицию, мнение;</w:t>
      </w:r>
    </w:p>
    <w:p w14:paraId="2694DA66"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lastRenderedPageBreak/>
        <w:t xml:space="preserve">—  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 </w:t>
      </w:r>
    </w:p>
    <w:p w14:paraId="378B2FCE"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 прогнозировать возможное развитие процесса, а также выдвигать предположения о его развитии в новых условиях.</w:t>
      </w:r>
    </w:p>
    <w:p w14:paraId="71B5C6E0" w14:textId="77777777" w:rsidR="00CE0E54" w:rsidRPr="00CE0E54" w:rsidRDefault="00CE0E54" w:rsidP="00CE0E54">
      <w:pPr>
        <w:spacing w:line="240" w:lineRule="auto"/>
        <w:ind w:firstLine="426"/>
        <w:contextualSpacing/>
        <w:jc w:val="both"/>
        <w:rPr>
          <w:rFonts w:ascii="Times New Roman" w:eastAsia="Calibri" w:hAnsi="Times New Roman" w:cs="Times New Roman"/>
          <w:b/>
          <w:bCs/>
          <w:i/>
          <w:iCs/>
          <w:sz w:val="24"/>
          <w:szCs w:val="24"/>
        </w:rPr>
      </w:pPr>
      <w:r w:rsidRPr="00CE0E54">
        <w:rPr>
          <w:rFonts w:ascii="Times New Roman" w:eastAsia="Calibri" w:hAnsi="Times New Roman" w:cs="Times New Roman"/>
          <w:b/>
          <w:bCs/>
          <w:i/>
          <w:iCs/>
          <w:sz w:val="24"/>
          <w:szCs w:val="24"/>
        </w:rPr>
        <w:t xml:space="preserve"> Работа с информацией:</w:t>
      </w:r>
    </w:p>
    <w:p w14:paraId="659B85CB"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выявлять недостаточность и избыточность информации, данных, необходимых для решения задачи; </w:t>
      </w:r>
    </w:p>
    <w:p w14:paraId="1A68B7DB"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выбирать, анализировать, систематизировать и интерпретировать информацию различных видов и форм представления; </w:t>
      </w:r>
    </w:p>
    <w:p w14:paraId="3E6210BE"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выбирать форму представления информации и иллюстрировать решаемые задачи схемами, диаграммами, иной графикой и их комбинациями; </w:t>
      </w:r>
    </w:p>
    <w:p w14:paraId="53292E1A"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оценивать надёжность информации по критериям, предложенным учителем или сформулированным самостоятельно.</w:t>
      </w:r>
    </w:p>
    <w:p w14:paraId="6DDA768E" w14:textId="77777777" w:rsidR="00CE0E54" w:rsidRPr="00CE0E54" w:rsidRDefault="00CE0E54" w:rsidP="00CE0E54">
      <w:pPr>
        <w:spacing w:line="240" w:lineRule="auto"/>
        <w:ind w:firstLine="426"/>
        <w:contextualSpacing/>
        <w:jc w:val="both"/>
        <w:rPr>
          <w:rFonts w:ascii="Times New Roman" w:eastAsia="Calibri" w:hAnsi="Times New Roman" w:cs="Times New Roman"/>
          <w:i/>
          <w:iCs/>
          <w:sz w:val="24"/>
          <w:szCs w:val="24"/>
        </w:rPr>
      </w:pPr>
      <w:r w:rsidRPr="00CE0E54">
        <w:rPr>
          <w:rFonts w:ascii="Times New Roman" w:eastAsia="Calibri" w:hAnsi="Times New Roman" w:cs="Times New Roman"/>
          <w:sz w:val="24"/>
          <w:szCs w:val="24"/>
        </w:rPr>
        <w:tab/>
        <w:t xml:space="preserve">2)  </w:t>
      </w:r>
      <w:r w:rsidRPr="00CE0E54">
        <w:rPr>
          <w:rFonts w:ascii="Times New Roman" w:eastAsia="Calibri" w:hAnsi="Times New Roman" w:cs="Times New Roman"/>
          <w:i/>
          <w:iCs/>
          <w:sz w:val="24"/>
          <w:szCs w:val="24"/>
        </w:rPr>
        <w:t xml:space="preserve">Универсальные </w:t>
      </w:r>
      <w:r w:rsidRPr="00CE0E54">
        <w:rPr>
          <w:rFonts w:ascii="Times New Roman" w:eastAsia="Calibri" w:hAnsi="Times New Roman" w:cs="Times New Roman"/>
          <w:b/>
          <w:bCs/>
          <w:i/>
          <w:iCs/>
          <w:sz w:val="24"/>
          <w:szCs w:val="24"/>
        </w:rPr>
        <w:t>коммуникативные</w:t>
      </w:r>
      <w:r w:rsidRPr="00CE0E54">
        <w:rPr>
          <w:rFonts w:ascii="Times New Roman" w:eastAsia="Calibri" w:hAnsi="Times New Roman" w:cs="Times New Roman"/>
          <w:i/>
          <w:iCs/>
          <w:sz w:val="24"/>
          <w:szCs w:val="24"/>
        </w:rPr>
        <w:t xml:space="preserve"> действия обеспечивают </w:t>
      </w:r>
      <w:proofErr w:type="spellStart"/>
      <w:r w:rsidRPr="00CE0E54">
        <w:rPr>
          <w:rFonts w:ascii="Times New Roman" w:eastAsia="Calibri" w:hAnsi="Times New Roman" w:cs="Times New Roman"/>
          <w:i/>
          <w:iCs/>
          <w:sz w:val="24"/>
          <w:szCs w:val="24"/>
        </w:rPr>
        <w:t>сформированность</w:t>
      </w:r>
      <w:proofErr w:type="spellEnd"/>
      <w:r w:rsidRPr="00CE0E54">
        <w:rPr>
          <w:rFonts w:ascii="Times New Roman" w:eastAsia="Calibri" w:hAnsi="Times New Roman" w:cs="Times New Roman"/>
          <w:i/>
          <w:iCs/>
          <w:sz w:val="24"/>
          <w:szCs w:val="24"/>
        </w:rPr>
        <w:t xml:space="preserve"> социальных навыков обучающихся.</w:t>
      </w:r>
    </w:p>
    <w:p w14:paraId="710320FD" w14:textId="77777777" w:rsidR="00CE0E54" w:rsidRPr="00CE0E54" w:rsidRDefault="00CE0E54" w:rsidP="00CE0E54">
      <w:pPr>
        <w:spacing w:line="240" w:lineRule="auto"/>
        <w:ind w:firstLine="426"/>
        <w:contextualSpacing/>
        <w:jc w:val="both"/>
        <w:rPr>
          <w:rFonts w:ascii="Times New Roman" w:eastAsia="Calibri" w:hAnsi="Times New Roman" w:cs="Times New Roman"/>
          <w:b/>
          <w:bCs/>
          <w:i/>
          <w:iCs/>
          <w:sz w:val="24"/>
          <w:szCs w:val="24"/>
        </w:rPr>
      </w:pPr>
      <w:r w:rsidRPr="00CE0E54">
        <w:rPr>
          <w:rFonts w:ascii="Times New Roman" w:eastAsia="Calibri" w:hAnsi="Times New Roman" w:cs="Times New Roman"/>
          <w:b/>
          <w:bCs/>
          <w:i/>
          <w:iCs/>
          <w:sz w:val="24"/>
          <w:szCs w:val="24"/>
        </w:rPr>
        <w:t>Общение:</w:t>
      </w:r>
    </w:p>
    <w:p w14:paraId="20159069"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воспринимать и формулировать суждения в соответствии с условиями и целями общения; </w:t>
      </w:r>
    </w:p>
    <w:p w14:paraId="7651C16A"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в ходе обсуждения задавать вопросы по существу обсуждаемой темы, проблемы, решаемой задачи, высказывать идеи, нацеленные на поиск решения; </w:t>
      </w:r>
    </w:p>
    <w:p w14:paraId="39760555"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сопоставлять свои суждения с суждениями других участников диалога, обнаруживать различие и сходство позиций; </w:t>
      </w:r>
    </w:p>
    <w:p w14:paraId="7FB7513C"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в корректной форме формулировать разногласия, свои возражения; </w:t>
      </w:r>
    </w:p>
    <w:p w14:paraId="36B47650"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представлять результаты решения задачи, эксперимента, исследования, проекта; </w:t>
      </w:r>
    </w:p>
    <w:p w14:paraId="442BBD4B"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самостоятельно выбирать формат выступления с учётом задач презентации и особенностей аудитории.</w:t>
      </w:r>
    </w:p>
    <w:p w14:paraId="5D09C51B" w14:textId="77777777" w:rsidR="00CE0E54" w:rsidRPr="00CE0E54" w:rsidRDefault="00CE0E54" w:rsidP="00CE0E54">
      <w:pPr>
        <w:spacing w:line="240" w:lineRule="auto"/>
        <w:ind w:firstLine="426"/>
        <w:contextualSpacing/>
        <w:jc w:val="both"/>
        <w:rPr>
          <w:rFonts w:ascii="Times New Roman" w:eastAsia="Calibri" w:hAnsi="Times New Roman" w:cs="Times New Roman"/>
          <w:b/>
          <w:bCs/>
          <w:i/>
          <w:iCs/>
          <w:sz w:val="24"/>
          <w:szCs w:val="24"/>
        </w:rPr>
      </w:pPr>
      <w:r w:rsidRPr="00CE0E54">
        <w:rPr>
          <w:rFonts w:ascii="Times New Roman" w:eastAsia="Calibri" w:hAnsi="Times New Roman" w:cs="Times New Roman"/>
          <w:b/>
          <w:bCs/>
          <w:i/>
          <w:iCs/>
          <w:sz w:val="24"/>
          <w:szCs w:val="24"/>
        </w:rPr>
        <w:t>Сотрудничество:</w:t>
      </w:r>
    </w:p>
    <w:p w14:paraId="5ADB74FF"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понимать и использовать преимущества командной и индивидуальной работы при решении учебных математических задач; </w:t>
      </w:r>
    </w:p>
    <w:p w14:paraId="302452D3"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w:t>
      </w:r>
    </w:p>
    <w:p w14:paraId="7C8A299D"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обобщать мнения </w:t>
      </w:r>
      <w:proofErr w:type="gramStart"/>
      <w:r w:rsidRPr="00CE0E54">
        <w:rPr>
          <w:rFonts w:ascii="Times New Roman" w:eastAsia="Calibri" w:hAnsi="Times New Roman" w:cs="Times New Roman"/>
          <w:sz w:val="24"/>
          <w:szCs w:val="24"/>
        </w:rPr>
        <w:t>нескольких</w:t>
      </w:r>
      <w:proofErr w:type="gramEnd"/>
      <w:r w:rsidRPr="00CE0E54">
        <w:rPr>
          <w:rFonts w:ascii="Times New Roman" w:eastAsia="Calibri" w:hAnsi="Times New Roman" w:cs="Times New Roman"/>
          <w:sz w:val="24"/>
          <w:szCs w:val="24"/>
        </w:rPr>
        <w:t xml:space="preserve"> людей; участвовать в групповых формах работы (обсуждения, обмен мнениями, мозговые штурмы и др.); </w:t>
      </w:r>
    </w:p>
    <w:p w14:paraId="5B6B5861"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выполнять свою часть работы и координировать свои действия с другими членами команды; </w:t>
      </w:r>
    </w:p>
    <w:p w14:paraId="402A7441"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оценивать качество своего вклада в общий продукт по критериям, сформулированным участниками взаимодействия.</w:t>
      </w:r>
    </w:p>
    <w:p w14:paraId="37BAB47C" w14:textId="77777777" w:rsidR="00CE0E54" w:rsidRPr="00CE0E54" w:rsidRDefault="00CE0E54" w:rsidP="00CE0E54">
      <w:pPr>
        <w:spacing w:line="240" w:lineRule="auto"/>
        <w:ind w:firstLine="426"/>
        <w:contextualSpacing/>
        <w:jc w:val="both"/>
        <w:rPr>
          <w:rFonts w:ascii="Times New Roman" w:eastAsia="Calibri" w:hAnsi="Times New Roman" w:cs="Times New Roman"/>
          <w:i/>
          <w:iCs/>
          <w:sz w:val="24"/>
          <w:szCs w:val="24"/>
        </w:rPr>
      </w:pPr>
      <w:r w:rsidRPr="00CE0E54">
        <w:rPr>
          <w:rFonts w:ascii="Times New Roman" w:eastAsia="Calibri" w:hAnsi="Times New Roman" w:cs="Times New Roman"/>
          <w:sz w:val="24"/>
          <w:szCs w:val="24"/>
        </w:rPr>
        <w:tab/>
      </w:r>
      <w:r w:rsidRPr="00CE0E54">
        <w:rPr>
          <w:rFonts w:ascii="Times New Roman" w:eastAsia="Calibri" w:hAnsi="Times New Roman" w:cs="Times New Roman"/>
          <w:i/>
          <w:iCs/>
          <w:sz w:val="24"/>
          <w:szCs w:val="24"/>
        </w:rPr>
        <w:t xml:space="preserve">3)  Универсальные </w:t>
      </w:r>
      <w:r w:rsidRPr="00CE0E54">
        <w:rPr>
          <w:rFonts w:ascii="Times New Roman" w:eastAsia="Calibri" w:hAnsi="Times New Roman" w:cs="Times New Roman"/>
          <w:b/>
          <w:bCs/>
          <w:i/>
          <w:iCs/>
          <w:sz w:val="24"/>
          <w:szCs w:val="24"/>
        </w:rPr>
        <w:t>регулятивные</w:t>
      </w:r>
      <w:r w:rsidRPr="00CE0E54">
        <w:rPr>
          <w:rFonts w:ascii="Times New Roman" w:eastAsia="Calibri" w:hAnsi="Times New Roman" w:cs="Times New Roman"/>
          <w:i/>
          <w:iCs/>
          <w:sz w:val="24"/>
          <w:szCs w:val="24"/>
        </w:rPr>
        <w:t xml:space="preserve"> действия обеспечивают формирование смысловых установок и жизненных навыков личности.</w:t>
      </w:r>
    </w:p>
    <w:p w14:paraId="10AACED8" w14:textId="77777777" w:rsidR="00CE0E54" w:rsidRPr="00CE0E54" w:rsidRDefault="00CE0E54" w:rsidP="00CE0E54">
      <w:pPr>
        <w:spacing w:line="240" w:lineRule="auto"/>
        <w:ind w:firstLine="426"/>
        <w:contextualSpacing/>
        <w:jc w:val="both"/>
        <w:rPr>
          <w:rFonts w:ascii="Times New Roman" w:eastAsia="Calibri" w:hAnsi="Times New Roman" w:cs="Times New Roman"/>
          <w:b/>
          <w:bCs/>
          <w:i/>
          <w:iCs/>
          <w:sz w:val="24"/>
          <w:szCs w:val="24"/>
        </w:rPr>
      </w:pPr>
      <w:r w:rsidRPr="00CE0E54">
        <w:rPr>
          <w:rFonts w:ascii="Times New Roman" w:eastAsia="Calibri" w:hAnsi="Times New Roman" w:cs="Times New Roman"/>
          <w:b/>
          <w:bCs/>
          <w:i/>
          <w:iCs/>
          <w:sz w:val="24"/>
          <w:szCs w:val="24"/>
        </w:rPr>
        <w:t>Самоорганизация:</w:t>
      </w:r>
    </w:p>
    <w:p w14:paraId="03CDE720"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0D286203" w14:textId="77777777" w:rsidR="00CE0E54" w:rsidRPr="00CE0E54" w:rsidRDefault="00CE0E54" w:rsidP="00CE0E54">
      <w:pPr>
        <w:spacing w:line="240" w:lineRule="auto"/>
        <w:ind w:firstLine="426"/>
        <w:contextualSpacing/>
        <w:jc w:val="both"/>
        <w:rPr>
          <w:rFonts w:ascii="Times New Roman" w:eastAsia="Calibri" w:hAnsi="Times New Roman" w:cs="Times New Roman"/>
          <w:b/>
          <w:bCs/>
          <w:i/>
          <w:iCs/>
          <w:sz w:val="24"/>
          <w:szCs w:val="24"/>
        </w:rPr>
      </w:pPr>
      <w:r w:rsidRPr="00CE0E54">
        <w:rPr>
          <w:rFonts w:ascii="Times New Roman" w:eastAsia="Calibri" w:hAnsi="Times New Roman" w:cs="Times New Roman"/>
          <w:b/>
          <w:bCs/>
          <w:i/>
          <w:iCs/>
          <w:sz w:val="24"/>
          <w:szCs w:val="24"/>
        </w:rPr>
        <w:t>Самоконтроль:</w:t>
      </w:r>
    </w:p>
    <w:p w14:paraId="6144C715"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владеть способами самопроверки, самоконтроля процесса и результата решения математической задачи; </w:t>
      </w:r>
    </w:p>
    <w:p w14:paraId="26966119"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lastRenderedPageBreak/>
        <w:t>—  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14:paraId="7217C835"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 xml:space="preserve">—  оценивать соответствие результата деятельности поставленной цели и условиям, объяснять причины достижения или </w:t>
      </w:r>
      <w:proofErr w:type="spellStart"/>
      <w:r w:rsidRPr="00CE0E54">
        <w:rPr>
          <w:rFonts w:ascii="Times New Roman" w:eastAsia="Calibri" w:hAnsi="Times New Roman" w:cs="Times New Roman"/>
          <w:sz w:val="24"/>
          <w:szCs w:val="24"/>
        </w:rPr>
        <w:t>недостижения</w:t>
      </w:r>
      <w:proofErr w:type="spellEnd"/>
      <w:r w:rsidRPr="00CE0E54">
        <w:rPr>
          <w:rFonts w:ascii="Times New Roman" w:eastAsia="Calibri" w:hAnsi="Times New Roman" w:cs="Times New Roman"/>
          <w:sz w:val="24"/>
          <w:szCs w:val="24"/>
        </w:rPr>
        <w:t xml:space="preserve"> цели, находить ошибку, давать оценку приобретённому опыту.</w:t>
      </w:r>
    </w:p>
    <w:p w14:paraId="159498F4" w14:textId="77777777" w:rsidR="00832EFE" w:rsidRDefault="00832EFE" w:rsidP="00CE0E54">
      <w:pPr>
        <w:spacing w:line="240" w:lineRule="auto"/>
        <w:ind w:firstLine="426"/>
        <w:contextualSpacing/>
        <w:jc w:val="both"/>
        <w:rPr>
          <w:rFonts w:ascii="Times New Roman" w:eastAsia="Calibri" w:hAnsi="Times New Roman" w:cs="Times New Roman"/>
          <w:b/>
          <w:bCs/>
          <w:sz w:val="24"/>
          <w:szCs w:val="24"/>
        </w:rPr>
      </w:pPr>
    </w:p>
    <w:p w14:paraId="15688813" w14:textId="5CF313C0" w:rsidR="00CE0E54" w:rsidRPr="00CE0E54" w:rsidRDefault="00CE0E54" w:rsidP="00CE0E54">
      <w:pPr>
        <w:spacing w:line="240" w:lineRule="auto"/>
        <w:ind w:firstLine="426"/>
        <w:contextualSpacing/>
        <w:jc w:val="both"/>
        <w:rPr>
          <w:rFonts w:ascii="Times New Roman" w:eastAsia="Calibri" w:hAnsi="Times New Roman" w:cs="Times New Roman"/>
          <w:b/>
          <w:bCs/>
          <w:sz w:val="24"/>
          <w:szCs w:val="24"/>
        </w:rPr>
      </w:pPr>
      <w:r w:rsidRPr="00CE0E54">
        <w:rPr>
          <w:rFonts w:ascii="Times New Roman" w:eastAsia="Calibri" w:hAnsi="Times New Roman" w:cs="Times New Roman"/>
          <w:b/>
          <w:bCs/>
          <w:sz w:val="24"/>
          <w:szCs w:val="24"/>
        </w:rPr>
        <w:t>Предметные результаты</w:t>
      </w:r>
    </w:p>
    <w:p w14:paraId="66390D41" w14:textId="77777777" w:rsidR="00CE0E54" w:rsidRPr="00CE0E54" w:rsidRDefault="00CE0E54" w:rsidP="00CE0E54">
      <w:pPr>
        <w:spacing w:line="240" w:lineRule="auto"/>
        <w:ind w:firstLine="426"/>
        <w:contextualSpacing/>
        <w:jc w:val="both"/>
        <w:rPr>
          <w:rFonts w:ascii="Times New Roman" w:eastAsia="Calibri" w:hAnsi="Times New Roman" w:cs="Times New Roman"/>
          <w:b/>
          <w:bCs/>
          <w:sz w:val="24"/>
          <w:szCs w:val="24"/>
        </w:rPr>
      </w:pPr>
      <w:r w:rsidRPr="00CE0E54">
        <w:rPr>
          <w:rFonts w:ascii="Times New Roman" w:eastAsia="Calibri" w:hAnsi="Times New Roman" w:cs="Times New Roman"/>
          <w:b/>
          <w:bCs/>
          <w:sz w:val="24"/>
          <w:szCs w:val="24"/>
        </w:rPr>
        <w:t>Числа и вычисления</w:t>
      </w:r>
    </w:p>
    <w:p w14:paraId="35BE53FA"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Понимать и правильно употреблять термины, связанные с натуральными числами, обыкновенными и десятичными дробями.</w:t>
      </w:r>
    </w:p>
    <w:p w14:paraId="61A85DBB"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Сравнивать и упорядочивать натуральные числа, сравнивать в простейших случаях обыкновенные дроби, десятичные дроби.</w:t>
      </w:r>
    </w:p>
    <w:p w14:paraId="1320CCD1"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Соотносить точку на координатной (числовой) прямой с соответствующим ей числом и изображать натуральные числа точками на координатной (числовой) прямой.</w:t>
      </w:r>
    </w:p>
    <w:p w14:paraId="6C5E2765"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Выполнять арифметические действия с натуральными числами, с обыкновенными дробями в простейших случаях.</w:t>
      </w:r>
    </w:p>
    <w:p w14:paraId="731A33BE"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Выполнять проверку, прикидку результата вычислений.</w:t>
      </w:r>
    </w:p>
    <w:p w14:paraId="4F3FE926"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Округлять натуральные числа.</w:t>
      </w:r>
    </w:p>
    <w:p w14:paraId="61E02AA6" w14:textId="77777777" w:rsidR="00CE0E54" w:rsidRPr="00CE0E54" w:rsidRDefault="00CE0E54" w:rsidP="00CE0E54">
      <w:pPr>
        <w:spacing w:line="240" w:lineRule="auto"/>
        <w:ind w:firstLine="426"/>
        <w:contextualSpacing/>
        <w:jc w:val="both"/>
        <w:rPr>
          <w:rFonts w:ascii="Times New Roman" w:eastAsia="Calibri" w:hAnsi="Times New Roman" w:cs="Times New Roman"/>
          <w:b/>
          <w:bCs/>
          <w:sz w:val="24"/>
          <w:szCs w:val="24"/>
        </w:rPr>
      </w:pPr>
      <w:r w:rsidRPr="00CE0E54">
        <w:rPr>
          <w:rFonts w:ascii="Times New Roman" w:eastAsia="Calibri" w:hAnsi="Times New Roman" w:cs="Times New Roman"/>
          <w:b/>
          <w:bCs/>
          <w:sz w:val="24"/>
          <w:szCs w:val="24"/>
        </w:rPr>
        <w:t>Решение текстовых задач</w:t>
      </w:r>
    </w:p>
    <w:p w14:paraId="6FD105F5"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Решать текстовые задачи арифметическим способом и с помощью организованного конечного перебора всех возможных вариантов.</w:t>
      </w:r>
    </w:p>
    <w:p w14:paraId="40DE782C"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Решать задачи, содержащие зависимости, связывающие величины: скорость, время, расстояние; цена, количество, стоимость.</w:t>
      </w:r>
    </w:p>
    <w:p w14:paraId="31B506AD"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Использовать краткие записи, схемы, таблицы, обозначения при решении задач.</w:t>
      </w:r>
    </w:p>
    <w:p w14:paraId="08CDFAC2"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Пользоваться основными единицами измерения: цены, массы; расстояния, времени, скорости; выражать одни единицы величины через другие.</w:t>
      </w:r>
    </w:p>
    <w:p w14:paraId="6119AB22"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Извлекать,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p w14:paraId="30C71C35" w14:textId="77777777" w:rsidR="00CE0E54" w:rsidRPr="00CE0E54" w:rsidRDefault="00CE0E54" w:rsidP="00CE0E54">
      <w:pPr>
        <w:spacing w:line="240" w:lineRule="auto"/>
        <w:ind w:firstLine="426"/>
        <w:contextualSpacing/>
        <w:jc w:val="both"/>
        <w:rPr>
          <w:rFonts w:ascii="Times New Roman" w:eastAsia="Calibri" w:hAnsi="Times New Roman" w:cs="Times New Roman"/>
          <w:b/>
          <w:bCs/>
          <w:sz w:val="24"/>
          <w:szCs w:val="24"/>
        </w:rPr>
      </w:pPr>
      <w:r w:rsidRPr="00CE0E54">
        <w:rPr>
          <w:rFonts w:ascii="Times New Roman" w:eastAsia="Calibri" w:hAnsi="Times New Roman" w:cs="Times New Roman"/>
          <w:b/>
          <w:bCs/>
          <w:sz w:val="24"/>
          <w:szCs w:val="24"/>
        </w:rPr>
        <w:t>Наглядная геометрия</w:t>
      </w:r>
    </w:p>
    <w:p w14:paraId="6191E376"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Пользоваться геометрическими понятиями: точка, прямая, отрезок, луч, угол, многоугольник, окружность, круг.</w:t>
      </w:r>
    </w:p>
    <w:p w14:paraId="34D00746"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Приводить примеры объектов окружающего мира, имеющих форму изученных геометрических фигур.</w:t>
      </w:r>
    </w:p>
    <w:p w14:paraId="2BB3E75E"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Использовать терминологию, связанную с углами: вершина сторона; с многоугольниками: угол, вершина, сторона, диагональ; с окружностью: радиус, диаметр, центр.</w:t>
      </w:r>
    </w:p>
    <w:p w14:paraId="2FBFB9F2"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Изображать изученные геометрические фигуры на нелинованной и клетчатой бумаге с помощью циркуля и линейки.</w:t>
      </w:r>
    </w:p>
    <w:p w14:paraId="694D469D"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Находить длины отрезков непосредственным измерением с помощью линейки, строить отрезки заданной длины; строить окружность заданного радиуса.</w:t>
      </w:r>
    </w:p>
    <w:p w14:paraId="549ADCBC"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Использовать свойства сторон и углов прямоугольника, квадрата для их построения, вычисления площади и периметра.</w:t>
      </w:r>
    </w:p>
    <w:p w14:paraId="5413011F"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Вычислять периметр и площадь квадрата, прямоугольника, фигур, составленных из прямоугольников, в том числе фигур, изображённых на клетчатой бумаге.</w:t>
      </w:r>
    </w:p>
    <w:p w14:paraId="781EE085"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Пользоваться основными метрическими единицами измерения длины, площади; выражать одни единицы величины через другие.</w:t>
      </w:r>
    </w:p>
    <w:p w14:paraId="53983B7C"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Распознавать параллелепипед, куб, использовать терминологию: вершина, ребро грань, измерения; находить измерения параллелепипеда, куба.</w:t>
      </w:r>
    </w:p>
    <w:p w14:paraId="122EF6EA"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t>Вычислять объём куба, параллелепипеда по заданным измерениям, пользоваться единицами измерения объёма.</w:t>
      </w:r>
    </w:p>
    <w:p w14:paraId="2EC333F1" w14:textId="77777777" w:rsidR="00CE0E54" w:rsidRPr="00CE0E54" w:rsidRDefault="00CE0E54" w:rsidP="00CE0E54">
      <w:pPr>
        <w:spacing w:line="240" w:lineRule="auto"/>
        <w:ind w:firstLine="426"/>
        <w:contextualSpacing/>
        <w:jc w:val="both"/>
        <w:rPr>
          <w:rFonts w:ascii="Times New Roman" w:eastAsia="Calibri" w:hAnsi="Times New Roman" w:cs="Times New Roman"/>
          <w:sz w:val="24"/>
          <w:szCs w:val="24"/>
        </w:rPr>
      </w:pPr>
      <w:r w:rsidRPr="00CE0E54">
        <w:rPr>
          <w:rFonts w:ascii="Times New Roman" w:eastAsia="Calibri" w:hAnsi="Times New Roman" w:cs="Times New Roman"/>
          <w:sz w:val="24"/>
          <w:szCs w:val="24"/>
        </w:rPr>
        <w:lastRenderedPageBreak/>
        <w:t>Решать несложные задачи на измерение геометрических величин в практических ситуациях.</w:t>
      </w:r>
    </w:p>
    <w:p w14:paraId="11AC8297" w14:textId="77777777" w:rsidR="00CE0E54" w:rsidRPr="00CE0E54" w:rsidRDefault="00CE0E54" w:rsidP="00CE0E54">
      <w:pPr>
        <w:rPr>
          <w:rFonts w:ascii="Times New Roman" w:eastAsia="Calibri" w:hAnsi="Times New Roman" w:cs="Times New Roman"/>
          <w:sz w:val="24"/>
          <w:szCs w:val="24"/>
        </w:rPr>
      </w:pPr>
      <w:r w:rsidRPr="00CE0E54">
        <w:rPr>
          <w:rFonts w:ascii="Times New Roman" w:eastAsia="Calibri" w:hAnsi="Times New Roman" w:cs="Times New Roman"/>
          <w:sz w:val="24"/>
          <w:szCs w:val="24"/>
        </w:rPr>
        <w:br w:type="page"/>
      </w:r>
    </w:p>
    <w:p w14:paraId="221A8CC3" w14:textId="77777777" w:rsidR="00CE0E54" w:rsidRPr="00CE0E54" w:rsidRDefault="00CE0E54" w:rsidP="00CE0E54">
      <w:pPr>
        <w:spacing w:after="0" w:line="240" w:lineRule="auto"/>
        <w:rPr>
          <w:rFonts w:ascii="Times New Roman" w:eastAsia="Calibri" w:hAnsi="Times New Roman" w:cs="Times New Roman"/>
          <w:sz w:val="24"/>
          <w:szCs w:val="24"/>
        </w:rPr>
        <w:sectPr w:rsidR="00CE0E54" w:rsidRPr="00CE0E54" w:rsidSect="00CE0E54">
          <w:pgSz w:w="11907" w:h="16840" w:code="9"/>
          <w:pgMar w:top="851" w:right="987" w:bottom="1134" w:left="1560" w:header="709" w:footer="709" w:gutter="0"/>
          <w:cols w:space="720"/>
        </w:sectPr>
      </w:pPr>
    </w:p>
    <w:p w14:paraId="6F96C744" w14:textId="77777777" w:rsidR="00CE0E54" w:rsidRPr="00CE0E54" w:rsidRDefault="00CE0E54" w:rsidP="00CE0E54">
      <w:pPr>
        <w:autoSpaceDE w:val="0"/>
        <w:autoSpaceDN w:val="0"/>
        <w:spacing w:after="0" w:line="240" w:lineRule="auto"/>
        <w:jc w:val="center"/>
        <w:rPr>
          <w:rFonts w:ascii="Cambria" w:eastAsia="MS Mincho" w:hAnsi="Cambria" w:cs="Times New Roman"/>
          <w:lang w:val="en-US"/>
        </w:rPr>
      </w:pPr>
      <w:r w:rsidRPr="00CE0E54">
        <w:rPr>
          <w:rFonts w:ascii="Times New Roman" w:eastAsia="Times New Roman" w:hAnsi="Times New Roman" w:cs="Times New Roman"/>
          <w:b/>
          <w:color w:val="000000"/>
          <w:w w:val="101"/>
          <w:sz w:val="19"/>
          <w:lang w:val="en-US"/>
        </w:rPr>
        <w:lastRenderedPageBreak/>
        <w:t>ТЕМАТИЧЕСКОЕ ПЛАНИРОВАНИЕ</w:t>
      </w:r>
    </w:p>
    <w:tbl>
      <w:tblPr>
        <w:tblW w:w="15021" w:type="dxa"/>
        <w:tblInd w:w="421" w:type="dxa"/>
        <w:tblLayout w:type="fixed"/>
        <w:tblLook w:val="04A0" w:firstRow="1" w:lastRow="0" w:firstColumn="1" w:lastColumn="0" w:noHBand="0" w:noVBand="1"/>
      </w:tblPr>
      <w:tblGrid>
        <w:gridCol w:w="425"/>
        <w:gridCol w:w="1413"/>
        <w:gridCol w:w="750"/>
        <w:gridCol w:w="1195"/>
        <w:gridCol w:w="1241"/>
        <w:gridCol w:w="864"/>
        <w:gridCol w:w="3606"/>
        <w:gridCol w:w="1401"/>
        <w:gridCol w:w="4126"/>
      </w:tblGrid>
      <w:tr w:rsidR="00CE0E54" w:rsidRPr="00CE0E54" w14:paraId="72F78658" w14:textId="77777777" w:rsidTr="00950BC2">
        <w:trPr>
          <w:trHeight w:val="20"/>
        </w:trPr>
        <w:tc>
          <w:tcPr>
            <w:tcW w:w="425"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6675EE9" w14:textId="77777777" w:rsidR="00CE0E54" w:rsidRPr="00CE0E54" w:rsidRDefault="00CE0E54" w:rsidP="00CE0E54">
            <w:pPr>
              <w:autoSpaceDE w:val="0"/>
              <w:autoSpaceDN w:val="0"/>
              <w:spacing w:after="0" w:line="240" w:lineRule="auto"/>
              <w:ind w:right="144"/>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w:t>
            </w:r>
            <w:r w:rsidRPr="00CE0E54">
              <w:rPr>
                <w:rFonts w:ascii="Times New Roman" w:eastAsia="MS Mincho" w:hAnsi="Times New Roman" w:cs="Times New Roman"/>
                <w:sz w:val="20"/>
                <w:szCs w:val="20"/>
                <w:lang w:val="en-US"/>
              </w:rPr>
              <w:br/>
            </w:r>
            <w:r w:rsidRPr="00CE0E54">
              <w:rPr>
                <w:rFonts w:ascii="Times New Roman" w:eastAsia="Times New Roman" w:hAnsi="Times New Roman" w:cs="Times New Roman"/>
                <w:color w:val="000000"/>
                <w:sz w:val="20"/>
                <w:szCs w:val="20"/>
                <w:lang w:val="en-US"/>
              </w:rPr>
              <w:t>п/п</w:t>
            </w:r>
          </w:p>
        </w:tc>
        <w:tc>
          <w:tcPr>
            <w:tcW w:w="1413"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6B0D701" w14:textId="77777777" w:rsidR="00CE0E54" w:rsidRPr="00CE0E54" w:rsidRDefault="00CE0E54" w:rsidP="00CE0E54">
            <w:pPr>
              <w:autoSpaceDE w:val="0"/>
              <w:autoSpaceDN w:val="0"/>
              <w:spacing w:after="0" w:line="240" w:lineRule="auto"/>
              <w:ind w:left="72"/>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rPr>
              <w:t>Наименование разделов и тем программы</w:t>
            </w:r>
          </w:p>
        </w:tc>
        <w:tc>
          <w:tcPr>
            <w:tcW w:w="3186" w:type="dxa"/>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9350A59" w14:textId="77777777" w:rsidR="00CE0E54" w:rsidRPr="00CE0E54" w:rsidRDefault="00CE0E54" w:rsidP="00CE0E54">
            <w:pPr>
              <w:autoSpaceDE w:val="0"/>
              <w:autoSpaceDN w:val="0"/>
              <w:spacing w:after="0" w:line="240" w:lineRule="auto"/>
              <w:ind w:left="72"/>
              <w:jc w:val="center"/>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000000"/>
                <w:sz w:val="20"/>
                <w:szCs w:val="20"/>
                <w:lang w:val="en-US"/>
              </w:rPr>
              <w:t>Количество</w:t>
            </w:r>
            <w:proofErr w:type="spellEnd"/>
            <w:r w:rsidRPr="00CE0E54">
              <w:rPr>
                <w:rFonts w:ascii="Times New Roman" w:eastAsia="Times New Roman" w:hAnsi="Times New Roman" w:cs="Times New Roman"/>
                <w:color w:val="000000"/>
                <w:sz w:val="20"/>
                <w:szCs w:val="20"/>
                <w:lang w:val="en-US"/>
              </w:rPr>
              <w:t xml:space="preserve"> </w:t>
            </w:r>
            <w:proofErr w:type="spellStart"/>
            <w:r w:rsidRPr="00CE0E54">
              <w:rPr>
                <w:rFonts w:ascii="Times New Roman" w:eastAsia="Times New Roman" w:hAnsi="Times New Roman" w:cs="Times New Roman"/>
                <w:color w:val="000000"/>
                <w:sz w:val="20"/>
                <w:szCs w:val="20"/>
                <w:lang w:val="en-US"/>
              </w:rPr>
              <w:t>часов</w:t>
            </w:r>
            <w:proofErr w:type="spellEnd"/>
          </w:p>
        </w:tc>
        <w:tc>
          <w:tcPr>
            <w:tcW w:w="864"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2DAA8A9" w14:textId="77777777" w:rsidR="00CE0E54" w:rsidRPr="00CE0E54" w:rsidRDefault="00CE0E54" w:rsidP="00CE0E54">
            <w:pPr>
              <w:autoSpaceDE w:val="0"/>
              <w:autoSpaceDN w:val="0"/>
              <w:spacing w:after="0" w:line="240" w:lineRule="auto"/>
              <w:ind w:left="72"/>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000000"/>
                <w:sz w:val="20"/>
                <w:szCs w:val="20"/>
                <w:lang w:val="en-US"/>
              </w:rPr>
              <w:t>Дата</w:t>
            </w:r>
            <w:proofErr w:type="spellEnd"/>
            <w:r w:rsidRPr="00CE0E54">
              <w:rPr>
                <w:rFonts w:ascii="Times New Roman" w:eastAsia="Times New Roman" w:hAnsi="Times New Roman" w:cs="Times New Roman"/>
                <w:color w:val="000000"/>
                <w:sz w:val="20"/>
                <w:szCs w:val="20"/>
                <w:lang w:val="en-US"/>
              </w:rPr>
              <w:t xml:space="preserve"> </w:t>
            </w:r>
            <w:r w:rsidRPr="00CE0E54">
              <w:rPr>
                <w:rFonts w:ascii="Times New Roman" w:eastAsia="MS Mincho" w:hAnsi="Times New Roman" w:cs="Times New Roman"/>
                <w:sz w:val="20"/>
                <w:szCs w:val="20"/>
                <w:lang w:val="en-US"/>
              </w:rPr>
              <w:br/>
            </w:r>
            <w:proofErr w:type="spellStart"/>
            <w:r w:rsidRPr="00CE0E54">
              <w:rPr>
                <w:rFonts w:ascii="Times New Roman" w:eastAsia="Times New Roman" w:hAnsi="Times New Roman" w:cs="Times New Roman"/>
                <w:color w:val="000000"/>
                <w:sz w:val="20"/>
                <w:szCs w:val="20"/>
                <w:lang w:val="en-US"/>
              </w:rPr>
              <w:t>изучения</w:t>
            </w:r>
            <w:proofErr w:type="spellEnd"/>
          </w:p>
        </w:tc>
        <w:tc>
          <w:tcPr>
            <w:tcW w:w="360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9853B4E" w14:textId="77777777" w:rsidR="00CE0E54" w:rsidRPr="00CE0E54" w:rsidRDefault="00CE0E54" w:rsidP="00CE0E54">
            <w:pPr>
              <w:autoSpaceDE w:val="0"/>
              <w:autoSpaceDN w:val="0"/>
              <w:spacing w:after="0" w:line="240" w:lineRule="auto"/>
              <w:ind w:left="72"/>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000000"/>
                <w:sz w:val="20"/>
                <w:szCs w:val="20"/>
                <w:lang w:val="en-US"/>
              </w:rPr>
              <w:t>Виды</w:t>
            </w:r>
            <w:proofErr w:type="spellEnd"/>
            <w:r w:rsidRPr="00CE0E54">
              <w:rPr>
                <w:rFonts w:ascii="Times New Roman" w:eastAsia="Times New Roman" w:hAnsi="Times New Roman" w:cs="Times New Roman"/>
                <w:color w:val="000000"/>
                <w:sz w:val="20"/>
                <w:szCs w:val="20"/>
                <w:lang w:val="en-US"/>
              </w:rPr>
              <w:t xml:space="preserve"> </w:t>
            </w:r>
            <w:r w:rsidRPr="00CE0E54">
              <w:rPr>
                <w:rFonts w:ascii="Times New Roman" w:eastAsia="MS Mincho" w:hAnsi="Times New Roman" w:cs="Times New Roman"/>
                <w:sz w:val="20"/>
                <w:szCs w:val="20"/>
                <w:lang w:val="en-US"/>
              </w:rPr>
              <w:br/>
            </w:r>
            <w:proofErr w:type="spellStart"/>
            <w:r w:rsidRPr="00CE0E54">
              <w:rPr>
                <w:rFonts w:ascii="Times New Roman" w:eastAsia="Times New Roman" w:hAnsi="Times New Roman" w:cs="Times New Roman"/>
                <w:color w:val="000000"/>
                <w:sz w:val="20"/>
                <w:szCs w:val="20"/>
                <w:lang w:val="en-US"/>
              </w:rPr>
              <w:t>деятельности</w:t>
            </w:r>
            <w:proofErr w:type="spellEnd"/>
          </w:p>
        </w:tc>
        <w:tc>
          <w:tcPr>
            <w:tcW w:w="1401"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740E5FE" w14:textId="77777777" w:rsidR="00CE0E54" w:rsidRPr="00CE0E54" w:rsidRDefault="00CE0E54" w:rsidP="00CE0E54">
            <w:pPr>
              <w:autoSpaceDE w:val="0"/>
              <w:autoSpaceDN w:val="0"/>
              <w:spacing w:after="0" w:line="240" w:lineRule="auto"/>
              <w:ind w:left="72" w:right="144"/>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000000"/>
                <w:sz w:val="20"/>
                <w:szCs w:val="20"/>
                <w:lang w:val="en-US"/>
              </w:rPr>
              <w:t>Виды</w:t>
            </w:r>
            <w:proofErr w:type="spellEnd"/>
            <w:r w:rsidRPr="00CE0E54">
              <w:rPr>
                <w:rFonts w:ascii="Times New Roman" w:eastAsia="Times New Roman" w:hAnsi="Times New Roman" w:cs="Times New Roman"/>
                <w:color w:val="000000"/>
                <w:sz w:val="20"/>
                <w:szCs w:val="20"/>
                <w:lang w:val="en-US"/>
              </w:rPr>
              <w:t xml:space="preserve">, </w:t>
            </w:r>
            <w:proofErr w:type="spellStart"/>
            <w:r w:rsidRPr="00CE0E54">
              <w:rPr>
                <w:rFonts w:ascii="Times New Roman" w:eastAsia="Times New Roman" w:hAnsi="Times New Roman" w:cs="Times New Roman"/>
                <w:color w:val="000000"/>
                <w:sz w:val="20"/>
                <w:szCs w:val="20"/>
                <w:lang w:val="en-US"/>
              </w:rPr>
              <w:t>формы</w:t>
            </w:r>
            <w:proofErr w:type="spellEnd"/>
            <w:r w:rsidRPr="00CE0E54">
              <w:rPr>
                <w:rFonts w:ascii="Times New Roman" w:eastAsia="Times New Roman" w:hAnsi="Times New Roman" w:cs="Times New Roman"/>
                <w:color w:val="000000"/>
                <w:sz w:val="20"/>
                <w:szCs w:val="20"/>
                <w:lang w:val="en-US"/>
              </w:rPr>
              <w:t xml:space="preserve"> </w:t>
            </w:r>
            <w:proofErr w:type="spellStart"/>
            <w:r w:rsidRPr="00CE0E54">
              <w:rPr>
                <w:rFonts w:ascii="Times New Roman" w:eastAsia="Times New Roman" w:hAnsi="Times New Roman" w:cs="Times New Roman"/>
                <w:color w:val="000000"/>
                <w:sz w:val="20"/>
                <w:szCs w:val="20"/>
                <w:lang w:val="en-US"/>
              </w:rPr>
              <w:t>контроля</w:t>
            </w:r>
            <w:proofErr w:type="spellEnd"/>
          </w:p>
        </w:tc>
        <w:tc>
          <w:tcPr>
            <w:tcW w:w="412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FC42621" w14:textId="77777777" w:rsidR="00CE0E54" w:rsidRPr="00CE0E54" w:rsidRDefault="00CE0E54" w:rsidP="00CE0E54">
            <w:pPr>
              <w:autoSpaceDE w:val="0"/>
              <w:autoSpaceDN w:val="0"/>
              <w:spacing w:after="0" w:line="240" w:lineRule="auto"/>
              <w:ind w:left="72" w:right="-10"/>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000000"/>
                <w:sz w:val="20"/>
                <w:szCs w:val="20"/>
                <w:lang w:val="en-US"/>
              </w:rPr>
              <w:t>Электронные</w:t>
            </w:r>
            <w:proofErr w:type="spellEnd"/>
            <w:r w:rsidRPr="00CE0E54">
              <w:rPr>
                <w:rFonts w:ascii="Times New Roman" w:eastAsia="Times New Roman" w:hAnsi="Times New Roman" w:cs="Times New Roman"/>
                <w:color w:val="000000"/>
                <w:sz w:val="20"/>
                <w:szCs w:val="20"/>
                <w:lang w:val="en-US"/>
              </w:rPr>
              <w:t xml:space="preserve"> (</w:t>
            </w:r>
            <w:proofErr w:type="spellStart"/>
            <w:r w:rsidRPr="00CE0E54">
              <w:rPr>
                <w:rFonts w:ascii="Times New Roman" w:eastAsia="Times New Roman" w:hAnsi="Times New Roman" w:cs="Times New Roman"/>
                <w:color w:val="000000"/>
                <w:sz w:val="20"/>
                <w:szCs w:val="20"/>
                <w:lang w:val="en-US"/>
              </w:rPr>
              <w:t>цифровые</w:t>
            </w:r>
            <w:proofErr w:type="spellEnd"/>
            <w:r w:rsidRPr="00CE0E54">
              <w:rPr>
                <w:rFonts w:ascii="Times New Roman" w:eastAsia="Times New Roman" w:hAnsi="Times New Roman" w:cs="Times New Roman"/>
                <w:color w:val="000000"/>
                <w:sz w:val="20"/>
                <w:szCs w:val="20"/>
                <w:lang w:val="en-US"/>
              </w:rPr>
              <w:t xml:space="preserve">) </w:t>
            </w:r>
            <w:proofErr w:type="spellStart"/>
            <w:r w:rsidRPr="00CE0E54">
              <w:rPr>
                <w:rFonts w:ascii="Times New Roman" w:eastAsia="Times New Roman" w:hAnsi="Times New Roman" w:cs="Times New Roman"/>
                <w:color w:val="000000"/>
                <w:sz w:val="20"/>
                <w:szCs w:val="20"/>
                <w:lang w:val="en-US"/>
              </w:rPr>
              <w:t>образовательные</w:t>
            </w:r>
            <w:proofErr w:type="spellEnd"/>
            <w:r w:rsidRPr="00CE0E54">
              <w:rPr>
                <w:rFonts w:ascii="Times New Roman" w:eastAsia="Times New Roman" w:hAnsi="Times New Roman" w:cs="Times New Roman"/>
                <w:color w:val="000000"/>
                <w:sz w:val="20"/>
                <w:szCs w:val="20"/>
                <w:lang w:val="en-US"/>
              </w:rPr>
              <w:t xml:space="preserve"> </w:t>
            </w:r>
            <w:proofErr w:type="spellStart"/>
            <w:r w:rsidRPr="00CE0E54">
              <w:rPr>
                <w:rFonts w:ascii="Times New Roman" w:eastAsia="Times New Roman" w:hAnsi="Times New Roman" w:cs="Times New Roman"/>
                <w:color w:val="000000"/>
                <w:sz w:val="20"/>
                <w:szCs w:val="20"/>
                <w:lang w:val="en-US"/>
              </w:rPr>
              <w:t>ресурсы</w:t>
            </w:r>
            <w:proofErr w:type="spellEnd"/>
          </w:p>
        </w:tc>
      </w:tr>
      <w:tr w:rsidR="00950BC2" w:rsidRPr="00CE0E54" w14:paraId="7A606B1C" w14:textId="77777777" w:rsidTr="00950BC2">
        <w:trPr>
          <w:trHeight w:val="20"/>
        </w:trPr>
        <w:tc>
          <w:tcPr>
            <w:tcW w:w="425" w:type="dxa"/>
            <w:vMerge/>
            <w:tcBorders>
              <w:top w:val="single" w:sz="4" w:space="0" w:color="000000"/>
              <w:left w:val="single" w:sz="4" w:space="0" w:color="000000"/>
              <w:bottom w:val="single" w:sz="4" w:space="0" w:color="000000"/>
              <w:right w:val="single" w:sz="4" w:space="0" w:color="000000"/>
            </w:tcBorders>
            <w:vAlign w:val="center"/>
            <w:hideMark/>
          </w:tcPr>
          <w:p w14:paraId="1CE9CD51" w14:textId="77777777" w:rsidR="00CE0E54" w:rsidRPr="00CE0E54" w:rsidRDefault="00CE0E54" w:rsidP="00CE0E54">
            <w:pPr>
              <w:spacing w:after="0"/>
              <w:rPr>
                <w:rFonts w:ascii="Times New Roman" w:eastAsia="MS Mincho" w:hAnsi="Times New Roman" w:cs="Times New Roman"/>
                <w:sz w:val="20"/>
                <w:szCs w:val="20"/>
                <w:lang w:val="en-US"/>
              </w:rPr>
            </w:pPr>
          </w:p>
        </w:tc>
        <w:tc>
          <w:tcPr>
            <w:tcW w:w="1413" w:type="dxa"/>
            <w:vMerge/>
            <w:tcBorders>
              <w:top w:val="single" w:sz="4" w:space="0" w:color="000000"/>
              <w:left w:val="single" w:sz="4" w:space="0" w:color="000000"/>
              <w:bottom w:val="single" w:sz="4" w:space="0" w:color="000000"/>
              <w:right w:val="single" w:sz="4" w:space="0" w:color="000000"/>
            </w:tcBorders>
            <w:vAlign w:val="center"/>
            <w:hideMark/>
          </w:tcPr>
          <w:p w14:paraId="50764CE7" w14:textId="77777777" w:rsidR="00CE0E54" w:rsidRPr="00CE0E54" w:rsidRDefault="00CE0E54" w:rsidP="00CE0E54">
            <w:pPr>
              <w:spacing w:after="0"/>
              <w:rPr>
                <w:rFonts w:ascii="Times New Roman" w:eastAsia="MS Mincho" w:hAnsi="Times New Roman" w:cs="Times New Roman"/>
                <w:sz w:val="20"/>
                <w:szCs w:val="20"/>
              </w:rPr>
            </w:pP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57127C3" w14:textId="77777777" w:rsidR="00CE0E54" w:rsidRPr="00CE0E54" w:rsidRDefault="00CE0E54" w:rsidP="00CE0E54">
            <w:pPr>
              <w:autoSpaceDE w:val="0"/>
              <w:autoSpaceDN w:val="0"/>
              <w:spacing w:after="0" w:line="240" w:lineRule="auto"/>
              <w:jc w:val="center"/>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000000"/>
                <w:sz w:val="20"/>
                <w:szCs w:val="20"/>
                <w:lang w:val="en-US"/>
              </w:rPr>
              <w:t>всего</w:t>
            </w:r>
            <w:proofErr w:type="spellEnd"/>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10F489E" w14:textId="77777777" w:rsidR="00CE0E54" w:rsidRPr="00CE0E54" w:rsidRDefault="00CE0E54" w:rsidP="00CE0E54">
            <w:pPr>
              <w:autoSpaceDE w:val="0"/>
              <w:autoSpaceDN w:val="0"/>
              <w:spacing w:after="0" w:line="240" w:lineRule="auto"/>
              <w:ind w:left="72"/>
              <w:jc w:val="center"/>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000000"/>
                <w:sz w:val="20"/>
                <w:szCs w:val="20"/>
                <w:lang w:val="en-US"/>
              </w:rPr>
              <w:t>контрольные</w:t>
            </w:r>
            <w:proofErr w:type="spellEnd"/>
            <w:r w:rsidRPr="00CE0E54">
              <w:rPr>
                <w:rFonts w:ascii="Times New Roman" w:eastAsia="Times New Roman" w:hAnsi="Times New Roman" w:cs="Times New Roman"/>
                <w:color w:val="000000"/>
                <w:sz w:val="20"/>
                <w:szCs w:val="20"/>
                <w:lang w:val="en-US"/>
              </w:rPr>
              <w:t xml:space="preserve"> </w:t>
            </w:r>
            <w:proofErr w:type="spellStart"/>
            <w:r w:rsidRPr="00CE0E54">
              <w:rPr>
                <w:rFonts w:ascii="Times New Roman" w:eastAsia="Times New Roman" w:hAnsi="Times New Roman" w:cs="Times New Roman"/>
                <w:color w:val="000000"/>
                <w:sz w:val="20"/>
                <w:szCs w:val="20"/>
                <w:lang w:val="en-US"/>
              </w:rPr>
              <w:t>работы</w:t>
            </w:r>
            <w:proofErr w:type="spellEnd"/>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261BB01" w14:textId="77777777" w:rsidR="00CE0E54" w:rsidRPr="00CE0E54" w:rsidRDefault="00CE0E54" w:rsidP="00CE0E54">
            <w:pPr>
              <w:autoSpaceDE w:val="0"/>
              <w:autoSpaceDN w:val="0"/>
              <w:spacing w:after="0" w:line="240" w:lineRule="auto"/>
              <w:ind w:left="72"/>
              <w:jc w:val="center"/>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000000"/>
                <w:sz w:val="20"/>
                <w:szCs w:val="20"/>
                <w:lang w:val="en-US"/>
              </w:rPr>
              <w:t>практические</w:t>
            </w:r>
            <w:proofErr w:type="spellEnd"/>
            <w:r w:rsidRPr="00CE0E54">
              <w:rPr>
                <w:rFonts w:ascii="Times New Roman" w:eastAsia="Times New Roman" w:hAnsi="Times New Roman" w:cs="Times New Roman"/>
                <w:color w:val="000000"/>
                <w:sz w:val="20"/>
                <w:szCs w:val="20"/>
                <w:lang w:val="en-US"/>
              </w:rPr>
              <w:t xml:space="preserve"> </w:t>
            </w:r>
            <w:proofErr w:type="spellStart"/>
            <w:r w:rsidRPr="00CE0E54">
              <w:rPr>
                <w:rFonts w:ascii="Times New Roman" w:eastAsia="Times New Roman" w:hAnsi="Times New Roman" w:cs="Times New Roman"/>
                <w:color w:val="000000"/>
                <w:sz w:val="20"/>
                <w:szCs w:val="20"/>
                <w:lang w:val="en-US"/>
              </w:rPr>
              <w:t>работы</w:t>
            </w:r>
            <w:proofErr w:type="spellEnd"/>
          </w:p>
        </w:tc>
        <w:tc>
          <w:tcPr>
            <w:tcW w:w="864" w:type="dxa"/>
            <w:vMerge/>
            <w:tcBorders>
              <w:top w:val="single" w:sz="4" w:space="0" w:color="000000"/>
              <w:left w:val="single" w:sz="4" w:space="0" w:color="000000"/>
              <w:bottom w:val="single" w:sz="4" w:space="0" w:color="000000"/>
              <w:right w:val="single" w:sz="4" w:space="0" w:color="000000"/>
            </w:tcBorders>
            <w:vAlign w:val="center"/>
            <w:hideMark/>
          </w:tcPr>
          <w:p w14:paraId="7A4FD486" w14:textId="77777777" w:rsidR="00CE0E54" w:rsidRPr="00CE0E54" w:rsidRDefault="00CE0E54" w:rsidP="00CE0E54">
            <w:pPr>
              <w:spacing w:after="0"/>
              <w:rPr>
                <w:rFonts w:ascii="Times New Roman" w:eastAsia="MS Mincho" w:hAnsi="Times New Roman" w:cs="Times New Roman"/>
                <w:sz w:val="20"/>
                <w:szCs w:val="20"/>
                <w:lang w:val="en-US"/>
              </w:rPr>
            </w:pPr>
          </w:p>
        </w:tc>
        <w:tc>
          <w:tcPr>
            <w:tcW w:w="3606" w:type="dxa"/>
            <w:vMerge/>
            <w:tcBorders>
              <w:top w:val="single" w:sz="4" w:space="0" w:color="000000"/>
              <w:left w:val="single" w:sz="4" w:space="0" w:color="000000"/>
              <w:bottom w:val="single" w:sz="4" w:space="0" w:color="000000"/>
              <w:right w:val="single" w:sz="4" w:space="0" w:color="000000"/>
            </w:tcBorders>
            <w:vAlign w:val="center"/>
            <w:hideMark/>
          </w:tcPr>
          <w:p w14:paraId="63991D9A" w14:textId="77777777" w:rsidR="00CE0E54" w:rsidRPr="00CE0E54" w:rsidRDefault="00CE0E54" w:rsidP="00CE0E54">
            <w:pPr>
              <w:spacing w:after="0"/>
              <w:rPr>
                <w:rFonts w:ascii="Times New Roman" w:eastAsia="MS Mincho" w:hAnsi="Times New Roman" w:cs="Times New Roman"/>
                <w:sz w:val="20"/>
                <w:szCs w:val="20"/>
                <w:lang w:val="en-US"/>
              </w:rPr>
            </w:pPr>
          </w:p>
        </w:tc>
        <w:tc>
          <w:tcPr>
            <w:tcW w:w="1401" w:type="dxa"/>
            <w:vMerge/>
            <w:tcBorders>
              <w:top w:val="single" w:sz="4" w:space="0" w:color="000000"/>
              <w:left w:val="single" w:sz="4" w:space="0" w:color="000000"/>
              <w:bottom w:val="single" w:sz="4" w:space="0" w:color="000000"/>
              <w:right w:val="single" w:sz="4" w:space="0" w:color="000000"/>
            </w:tcBorders>
            <w:vAlign w:val="center"/>
            <w:hideMark/>
          </w:tcPr>
          <w:p w14:paraId="041196B5" w14:textId="77777777" w:rsidR="00CE0E54" w:rsidRPr="00CE0E54" w:rsidRDefault="00CE0E54" w:rsidP="00CE0E54">
            <w:pPr>
              <w:spacing w:after="0"/>
              <w:rPr>
                <w:rFonts w:ascii="Times New Roman" w:eastAsia="MS Mincho" w:hAnsi="Times New Roman" w:cs="Times New Roman"/>
                <w:sz w:val="20"/>
                <w:szCs w:val="20"/>
                <w:lang w:val="en-US"/>
              </w:rPr>
            </w:pPr>
          </w:p>
        </w:tc>
        <w:tc>
          <w:tcPr>
            <w:tcW w:w="4126" w:type="dxa"/>
            <w:vMerge/>
            <w:tcBorders>
              <w:top w:val="single" w:sz="4" w:space="0" w:color="000000"/>
              <w:left w:val="single" w:sz="4" w:space="0" w:color="000000"/>
              <w:bottom w:val="single" w:sz="4" w:space="0" w:color="000000"/>
              <w:right w:val="single" w:sz="4" w:space="0" w:color="000000"/>
            </w:tcBorders>
            <w:vAlign w:val="center"/>
            <w:hideMark/>
          </w:tcPr>
          <w:p w14:paraId="31CF579A" w14:textId="77777777" w:rsidR="00CE0E54" w:rsidRPr="00CE0E54" w:rsidRDefault="00CE0E54" w:rsidP="00CE0E54">
            <w:pPr>
              <w:spacing w:after="0"/>
              <w:rPr>
                <w:rFonts w:ascii="Times New Roman" w:eastAsia="MS Mincho" w:hAnsi="Times New Roman" w:cs="Times New Roman"/>
                <w:sz w:val="20"/>
                <w:szCs w:val="20"/>
                <w:lang w:val="en-US"/>
              </w:rPr>
            </w:pPr>
          </w:p>
        </w:tc>
      </w:tr>
      <w:tr w:rsidR="00425664" w:rsidRPr="00CE0E54" w14:paraId="10C82885"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vAlign w:val="center"/>
          </w:tcPr>
          <w:p w14:paraId="540450D6" w14:textId="77777777" w:rsidR="00425664" w:rsidRPr="00CE0E54" w:rsidRDefault="00425664" w:rsidP="00425664">
            <w:pPr>
              <w:spacing w:after="0"/>
              <w:rPr>
                <w:rFonts w:ascii="Times New Roman" w:eastAsia="MS Mincho" w:hAnsi="Times New Roman" w:cs="Times New Roman"/>
                <w:sz w:val="20"/>
                <w:szCs w:val="20"/>
                <w:lang w:val="en-US"/>
              </w:rPr>
            </w:pPr>
          </w:p>
        </w:tc>
        <w:tc>
          <w:tcPr>
            <w:tcW w:w="1413" w:type="dxa"/>
            <w:tcBorders>
              <w:top w:val="single" w:sz="4" w:space="0" w:color="000000"/>
              <w:left w:val="single" w:sz="4" w:space="0" w:color="000000"/>
              <w:bottom w:val="single" w:sz="4" w:space="0" w:color="000000"/>
              <w:right w:val="single" w:sz="4" w:space="0" w:color="000000"/>
            </w:tcBorders>
          </w:tcPr>
          <w:p w14:paraId="449E09E4" w14:textId="53D16656" w:rsidR="00425664" w:rsidRPr="00CE0E54" w:rsidRDefault="00425664" w:rsidP="00425664">
            <w:pPr>
              <w:spacing w:after="0"/>
              <w:rPr>
                <w:rFonts w:ascii="Times New Roman" w:eastAsia="MS Mincho" w:hAnsi="Times New Roman" w:cs="Times New Roman"/>
                <w:sz w:val="20"/>
                <w:szCs w:val="20"/>
              </w:rPr>
            </w:pPr>
            <w:r>
              <w:rPr>
                <w:rFonts w:ascii="Times New Roman" w:eastAsia="MS Mincho" w:hAnsi="Times New Roman" w:cs="Times New Roman"/>
                <w:sz w:val="20"/>
                <w:szCs w:val="20"/>
              </w:rPr>
              <w:t>Повторение курса начальной школы</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EE5C19" w14:textId="144C52FD" w:rsidR="00425664" w:rsidRPr="00CE0E54" w:rsidRDefault="00DB6415" w:rsidP="00425664">
            <w:pPr>
              <w:autoSpaceDE w:val="0"/>
              <w:autoSpaceDN w:val="0"/>
              <w:spacing w:after="0" w:line="240" w:lineRule="auto"/>
              <w:jc w:val="center"/>
              <w:rPr>
                <w:rFonts w:ascii="Times New Roman" w:eastAsia="Times New Roman" w:hAnsi="Times New Roman" w:cs="Times New Roman"/>
                <w:color w:val="000000"/>
                <w:sz w:val="20"/>
                <w:szCs w:val="20"/>
                <w:lang w:val="en-US"/>
              </w:rPr>
            </w:pPr>
            <w:r>
              <w:rPr>
                <w:rFonts w:ascii="Times New Roman" w:eastAsia="MS Mincho" w:hAnsi="Times New Roman" w:cs="Times New Roman"/>
                <w:sz w:val="20"/>
                <w:szCs w:val="20"/>
              </w:rPr>
              <w:t>5</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C5016FB" w14:textId="05EB0397" w:rsidR="00425664" w:rsidRPr="00FA1048" w:rsidRDefault="00425664" w:rsidP="00425664">
            <w:pPr>
              <w:autoSpaceDE w:val="0"/>
              <w:autoSpaceDN w:val="0"/>
              <w:spacing w:after="0" w:line="240" w:lineRule="auto"/>
              <w:ind w:left="72"/>
              <w:jc w:val="center"/>
              <w:rPr>
                <w:rFonts w:ascii="Times New Roman" w:eastAsia="Times New Roman" w:hAnsi="Times New Roman" w:cs="Times New Roman"/>
                <w:b/>
                <w:bCs/>
                <w:color w:val="000000"/>
                <w:sz w:val="20"/>
                <w:szCs w:val="20"/>
              </w:rPr>
            </w:pPr>
            <w:r w:rsidRPr="00FA1048">
              <w:rPr>
                <w:rFonts w:ascii="Times New Roman" w:eastAsia="Times New Roman" w:hAnsi="Times New Roman" w:cs="Times New Roman"/>
                <w:b/>
                <w:bCs/>
                <w:color w:val="000000"/>
                <w:sz w:val="20"/>
                <w:szCs w:val="20"/>
              </w:rPr>
              <w:t>1</w:t>
            </w: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8E643D" w14:textId="77777777" w:rsidR="00425664" w:rsidRPr="00CE0E54" w:rsidRDefault="00425664" w:rsidP="00425664">
            <w:pPr>
              <w:autoSpaceDE w:val="0"/>
              <w:autoSpaceDN w:val="0"/>
              <w:spacing w:after="0" w:line="240" w:lineRule="auto"/>
              <w:ind w:left="72"/>
              <w:jc w:val="center"/>
              <w:rPr>
                <w:rFonts w:ascii="Times New Roman" w:eastAsia="Times New Roman" w:hAnsi="Times New Roman" w:cs="Times New Roman"/>
                <w:color w:val="000000"/>
                <w:sz w:val="20"/>
                <w:szCs w:val="20"/>
                <w:lang w:val="en-US"/>
              </w:rPr>
            </w:pPr>
          </w:p>
        </w:tc>
        <w:tc>
          <w:tcPr>
            <w:tcW w:w="864" w:type="dxa"/>
            <w:tcBorders>
              <w:top w:val="single" w:sz="4" w:space="0" w:color="000000"/>
              <w:left w:val="single" w:sz="4" w:space="0" w:color="000000"/>
              <w:bottom w:val="single" w:sz="4" w:space="0" w:color="000000"/>
              <w:right w:val="single" w:sz="4" w:space="0" w:color="000000"/>
            </w:tcBorders>
            <w:vAlign w:val="center"/>
          </w:tcPr>
          <w:p w14:paraId="5CA855D2" w14:textId="77777777" w:rsidR="00425664" w:rsidRPr="00CE0E54" w:rsidRDefault="00425664" w:rsidP="00425664">
            <w:pPr>
              <w:spacing w:after="0"/>
              <w:rPr>
                <w:rFonts w:ascii="Times New Roman" w:eastAsia="MS Mincho" w:hAnsi="Times New Roman" w:cs="Times New Roman"/>
                <w:sz w:val="20"/>
                <w:szCs w:val="20"/>
                <w:lang w:val="en-US"/>
              </w:rPr>
            </w:pPr>
          </w:p>
        </w:tc>
        <w:tc>
          <w:tcPr>
            <w:tcW w:w="3606" w:type="dxa"/>
            <w:tcBorders>
              <w:top w:val="single" w:sz="4" w:space="0" w:color="000000"/>
              <w:left w:val="single" w:sz="4" w:space="0" w:color="000000"/>
              <w:bottom w:val="single" w:sz="4" w:space="0" w:color="000000"/>
              <w:right w:val="single" w:sz="4" w:space="0" w:color="000000"/>
            </w:tcBorders>
          </w:tcPr>
          <w:p w14:paraId="40F13514" w14:textId="75B2F8FC" w:rsidR="00425664" w:rsidRPr="00DB6415" w:rsidRDefault="00DB6415" w:rsidP="00DB6415">
            <w:pPr>
              <w:spacing w:after="0"/>
              <w:rPr>
                <w:rFonts w:ascii="Times New Roman" w:eastAsia="MS Mincho" w:hAnsi="Times New Roman" w:cs="Times New Roman"/>
                <w:sz w:val="20"/>
                <w:szCs w:val="20"/>
              </w:rPr>
            </w:pPr>
            <w:r w:rsidRPr="00DB6415">
              <w:rPr>
                <w:rFonts w:ascii="Times New Roman" w:eastAsia="MS Mincho" w:hAnsi="Times New Roman" w:cs="Times New Roman"/>
                <w:sz w:val="20"/>
                <w:szCs w:val="20"/>
              </w:rPr>
              <w:t>Выполнять арифметические действия с натуральными числами, вычислять значения числовых выражений со скобками и без скобок</w:t>
            </w:r>
            <w:r>
              <w:rPr>
                <w:rFonts w:ascii="Times New Roman" w:eastAsia="MS Mincho" w:hAnsi="Times New Roman" w:cs="Times New Roman"/>
                <w:sz w:val="20"/>
                <w:szCs w:val="20"/>
              </w:rPr>
              <w:t>, решать уравнения, текстовые задачи</w:t>
            </w:r>
          </w:p>
        </w:tc>
        <w:tc>
          <w:tcPr>
            <w:tcW w:w="1401" w:type="dxa"/>
            <w:tcBorders>
              <w:top w:val="single" w:sz="4" w:space="0" w:color="000000"/>
              <w:left w:val="single" w:sz="4" w:space="0" w:color="000000"/>
              <w:bottom w:val="single" w:sz="4" w:space="0" w:color="000000"/>
              <w:right w:val="single" w:sz="4" w:space="0" w:color="000000"/>
            </w:tcBorders>
            <w:vAlign w:val="center"/>
          </w:tcPr>
          <w:p w14:paraId="26DB9A97" w14:textId="7C5F03F0" w:rsidR="00425664" w:rsidRDefault="00425664" w:rsidP="00425664">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Устный опрос</w:t>
            </w:r>
            <w:r>
              <w:t xml:space="preserve"> </w:t>
            </w:r>
            <w:r w:rsidRPr="00425664">
              <w:rPr>
                <w:rFonts w:ascii="Times New Roman" w:eastAsia="MS Mincho" w:hAnsi="Times New Roman" w:cs="Times New Roman"/>
                <w:sz w:val="20"/>
                <w:szCs w:val="20"/>
              </w:rPr>
              <w:t>Письменный контроль</w:t>
            </w:r>
          </w:p>
          <w:p w14:paraId="642702A0" w14:textId="3AA70C37" w:rsidR="00425664" w:rsidRPr="00CE0E54" w:rsidRDefault="00425664" w:rsidP="00425664">
            <w:pPr>
              <w:spacing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Контрольная работа</w:t>
            </w:r>
          </w:p>
          <w:p w14:paraId="008E074D" w14:textId="77777777" w:rsidR="00425664" w:rsidRPr="00DB6415" w:rsidRDefault="00425664" w:rsidP="00425664">
            <w:pPr>
              <w:spacing w:after="0"/>
              <w:rPr>
                <w:rFonts w:ascii="Times New Roman" w:eastAsia="MS Mincho" w:hAnsi="Times New Roman" w:cs="Times New Roman"/>
                <w:sz w:val="20"/>
                <w:szCs w:val="20"/>
              </w:rPr>
            </w:pPr>
          </w:p>
        </w:tc>
        <w:tc>
          <w:tcPr>
            <w:tcW w:w="4126" w:type="dxa"/>
            <w:tcBorders>
              <w:top w:val="single" w:sz="4" w:space="0" w:color="000000"/>
              <w:left w:val="single" w:sz="4" w:space="0" w:color="000000"/>
              <w:bottom w:val="single" w:sz="4" w:space="0" w:color="000000"/>
              <w:right w:val="single" w:sz="4" w:space="0" w:color="000000"/>
            </w:tcBorders>
            <w:vAlign w:val="center"/>
          </w:tcPr>
          <w:p w14:paraId="63BACFF0" w14:textId="41098DAB" w:rsidR="00425664" w:rsidRPr="00DB6415" w:rsidRDefault="00717A0E" w:rsidP="00425664">
            <w:pPr>
              <w:spacing w:after="0"/>
              <w:rPr>
                <w:rFonts w:ascii="Times New Roman" w:eastAsia="MS Mincho" w:hAnsi="Times New Roman" w:cs="Times New Roman"/>
                <w:sz w:val="20"/>
                <w:szCs w:val="20"/>
              </w:rPr>
            </w:pPr>
            <w:hyperlink r:id="rId8" w:history="1">
              <w:r w:rsidR="00950BC2" w:rsidRPr="00E64562">
                <w:rPr>
                  <w:rStyle w:val="a5"/>
                  <w:rFonts w:ascii="Times New Roman" w:eastAsia="MS Mincho" w:hAnsi="Times New Roman" w:cs="Times New Roman"/>
                  <w:sz w:val="20"/>
                  <w:szCs w:val="20"/>
                </w:rPr>
                <w:t>https://uchi.ru/</w:t>
              </w:r>
            </w:hyperlink>
            <w:r w:rsidR="00950BC2">
              <w:rPr>
                <w:rFonts w:ascii="Times New Roman" w:eastAsia="MS Mincho" w:hAnsi="Times New Roman" w:cs="Times New Roman"/>
                <w:sz w:val="20"/>
                <w:szCs w:val="20"/>
              </w:rPr>
              <w:t xml:space="preserve"> </w:t>
            </w:r>
          </w:p>
        </w:tc>
      </w:tr>
      <w:tr w:rsidR="00425664" w:rsidRPr="00CE0E54" w14:paraId="16A78B24" w14:textId="77777777" w:rsidTr="00950BC2">
        <w:trPr>
          <w:trHeight w:val="20"/>
        </w:trPr>
        <w:tc>
          <w:tcPr>
            <w:tcW w:w="15021" w:type="dxa"/>
            <w:gridSpan w:val="9"/>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FFA0BE7" w14:textId="77777777" w:rsidR="00425664" w:rsidRPr="00CE0E54" w:rsidRDefault="00425664" w:rsidP="00425664">
            <w:pPr>
              <w:autoSpaceDE w:val="0"/>
              <w:autoSpaceDN w:val="0"/>
              <w:spacing w:after="0" w:line="240" w:lineRule="auto"/>
              <w:ind w:left="72" w:right="-10"/>
              <w:jc w:val="center"/>
              <w:rPr>
                <w:rFonts w:ascii="Times New Roman" w:eastAsia="MS Mincho" w:hAnsi="Times New Roman" w:cs="Times New Roman"/>
                <w:b/>
                <w:bCs/>
                <w:sz w:val="20"/>
                <w:szCs w:val="20"/>
              </w:rPr>
            </w:pPr>
            <w:r w:rsidRPr="00CE0E54">
              <w:rPr>
                <w:rFonts w:ascii="Times New Roman" w:eastAsia="Times New Roman" w:hAnsi="Times New Roman" w:cs="Times New Roman"/>
                <w:b/>
                <w:bCs/>
                <w:color w:val="000000"/>
                <w:sz w:val="20"/>
                <w:szCs w:val="20"/>
              </w:rPr>
              <w:t>Раздел 1.</w:t>
            </w:r>
            <w:r w:rsidRPr="00CE0E54">
              <w:rPr>
                <w:rFonts w:ascii="Times New Roman" w:eastAsia="Times New Roman" w:hAnsi="Times New Roman" w:cs="Times New Roman"/>
                <w:b/>
                <w:bCs/>
                <w:color w:val="221F1F"/>
                <w:sz w:val="20"/>
                <w:szCs w:val="20"/>
              </w:rPr>
              <w:t>Натуральные числа. Действия с натуральными числами</w:t>
            </w:r>
          </w:p>
        </w:tc>
      </w:tr>
      <w:tr w:rsidR="00425664" w:rsidRPr="00CE0E54" w14:paraId="0BCE9572" w14:textId="77777777" w:rsidTr="00950BC2">
        <w:trPr>
          <w:trHeight w:val="20"/>
        </w:trPr>
        <w:tc>
          <w:tcPr>
            <w:tcW w:w="425" w:type="dxa"/>
            <w:vMerge w:val="restart"/>
            <w:tcBorders>
              <w:top w:val="single" w:sz="4" w:space="0" w:color="000000"/>
              <w:left w:val="single" w:sz="4" w:space="0" w:color="000000"/>
              <w:right w:val="single" w:sz="4" w:space="0" w:color="000000"/>
            </w:tcBorders>
            <w:tcMar>
              <w:top w:w="0" w:type="dxa"/>
              <w:left w:w="0" w:type="dxa"/>
              <w:bottom w:w="0" w:type="dxa"/>
              <w:right w:w="0" w:type="dxa"/>
            </w:tcMar>
            <w:hideMark/>
          </w:tcPr>
          <w:p w14:paraId="34919EF9" w14:textId="77777777" w:rsidR="00425664" w:rsidRPr="00CE0E54" w:rsidRDefault="00425664" w:rsidP="00425664">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1.1.</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8C8774" w14:textId="303F61CB" w:rsidR="00425664" w:rsidRPr="00CE0E54" w:rsidRDefault="00425664" w:rsidP="00425664">
            <w:pPr>
              <w:autoSpaceDE w:val="0"/>
              <w:autoSpaceDN w:val="0"/>
              <w:spacing w:after="0" w:line="240" w:lineRule="auto"/>
              <w:ind w:left="72"/>
              <w:rPr>
                <w:rFonts w:ascii="Times New Roman" w:eastAsia="MS Mincho" w:hAnsi="Times New Roman" w:cs="Times New Roman"/>
                <w:sz w:val="20"/>
                <w:szCs w:val="20"/>
              </w:rPr>
            </w:pP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735548B" w14:textId="2528FB5A" w:rsidR="00425664" w:rsidRPr="00CE0E54" w:rsidRDefault="00425664" w:rsidP="00425664">
            <w:pPr>
              <w:spacing w:after="0" w:line="240" w:lineRule="auto"/>
              <w:jc w:val="center"/>
              <w:rPr>
                <w:rFonts w:ascii="Times New Roman" w:eastAsia="MS Mincho" w:hAnsi="Times New Roman" w:cs="Times New Roman"/>
                <w:sz w:val="20"/>
                <w:szCs w:val="20"/>
              </w:rPr>
            </w:pP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F92572" w14:textId="77777777" w:rsidR="00425664" w:rsidRPr="00CE0E54" w:rsidRDefault="00425664" w:rsidP="00425664">
            <w:pPr>
              <w:spacing w:after="0" w:line="240" w:lineRule="auto"/>
              <w:jc w:val="center"/>
              <w:rPr>
                <w:rFonts w:ascii="Times New Roman" w:eastAsia="MS Mincho" w:hAnsi="Times New Roman" w:cs="Times New Roman"/>
                <w:sz w:val="20"/>
                <w:szCs w:val="20"/>
                <w:lang w:val="en-US"/>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1E7529" w14:textId="77777777" w:rsidR="00425664" w:rsidRPr="00CE0E54" w:rsidRDefault="00425664" w:rsidP="00425664">
            <w:pPr>
              <w:spacing w:after="0" w:line="240" w:lineRule="auto"/>
              <w:jc w:val="center"/>
              <w:rPr>
                <w:rFonts w:ascii="Times New Roman" w:eastAsia="MS Mincho" w:hAnsi="Times New Roman" w:cs="Times New Roman"/>
                <w:sz w:val="20"/>
                <w:szCs w:val="20"/>
                <w:lang w:val="en-US"/>
              </w:rPr>
            </w:pP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816B5B" w14:textId="77777777" w:rsidR="00425664" w:rsidRPr="00CE0E54" w:rsidRDefault="00425664" w:rsidP="00425664">
            <w:pPr>
              <w:spacing w:after="0" w:line="240" w:lineRule="auto"/>
              <w:rPr>
                <w:rFonts w:ascii="Times New Roman" w:eastAsia="MS Mincho" w:hAnsi="Times New Roman" w:cs="Times New Roman"/>
                <w:sz w:val="20"/>
                <w:szCs w:val="20"/>
                <w:lang w:val="en-US"/>
              </w:rPr>
            </w:pPr>
          </w:p>
        </w:tc>
        <w:tc>
          <w:tcPr>
            <w:tcW w:w="3606" w:type="dxa"/>
            <w:tcBorders>
              <w:top w:val="single" w:sz="6" w:space="0" w:color="000000"/>
              <w:left w:val="single" w:sz="6" w:space="0" w:color="000000"/>
              <w:bottom w:val="nil"/>
              <w:right w:val="single" w:sz="6" w:space="0" w:color="000000"/>
            </w:tcBorders>
            <w:tcMar>
              <w:top w:w="0" w:type="dxa"/>
              <w:left w:w="0" w:type="dxa"/>
              <w:bottom w:w="0" w:type="dxa"/>
              <w:right w:w="0" w:type="dxa"/>
            </w:tcMar>
          </w:tcPr>
          <w:p w14:paraId="0043213A" w14:textId="77777777" w:rsidR="00425664" w:rsidRPr="00CE0E54" w:rsidRDefault="00425664" w:rsidP="00425664">
            <w:pPr>
              <w:spacing w:after="0" w:line="240" w:lineRule="auto"/>
              <w:ind w:left="193"/>
              <w:rPr>
                <w:rFonts w:ascii="Times New Roman" w:eastAsia="MS Mincho" w:hAnsi="Times New Roman" w:cs="Times New Roman"/>
                <w:sz w:val="20"/>
                <w:szCs w:val="20"/>
              </w:rPr>
            </w:pP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72E3DE3" w14:textId="77777777" w:rsidR="00425664" w:rsidRPr="00CE0E54" w:rsidRDefault="00425664" w:rsidP="00425664">
            <w:pPr>
              <w:spacing w:after="0" w:line="240" w:lineRule="auto"/>
              <w:rPr>
                <w:rFonts w:ascii="Times New Roman" w:eastAsia="MS Mincho" w:hAnsi="Times New Roman" w:cs="Times New Roman"/>
                <w:sz w:val="20"/>
                <w:szCs w:val="20"/>
              </w:rPr>
            </w:pPr>
          </w:p>
        </w:tc>
        <w:tc>
          <w:tcPr>
            <w:tcW w:w="4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992FE1" w14:textId="688E682D" w:rsidR="00425664" w:rsidRPr="00CE0E54" w:rsidRDefault="00425664" w:rsidP="00425664">
            <w:pPr>
              <w:spacing w:after="0" w:line="240" w:lineRule="auto"/>
              <w:ind w:right="-10"/>
              <w:rPr>
                <w:rFonts w:ascii="Times New Roman" w:eastAsia="MS Mincho" w:hAnsi="Times New Roman" w:cs="Times New Roman"/>
                <w:sz w:val="20"/>
                <w:szCs w:val="20"/>
              </w:rPr>
            </w:pPr>
          </w:p>
        </w:tc>
      </w:tr>
      <w:tr w:rsidR="00425664" w:rsidRPr="00CE0E54" w14:paraId="1DDD648A" w14:textId="77777777" w:rsidTr="00950BC2">
        <w:trPr>
          <w:trHeight w:val="20"/>
        </w:trPr>
        <w:tc>
          <w:tcPr>
            <w:tcW w:w="425" w:type="dxa"/>
            <w:vMerge/>
            <w:tcBorders>
              <w:left w:val="single" w:sz="4" w:space="0" w:color="000000"/>
              <w:bottom w:val="single" w:sz="4" w:space="0" w:color="000000"/>
              <w:right w:val="single" w:sz="4" w:space="0" w:color="000000"/>
            </w:tcBorders>
            <w:tcMar>
              <w:top w:w="0" w:type="dxa"/>
              <w:left w:w="0" w:type="dxa"/>
              <w:bottom w:w="0" w:type="dxa"/>
              <w:right w:w="0" w:type="dxa"/>
            </w:tcMar>
          </w:tcPr>
          <w:p w14:paraId="75D9476E" w14:textId="77777777" w:rsidR="00425664" w:rsidRPr="00425664" w:rsidRDefault="00425664" w:rsidP="00425664">
            <w:pPr>
              <w:autoSpaceDE w:val="0"/>
              <w:autoSpaceDN w:val="0"/>
              <w:spacing w:after="0" w:line="240" w:lineRule="auto"/>
              <w:jc w:val="center"/>
              <w:rPr>
                <w:rFonts w:ascii="Times New Roman" w:eastAsia="Times New Roman" w:hAnsi="Times New Roman" w:cs="Times New Roman"/>
                <w:color w:val="000000"/>
                <w:sz w:val="20"/>
                <w:szCs w:val="20"/>
              </w:rPr>
            </w:pP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962F7D" w14:textId="67B14E73" w:rsidR="00425664" w:rsidRPr="00425664" w:rsidRDefault="00425664" w:rsidP="00425664">
            <w:pPr>
              <w:autoSpaceDE w:val="0"/>
              <w:autoSpaceDN w:val="0"/>
              <w:spacing w:after="0" w:line="240" w:lineRule="auto"/>
              <w:ind w:left="72"/>
              <w:rPr>
                <w:rFonts w:ascii="Times New Roman" w:eastAsia="Times New Roman" w:hAnsi="Times New Roman" w:cs="Times New Roman"/>
                <w:color w:val="221F1F"/>
                <w:sz w:val="20"/>
                <w:szCs w:val="20"/>
              </w:rPr>
            </w:pPr>
            <w:proofErr w:type="spellStart"/>
            <w:r w:rsidRPr="00CE0E54">
              <w:rPr>
                <w:rFonts w:ascii="Times New Roman" w:eastAsia="Times New Roman" w:hAnsi="Times New Roman" w:cs="Times New Roman"/>
                <w:color w:val="221F1F"/>
                <w:sz w:val="20"/>
                <w:szCs w:val="20"/>
                <w:lang w:val="en-US"/>
              </w:rPr>
              <w:t>Десятичная</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система</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счисления</w:t>
            </w:r>
            <w:proofErr w:type="spellEnd"/>
            <w:r w:rsidRPr="00CE0E54">
              <w:rPr>
                <w:rFonts w:ascii="Times New Roman" w:eastAsia="Times New Roman" w:hAnsi="Times New Roman" w:cs="Times New Roman"/>
                <w:color w:val="221F1F"/>
                <w:sz w:val="20"/>
                <w:szCs w:val="20"/>
                <w:lang w:val="en-US"/>
              </w:rPr>
              <w:t xml:space="preserve">. </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A890DF" w14:textId="181B75A9" w:rsidR="00425664" w:rsidRPr="00CE0E54" w:rsidRDefault="00425664" w:rsidP="00425664">
            <w:pPr>
              <w:spacing w:after="0" w:line="240" w:lineRule="auto"/>
              <w:jc w:val="center"/>
              <w:rPr>
                <w:rFonts w:ascii="Times New Roman" w:eastAsia="MS Mincho" w:hAnsi="Times New Roman" w:cs="Times New Roman"/>
                <w:sz w:val="20"/>
                <w:szCs w:val="20"/>
              </w:rPr>
            </w:pPr>
            <w:r w:rsidRPr="00CE0E54">
              <w:rPr>
                <w:rFonts w:ascii="Times New Roman" w:eastAsia="MS Mincho" w:hAnsi="Times New Roman" w:cs="Times New Roman"/>
                <w:sz w:val="20"/>
                <w:szCs w:val="20"/>
              </w:rPr>
              <w:t>1</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CA9945" w14:textId="77777777" w:rsidR="00425664" w:rsidRPr="00425664" w:rsidRDefault="00425664" w:rsidP="00425664">
            <w:pPr>
              <w:spacing w:after="0" w:line="240" w:lineRule="auto"/>
              <w:jc w:val="center"/>
              <w:rPr>
                <w:rFonts w:ascii="Times New Roman" w:eastAsia="MS Mincho" w:hAnsi="Times New Roman" w:cs="Times New Roman"/>
                <w:sz w:val="20"/>
                <w:szCs w:val="20"/>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66D93D" w14:textId="77777777" w:rsidR="00425664" w:rsidRPr="00425664" w:rsidRDefault="00425664" w:rsidP="00425664">
            <w:pPr>
              <w:spacing w:after="0" w:line="240" w:lineRule="auto"/>
              <w:jc w:val="center"/>
              <w:rPr>
                <w:rFonts w:ascii="Times New Roman" w:eastAsia="MS Mincho" w:hAnsi="Times New Roman" w:cs="Times New Roman"/>
                <w:sz w:val="20"/>
                <w:szCs w:val="20"/>
              </w:rPr>
            </w:pP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A8C596" w14:textId="77777777" w:rsidR="00425664" w:rsidRPr="00425664" w:rsidRDefault="00425664" w:rsidP="00425664">
            <w:pPr>
              <w:spacing w:after="0" w:line="240" w:lineRule="auto"/>
              <w:rPr>
                <w:rFonts w:ascii="Times New Roman" w:eastAsia="MS Mincho" w:hAnsi="Times New Roman" w:cs="Times New Roman"/>
                <w:sz w:val="20"/>
                <w:szCs w:val="20"/>
              </w:rPr>
            </w:pPr>
          </w:p>
        </w:tc>
        <w:tc>
          <w:tcPr>
            <w:tcW w:w="3606" w:type="dxa"/>
            <w:tcBorders>
              <w:top w:val="single" w:sz="6" w:space="0" w:color="000000"/>
              <w:left w:val="single" w:sz="6" w:space="0" w:color="000000"/>
              <w:bottom w:val="nil"/>
              <w:right w:val="single" w:sz="6" w:space="0" w:color="000000"/>
            </w:tcBorders>
            <w:tcMar>
              <w:top w:w="0" w:type="dxa"/>
              <w:left w:w="0" w:type="dxa"/>
              <w:bottom w:w="0" w:type="dxa"/>
              <w:right w:w="0" w:type="dxa"/>
            </w:tcMar>
          </w:tcPr>
          <w:p w14:paraId="707D8CBD" w14:textId="77777777" w:rsidR="00425664" w:rsidRPr="00CE0E54" w:rsidRDefault="00425664" w:rsidP="00425664">
            <w:pPr>
              <w:spacing w:after="0" w:line="240" w:lineRule="auto"/>
              <w:ind w:left="193"/>
              <w:rPr>
                <w:rFonts w:ascii="Times New Roman" w:eastAsia="Times New Roman" w:hAnsi="Times New Roman" w:cs="Times New Roman"/>
                <w:color w:val="000000"/>
                <w:sz w:val="20"/>
                <w:szCs w:val="20"/>
              </w:rPr>
            </w:pPr>
            <w:r w:rsidRPr="00CE0E54">
              <w:rPr>
                <w:rFonts w:ascii="Times New Roman" w:eastAsia="Times New Roman" w:hAnsi="Times New Roman" w:cs="Times New Roman"/>
                <w:color w:val="000000"/>
                <w:sz w:val="20"/>
                <w:szCs w:val="20"/>
                <w:shd w:val="clear" w:color="auto" w:fill="F7FDF7"/>
              </w:rPr>
              <w:t>Читать, записывать, предлагать и обсуждать способы упорядочивания чисел;</w:t>
            </w:r>
            <w:r w:rsidRPr="00CE0E54">
              <w:rPr>
                <w:rFonts w:ascii="Calibri" w:eastAsia="Calibri" w:hAnsi="Calibri" w:cs="Times New Roman"/>
              </w:rPr>
              <w:t xml:space="preserve"> з</w:t>
            </w:r>
            <w:r w:rsidRPr="00CE0E54">
              <w:rPr>
                <w:rFonts w:ascii="Times New Roman" w:eastAsia="Times New Roman" w:hAnsi="Times New Roman" w:cs="Times New Roman"/>
                <w:color w:val="000000"/>
                <w:sz w:val="20"/>
                <w:szCs w:val="20"/>
                <w:shd w:val="clear" w:color="auto" w:fill="F7FDF7"/>
              </w:rPr>
              <w:t>накомиться с историей развития арифметики</w:t>
            </w:r>
            <w:proofErr w:type="gramStart"/>
            <w:r w:rsidRPr="00CE0E54">
              <w:rPr>
                <w:rFonts w:ascii="Times New Roman" w:eastAsia="Times New Roman" w:hAnsi="Times New Roman" w:cs="Times New Roman"/>
                <w:color w:val="000000"/>
                <w:sz w:val="20"/>
                <w:szCs w:val="20"/>
                <w:shd w:val="clear" w:color="auto" w:fill="F7FDF7"/>
              </w:rPr>
              <w:t>.;</w:t>
            </w:r>
            <w:proofErr w:type="gramEnd"/>
          </w:p>
          <w:p w14:paraId="44B0EFD2" w14:textId="77777777" w:rsidR="00425664" w:rsidRPr="00CE0E54" w:rsidRDefault="00425664" w:rsidP="00425664">
            <w:pPr>
              <w:spacing w:after="0" w:line="240" w:lineRule="auto"/>
              <w:ind w:left="193"/>
              <w:rPr>
                <w:rFonts w:ascii="Times New Roman" w:eastAsia="Times New Roman" w:hAnsi="Times New Roman" w:cs="Times New Roman"/>
                <w:color w:val="000000"/>
                <w:sz w:val="20"/>
                <w:szCs w:val="20"/>
                <w:shd w:val="clear" w:color="auto" w:fill="F7FDF7"/>
              </w:rPr>
            </w:pP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8D1F48" w14:textId="77777777" w:rsidR="00425664" w:rsidRPr="00CE0E54" w:rsidRDefault="00425664" w:rsidP="00425664">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Устный опрос</w:t>
            </w:r>
          </w:p>
          <w:p w14:paraId="0FF5C0EF" w14:textId="77777777" w:rsidR="00425664" w:rsidRPr="00CE0E54" w:rsidRDefault="00425664" w:rsidP="00425664">
            <w:pPr>
              <w:spacing w:after="0" w:line="240" w:lineRule="auto"/>
              <w:rPr>
                <w:rFonts w:ascii="Times New Roman" w:eastAsia="MS Mincho" w:hAnsi="Times New Roman" w:cs="Times New Roman"/>
                <w:sz w:val="20"/>
                <w:szCs w:val="20"/>
              </w:rPr>
            </w:pPr>
          </w:p>
          <w:p w14:paraId="52ED2D85" w14:textId="77777777" w:rsidR="00425664" w:rsidRPr="00CE0E54" w:rsidRDefault="00425664" w:rsidP="00425664">
            <w:pPr>
              <w:spacing w:after="0" w:line="240" w:lineRule="auto"/>
              <w:rPr>
                <w:rFonts w:ascii="Times New Roman" w:eastAsia="MS Mincho" w:hAnsi="Times New Roman" w:cs="Times New Roman"/>
                <w:sz w:val="20"/>
                <w:szCs w:val="20"/>
              </w:rPr>
            </w:pPr>
          </w:p>
        </w:tc>
        <w:tc>
          <w:tcPr>
            <w:tcW w:w="4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1F75801" w14:textId="77777777" w:rsidR="00425664" w:rsidRPr="00CE0E54" w:rsidRDefault="00425664" w:rsidP="00425664">
            <w:pPr>
              <w:spacing w:after="0" w:line="240" w:lineRule="auto"/>
              <w:ind w:right="-10"/>
              <w:rPr>
                <w:rFonts w:ascii="Times New Roman" w:eastAsia="MS Mincho" w:hAnsi="Times New Roman" w:cs="Times New Roman"/>
                <w:sz w:val="20"/>
                <w:szCs w:val="20"/>
              </w:rPr>
            </w:pPr>
            <w:r w:rsidRPr="00CE0E54">
              <w:rPr>
                <w:rFonts w:ascii="Times New Roman" w:eastAsia="Calibri" w:hAnsi="Times New Roman" w:cs="Times New Roman"/>
                <w:sz w:val="20"/>
                <w:szCs w:val="20"/>
              </w:rPr>
              <w:t xml:space="preserve">Видео-урок по всем темам главы, </w:t>
            </w:r>
            <w:hyperlink r:id="rId9" w:history="1">
              <w:r w:rsidRPr="00CE0E54">
                <w:rPr>
                  <w:rFonts w:ascii="Times New Roman" w:eastAsia="MS Mincho" w:hAnsi="Times New Roman" w:cs="Times New Roman"/>
                  <w:color w:val="0563C1" w:themeColor="hyperlink"/>
                  <w:sz w:val="20"/>
                  <w:szCs w:val="20"/>
                  <w:u w:val="single"/>
                  <w:lang w:val="en-US"/>
                </w:rPr>
                <w:t>https</w:t>
              </w:r>
              <w:r w:rsidRPr="00CE0E54">
                <w:rPr>
                  <w:rFonts w:ascii="Times New Roman" w:eastAsia="MS Mincho" w:hAnsi="Times New Roman" w:cs="Times New Roman"/>
                  <w:color w:val="0563C1" w:themeColor="hyperlink"/>
                  <w:sz w:val="20"/>
                  <w:szCs w:val="20"/>
                  <w:u w:val="single"/>
                </w:rPr>
                <w:t>://</w:t>
              </w:r>
              <w:proofErr w:type="spellStart"/>
              <w:r w:rsidRPr="00CE0E54">
                <w:rPr>
                  <w:rFonts w:ascii="Times New Roman" w:eastAsia="MS Mincho" w:hAnsi="Times New Roman" w:cs="Times New Roman"/>
                  <w:color w:val="0563C1" w:themeColor="hyperlink"/>
                  <w:sz w:val="20"/>
                  <w:szCs w:val="20"/>
                  <w:u w:val="single"/>
                  <w:lang w:val="en-US"/>
                </w:rPr>
                <w:t>clck</w:t>
              </w:r>
              <w:proofErr w:type="spellEnd"/>
              <w:r w:rsidRPr="00CE0E54">
                <w:rPr>
                  <w:rFonts w:ascii="Times New Roman" w:eastAsia="MS Mincho" w:hAnsi="Times New Roman" w:cs="Times New Roman"/>
                  <w:color w:val="0563C1" w:themeColor="hyperlink"/>
                  <w:sz w:val="20"/>
                  <w:szCs w:val="20"/>
                  <w:u w:val="single"/>
                </w:rPr>
                <w:t>.</w:t>
              </w:r>
              <w:proofErr w:type="spellStart"/>
              <w:r w:rsidRPr="00CE0E54">
                <w:rPr>
                  <w:rFonts w:ascii="Times New Roman" w:eastAsia="MS Mincho" w:hAnsi="Times New Roman" w:cs="Times New Roman"/>
                  <w:color w:val="0563C1" w:themeColor="hyperlink"/>
                  <w:sz w:val="20"/>
                  <w:szCs w:val="20"/>
                  <w:u w:val="single"/>
                  <w:lang w:val="en-US"/>
                </w:rPr>
                <w:t>ru</w:t>
              </w:r>
              <w:proofErr w:type="spellEnd"/>
              <w:r w:rsidRPr="00CE0E54">
                <w:rPr>
                  <w:rFonts w:ascii="Times New Roman" w:eastAsia="MS Mincho" w:hAnsi="Times New Roman" w:cs="Times New Roman"/>
                  <w:color w:val="0563C1" w:themeColor="hyperlink"/>
                  <w:sz w:val="20"/>
                  <w:szCs w:val="20"/>
                  <w:u w:val="single"/>
                </w:rPr>
                <w:t>/</w:t>
              </w:r>
              <w:proofErr w:type="spellStart"/>
              <w:r w:rsidRPr="00CE0E54">
                <w:rPr>
                  <w:rFonts w:ascii="Times New Roman" w:eastAsia="MS Mincho" w:hAnsi="Times New Roman" w:cs="Times New Roman"/>
                  <w:color w:val="0563C1" w:themeColor="hyperlink"/>
                  <w:sz w:val="20"/>
                  <w:szCs w:val="20"/>
                  <w:u w:val="single"/>
                  <w:lang w:val="en-US"/>
                </w:rPr>
                <w:t>hQNWm</w:t>
              </w:r>
              <w:proofErr w:type="spellEnd"/>
            </w:hyperlink>
          </w:p>
          <w:p w14:paraId="68F80DA1" w14:textId="77777777" w:rsidR="00425664" w:rsidRPr="00CE0E54" w:rsidRDefault="00425664" w:rsidP="00425664">
            <w:pPr>
              <w:spacing w:after="0" w:line="240" w:lineRule="auto"/>
              <w:ind w:right="-10"/>
              <w:rPr>
                <w:rFonts w:ascii="Times New Roman" w:eastAsia="MS Mincho" w:hAnsi="Times New Roman" w:cs="Times New Roman"/>
                <w:sz w:val="20"/>
                <w:szCs w:val="20"/>
              </w:rPr>
            </w:pPr>
            <w:r w:rsidRPr="00CE0E54">
              <w:rPr>
                <w:rFonts w:ascii="Times New Roman" w:eastAsia="MS Mincho" w:hAnsi="Times New Roman" w:cs="Times New Roman"/>
                <w:sz w:val="20"/>
                <w:szCs w:val="20"/>
              </w:rPr>
              <w:t xml:space="preserve"> Презентации </w:t>
            </w:r>
            <w:hyperlink r:id="rId10" w:history="1">
              <w:r w:rsidRPr="00CE0E54">
                <w:rPr>
                  <w:rFonts w:ascii="Times New Roman" w:eastAsia="MS Mincho" w:hAnsi="Times New Roman" w:cs="Times New Roman"/>
                  <w:color w:val="0563C1" w:themeColor="hyperlink"/>
                  <w:sz w:val="20"/>
                  <w:szCs w:val="20"/>
                  <w:u w:val="single"/>
                  <w:lang w:val="en-US"/>
                </w:rPr>
                <w:t>http</w:t>
              </w:r>
              <w:r w:rsidRPr="00CE0E54">
                <w:rPr>
                  <w:rFonts w:ascii="Times New Roman" w:eastAsia="MS Mincho" w:hAnsi="Times New Roman" w:cs="Times New Roman"/>
                  <w:color w:val="0563C1" w:themeColor="hyperlink"/>
                  <w:sz w:val="20"/>
                  <w:szCs w:val="20"/>
                  <w:u w:val="single"/>
                </w:rPr>
                <w:t>://5</w:t>
              </w:r>
              <w:proofErr w:type="spellStart"/>
              <w:r w:rsidRPr="00CE0E54">
                <w:rPr>
                  <w:rFonts w:ascii="Times New Roman" w:eastAsia="MS Mincho" w:hAnsi="Times New Roman" w:cs="Times New Roman"/>
                  <w:color w:val="0563C1" w:themeColor="hyperlink"/>
                  <w:sz w:val="20"/>
                  <w:szCs w:val="20"/>
                  <w:u w:val="single"/>
                  <w:lang w:val="en-US"/>
                </w:rPr>
                <w:t>klass</w:t>
              </w:r>
              <w:proofErr w:type="spellEnd"/>
              <w:r w:rsidRPr="00CE0E54">
                <w:rPr>
                  <w:rFonts w:ascii="Times New Roman" w:eastAsia="MS Mincho" w:hAnsi="Times New Roman" w:cs="Times New Roman"/>
                  <w:color w:val="0563C1" w:themeColor="hyperlink"/>
                  <w:sz w:val="20"/>
                  <w:szCs w:val="20"/>
                  <w:u w:val="single"/>
                </w:rPr>
                <w:t>.</w:t>
              </w:r>
              <w:r w:rsidRPr="00CE0E54">
                <w:rPr>
                  <w:rFonts w:ascii="Times New Roman" w:eastAsia="MS Mincho" w:hAnsi="Times New Roman" w:cs="Times New Roman"/>
                  <w:color w:val="0563C1" w:themeColor="hyperlink"/>
                  <w:sz w:val="20"/>
                  <w:szCs w:val="20"/>
                  <w:u w:val="single"/>
                  <w:lang w:val="en-US"/>
                </w:rPr>
                <w:t>net</w:t>
              </w:r>
              <w:r w:rsidRPr="00CE0E54">
                <w:rPr>
                  <w:rFonts w:ascii="Times New Roman" w:eastAsia="MS Mincho" w:hAnsi="Times New Roman" w:cs="Times New Roman"/>
                  <w:color w:val="0563C1" w:themeColor="hyperlink"/>
                  <w:sz w:val="20"/>
                  <w:szCs w:val="20"/>
                  <w:u w:val="single"/>
                </w:rPr>
                <w:t>/</w:t>
              </w:r>
              <w:proofErr w:type="spellStart"/>
              <w:r w:rsidRPr="00CE0E54">
                <w:rPr>
                  <w:rFonts w:ascii="Times New Roman" w:eastAsia="MS Mincho" w:hAnsi="Times New Roman" w:cs="Times New Roman"/>
                  <w:color w:val="0563C1" w:themeColor="hyperlink"/>
                  <w:sz w:val="20"/>
                  <w:szCs w:val="20"/>
                  <w:u w:val="single"/>
                  <w:lang w:val="en-US"/>
                </w:rPr>
                <w:t>matematika</w:t>
              </w:r>
              <w:proofErr w:type="spellEnd"/>
              <w:r w:rsidRPr="00CE0E54">
                <w:rPr>
                  <w:rFonts w:ascii="Times New Roman" w:eastAsia="MS Mincho" w:hAnsi="Times New Roman" w:cs="Times New Roman"/>
                  <w:color w:val="0563C1" w:themeColor="hyperlink"/>
                  <w:sz w:val="20"/>
                  <w:szCs w:val="20"/>
                  <w:u w:val="single"/>
                </w:rPr>
                <w:t>-5-</w:t>
              </w:r>
              <w:proofErr w:type="spellStart"/>
              <w:r w:rsidRPr="00CE0E54">
                <w:rPr>
                  <w:rFonts w:ascii="Times New Roman" w:eastAsia="MS Mincho" w:hAnsi="Times New Roman" w:cs="Times New Roman"/>
                  <w:color w:val="0563C1" w:themeColor="hyperlink"/>
                  <w:sz w:val="20"/>
                  <w:szCs w:val="20"/>
                  <w:u w:val="single"/>
                  <w:lang w:val="en-US"/>
                </w:rPr>
                <w:t>klass</w:t>
              </w:r>
              <w:proofErr w:type="spellEnd"/>
              <w:r w:rsidRPr="00CE0E54">
                <w:rPr>
                  <w:rFonts w:ascii="Times New Roman" w:eastAsia="MS Mincho" w:hAnsi="Times New Roman" w:cs="Times New Roman"/>
                  <w:color w:val="0563C1" w:themeColor="hyperlink"/>
                  <w:sz w:val="20"/>
                  <w:szCs w:val="20"/>
                  <w:u w:val="single"/>
                </w:rPr>
                <w:t>/</w:t>
              </w:r>
              <w:proofErr w:type="spellStart"/>
              <w:r w:rsidRPr="00CE0E54">
                <w:rPr>
                  <w:rFonts w:ascii="Times New Roman" w:eastAsia="MS Mincho" w:hAnsi="Times New Roman" w:cs="Times New Roman"/>
                  <w:color w:val="0563C1" w:themeColor="hyperlink"/>
                  <w:sz w:val="20"/>
                  <w:szCs w:val="20"/>
                  <w:u w:val="single"/>
                  <w:lang w:val="en-US"/>
                </w:rPr>
                <w:t>Zakony</w:t>
              </w:r>
              <w:proofErr w:type="spellEnd"/>
              <w:r w:rsidRPr="00CE0E54">
                <w:rPr>
                  <w:rFonts w:ascii="Times New Roman" w:eastAsia="MS Mincho" w:hAnsi="Times New Roman" w:cs="Times New Roman"/>
                  <w:color w:val="0563C1" w:themeColor="hyperlink"/>
                  <w:sz w:val="20"/>
                  <w:szCs w:val="20"/>
                  <w:u w:val="single"/>
                </w:rPr>
                <w:t>-</w:t>
              </w:r>
              <w:proofErr w:type="spellStart"/>
              <w:r w:rsidRPr="00CE0E54">
                <w:rPr>
                  <w:rFonts w:ascii="Times New Roman" w:eastAsia="MS Mincho" w:hAnsi="Times New Roman" w:cs="Times New Roman"/>
                  <w:color w:val="0563C1" w:themeColor="hyperlink"/>
                  <w:sz w:val="20"/>
                  <w:szCs w:val="20"/>
                  <w:u w:val="single"/>
                  <w:lang w:val="en-US"/>
                </w:rPr>
                <w:t>slozhenija</w:t>
              </w:r>
              <w:proofErr w:type="spellEnd"/>
              <w:r w:rsidRPr="00CE0E54">
                <w:rPr>
                  <w:rFonts w:ascii="Times New Roman" w:eastAsia="MS Mincho" w:hAnsi="Times New Roman" w:cs="Times New Roman"/>
                  <w:color w:val="0563C1" w:themeColor="hyperlink"/>
                  <w:sz w:val="20"/>
                  <w:szCs w:val="20"/>
                  <w:u w:val="single"/>
                </w:rPr>
                <w:t>-</w:t>
              </w:r>
              <w:proofErr w:type="spellStart"/>
              <w:r w:rsidRPr="00CE0E54">
                <w:rPr>
                  <w:rFonts w:ascii="Times New Roman" w:eastAsia="MS Mincho" w:hAnsi="Times New Roman" w:cs="Times New Roman"/>
                  <w:color w:val="0563C1" w:themeColor="hyperlink"/>
                  <w:sz w:val="20"/>
                  <w:szCs w:val="20"/>
                  <w:u w:val="single"/>
                  <w:lang w:val="en-US"/>
                </w:rPr>
                <w:t>i</w:t>
              </w:r>
              <w:proofErr w:type="spellEnd"/>
              <w:r w:rsidRPr="00CE0E54">
                <w:rPr>
                  <w:rFonts w:ascii="Times New Roman" w:eastAsia="MS Mincho" w:hAnsi="Times New Roman" w:cs="Times New Roman"/>
                  <w:color w:val="0563C1" w:themeColor="hyperlink"/>
                  <w:sz w:val="20"/>
                  <w:szCs w:val="20"/>
                  <w:u w:val="single"/>
                </w:rPr>
                <w:t>-</w:t>
              </w:r>
              <w:proofErr w:type="spellStart"/>
              <w:r w:rsidRPr="00CE0E54">
                <w:rPr>
                  <w:rFonts w:ascii="Times New Roman" w:eastAsia="MS Mincho" w:hAnsi="Times New Roman" w:cs="Times New Roman"/>
                  <w:color w:val="0563C1" w:themeColor="hyperlink"/>
                  <w:sz w:val="20"/>
                  <w:szCs w:val="20"/>
                  <w:u w:val="single"/>
                  <w:lang w:val="en-US"/>
                </w:rPr>
                <w:t>vychitanija</w:t>
              </w:r>
              <w:proofErr w:type="spellEnd"/>
              <w:r w:rsidRPr="00CE0E54">
                <w:rPr>
                  <w:rFonts w:ascii="Times New Roman" w:eastAsia="MS Mincho" w:hAnsi="Times New Roman" w:cs="Times New Roman"/>
                  <w:color w:val="0563C1" w:themeColor="hyperlink"/>
                  <w:sz w:val="20"/>
                  <w:szCs w:val="20"/>
                  <w:u w:val="single"/>
                </w:rPr>
                <w:t>.</w:t>
              </w:r>
              <w:r w:rsidRPr="00CE0E54">
                <w:rPr>
                  <w:rFonts w:ascii="Times New Roman" w:eastAsia="MS Mincho" w:hAnsi="Times New Roman" w:cs="Times New Roman"/>
                  <w:color w:val="0563C1" w:themeColor="hyperlink"/>
                  <w:sz w:val="20"/>
                  <w:szCs w:val="20"/>
                  <w:u w:val="single"/>
                  <w:lang w:val="en-US"/>
                </w:rPr>
                <w:t>html</w:t>
              </w:r>
            </w:hyperlink>
          </w:p>
          <w:p w14:paraId="6FF8262C" w14:textId="0F2FCF94" w:rsidR="00425664" w:rsidRPr="00CE0E54" w:rsidRDefault="00717A0E" w:rsidP="00425664">
            <w:pPr>
              <w:spacing w:after="0" w:line="240" w:lineRule="auto"/>
              <w:ind w:right="-10"/>
              <w:rPr>
                <w:rFonts w:ascii="Times New Roman" w:eastAsia="Calibri" w:hAnsi="Times New Roman" w:cs="Times New Roman"/>
                <w:sz w:val="20"/>
                <w:szCs w:val="20"/>
              </w:rPr>
            </w:pPr>
            <w:hyperlink r:id="rId11" w:history="1">
              <w:r w:rsidR="00425664" w:rsidRPr="00CE0E54">
                <w:rPr>
                  <w:rFonts w:ascii="Times New Roman" w:eastAsia="MS Mincho" w:hAnsi="Times New Roman" w:cs="Times New Roman"/>
                  <w:color w:val="0563C1" w:themeColor="hyperlink"/>
                  <w:sz w:val="20"/>
                  <w:szCs w:val="20"/>
                  <w:u w:val="single"/>
                  <w:lang w:val="en-US"/>
                </w:rPr>
                <w:t>https</w:t>
              </w:r>
              <w:r w:rsidR="00425664" w:rsidRPr="00CE0E54">
                <w:rPr>
                  <w:rFonts w:ascii="Times New Roman" w:eastAsia="MS Mincho" w:hAnsi="Times New Roman" w:cs="Times New Roman"/>
                  <w:color w:val="0563C1" w:themeColor="hyperlink"/>
                  <w:sz w:val="20"/>
                  <w:szCs w:val="20"/>
                  <w:u w:val="single"/>
                </w:rPr>
                <w:t>://</w:t>
              </w:r>
              <w:r w:rsidR="00425664" w:rsidRPr="00CE0E54">
                <w:rPr>
                  <w:rFonts w:ascii="Times New Roman" w:eastAsia="MS Mincho" w:hAnsi="Times New Roman" w:cs="Times New Roman"/>
                  <w:color w:val="0563C1" w:themeColor="hyperlink"/>
                  <w:sz w:val="20"/>
                  <w:szCs w:val="20"/>
                  <w:u w:val="single"/>
                  <w:lang w:val="en-US"/>
                </w:rPr>
                <w:t>www</w:t>
              </w:r>
              <w:r w:rsidR="00425664" w:rsidRPr="00CE0E54">
                <w:rPr>
                  <w:rFonts w:ascii="Times New Roman" w:eastAsia="MS Mincho" w:hAnsi="Times New Roman" w:cs="Times New Roman"/>
                  <w:color w:val="0563C1" w:themeColor="hyperlink"/>
                  <w:sz w:val="20"/>
                  <w:szCs w:val="20"/>
                  <w:u w:val="single"/>
                </w:rPr>
                <w:t>.</w:t>
              </w:r>
              <w:r w:rsidR="00425664" w:rsidRPr="00CE0E54">
                <w:rPr>
                  <w:rFonts w:ascii="Times New Roman" w:eastAsia="MS Mincho" w:hAnsi="Times New Roman" w:cs="Times New Roman"/>
                  <w:color w:val="0563C1" w:themeColor="hyperlink"/>
                  <w:sz w:val="20"/>
                  <w:szCs w:val="20"/>
                  <w:u w:val="single"/>
                  <w:lang w:val="en-US"/>
                </w:rPr>
                <w:t>yaklass</w:t>
              </w:r>
              <w:r w:rsidR="00425664" w:rsidRPr="00CE0E54">
                <w:rPr>
                  <w:rFonts w:ascii="Times New Roman" w:eastAsia="MS Mincho" w:hAnsi="Times New Roman" w:cs="Times New Roman"/>
                  <w:color w:val="0563C1" w:themeColor="hyperlink"/>
                  <w:sz w:val="20"/>
                  <w:szCs w:val="20"/>
                  <w:u w:val="single"/>
                </w:rPr>
                <w:t>.</w:t>
              </w:r>
              <w:r w:rsidR="00425664" w:rsidRPr="00CE0E54">
                <w:rPr>
                  <w:rFonts w:ascii="Times New Roman" w:eastAsia="MS Mincho" w:hAnsi="Times New Roman" w:cs="Times New Roman"/>
                  <w:color w:val="0563C1" w:themeColor="hyperlink"/>
                  <w:sz w:val="20"/>
                  <w:szCs w:val="20"/>
                  <w:u w:val="single"/>
                  <w:lang w:val="en-US"/>
                </w:rPr>
                <w:t>ru</w:t>
              </w:r>
              <w:r w:rsidR="00425664" w:rsidRPr="00CE0E54">
                <w:rPr>
                  <w:rFonts w:ascii="Times New Roman" w:eastAsia="MS Mincho" w:hAnsi="Times New Roman" w:cs="Times New Roman"/>
                  <w:color w:val="0563C1" w:themeColor="hyperlink"/>
                  <w:sz w:val="20"/>
                  <w:szCs w:val="20"/>
                  <w:u w:val="single"/>
                </w:rPr>
                <w:t>/</w:t>
              </w:r>
              <w:r w:rsidR="00425664" w:rsidRPr="00CE0E54">
                <w:rPr>
                  <w:rFonts w:ascii="Times New Roman" w:eastAsia="MS Mincho" w:hAnsi="Times New Roman" w:cs="Times New Roman"/>
                  <w:color w:val="0563C1" w:themeColor="hyperlink"/>
                  <w:sz w:val="20"/>
                  <w:szCs w:val="20"/>
                  <w:u w:val="single"/>
                  <w:lang w:val="en-US"/>
                </w:rPr>
                <w:t>p</w:t>
              </w:r>
              <w:r w:rsidR="00425664" w:rsidRPr="00CE0E54">
                <w:rPr>
                  <w:rFonts w:ascii="Times New Roman" w:eastAsia="MS Mincho" w:hAnsi="Times New Roman" w:cs="Times New Roman"/>
                  <w:color w:val="0563C1" w:themeColor="hyperlink"/>
                  <w:sz w:val="20"/>
                  <w:szCs w:val="20"/>
                  <w:u w:val="single"/>
                </w:rPr>
                <w:t>/</w:t>
              </w:r>
              <w:r w:rsidR="00425664" w:rsidRPr="00CE0E54">
                <w:rPr>
                  <w:rFonts w:ascii="Times New Roman" w:eastAsia="MS Mincho" w:hAnsi="Times New Roman" w:cs="Times New Roman"/>
                  <w:color w:val="0563C1" w:themeColor="hyperlink"/>
                  <w:sz w:val="20"/>
                  <w:szCs w:val="20"/>
                  <w:u w:val="single"/>
                  <w:lang w:val="en-US"/>
                </w:rPr>
                <w:t>matematika</w:t>
              </w:r>
              <w:r w:rsidR="00425664" w:rsidRPr="00CE0E54">
                <w:rPr>
                  <w:rFonts w:ascii="Times New Roman" w:eastAsia="MS Mincho" w:hAnsi="Times New Roman" w:cs="Times New Roman"/>
                  <w:color w:val="0563C1" w:themeColor="hyperlink"/>
                  <w:sz w:val="20"/>
                  <w:szCs w:val="20"/>
                  <w:u w:val="single"/>
                </w:rPr>
                <w:t>/5-</w:t>
              </w:r>
              <w:r w:rsidR="00425664" w:rsidRPr="00CE0E54">
                <w:rPr>
                  <w:rFonts w:ascii="Times New Roman" w:eastAsia="MS Mincho" w:hAnsi="Times New Roman" w:cs="Times New Roman"/>
                  <w:color w:val="0563C1" w:themeColor="hyperlink"/>
                  <w:sz w:val="20"/>
                  <w:szCs w:val="20"/>
                  <w:u w:val="single"/>
                  <w:lang w:val="en-US"/>
                </w:rPr>
                <w:t>klass</w:t>
              </w:r>
              <w:r w:rsidR="00425664" w:rsidRPr="00CE0E54">
                <w:rPr>
                  <w:rFonts w:ascii="Times New Roman" w:eastAsia="MS Mincho" w:hAnsi="Times New Roman" w:cs="Times New Roman"/>
                  <w:color w:val="0563C1" w:themeColor="hyperlink"/>
                  <w:sz w:val="20"/>
                  <w:szCs w:val="20"/>
                  <w:u w:val="single"/>
                </w:rPr>
                <w:t>/</w:t>
              </w:r>
              <w:r w:rsidR="00425664" w:rsidRPr="00CE0E54">
                <w:rPr>
                  <w:rFonts w:ascii="Times New Roman" w:eastAsia="MS Mincho" w:hAnsi="Times New Roman" w:cs="Times New Roman"/>
                  <w:color w:val="0563C1" w:themeColor="hyperlink"/>
                  <w:sz w:val="20"/>
                  <w:szCs w:val="20"/>
                  <w:u w:val="single"/>
                  <w:lang w:val="en-US"/>
                </w:rPr>
                <w:t>naturalnye</w:t>
              </w:r>
              <w:r w:rsidR="00425664" w:rsidRPr="00CE0E54">
                <w:rPr>
                  <w:rFonts w:ascii="Times New Roman" w:eastAsia="MS Mincho" w:hAnsi="Times New Roman" w:cs="Times New Roman"/>
                  <w:color w:val="0563C1" w:themeColor="hyperlink"/>
                  <w:sz w:val="20"/>
                  <w:szCs w:val="20"/>
                  <w:u w:val="single"/>
                </w:rPr>
                <w:t>-</w:t>
              </w:r>
              <w:r w:rsidR="00425664" w:rsidRPr="00CE0E54">
                <w:rPr>
                  <w:rFonts w:ascii="Times New Roman" w:eastAsia="MS Mincho" w:hAnsi="Times New Roman" w:cs="Times New Roman"/>
                  <w:color w:val="0563C1" w:themeColor="hyperlink"/>
                  <w:sz w:val="20"/>
                  <w:szCs w:val="20"/>
                  <w:u w:val="single"/>
                  <w:lang w:val="en-US"/>
                </w:rPr>
                <w:t>chisla</w:t>
              </w:r>
              <w:r w:rsidR="00425664" w:rsidRPr="00CE0E54">
                <w:rPr>
                  <w:rFonts w:ascii="Times New Roman" w:eastAsia="MS Mincho" w:hAnsi="Times New Roman" w:cs="Times New Roman"/>
                  <w:color w:val="0563C1" w:themeColor="hyperlink"/>
                  <w:sz w:val="20"/>
                  <w:szCs w:val="20"/>
                  <w:u w:val="single"/>
                </w:rPr>
                <w:t>-13442/</w:t>
              </w:r>
              <w:r w:rsidR="00425664" w:rsidRPr="00CE0E54">
                <w:rPr>
                  <w:rFonts w:ascii="Times New Roman" w:eastAsia="MS Mincho" w:hAnsi="Times New Roman" w:cs="Times New Roman"/>
                  <w:color w:val="0563C1" w:themeColor="hyperlink"/>
                  <w:sz w:val="20"/>
                  <w:szCs w:val="20"/>
                  <w:u w:val="single"/>
                  <w:lang w:val="en-US"/>
                </w:rPr>
                <w:t>desiatichnaia</w:t>
              </w:r>
              <w:r w:rsidR="00425664" w:rsidRPr="00CE0E54">
                <w:rPr>
                  <w:rFonts w:ascii="Times New Roman" w:eastAsia="MS Mincho" w:hAnsi="Times New Roman" w:cs="Times New Roman"/>
                  <w:color w:val="0563C1" w:themeColor="hyperlink"/>
                  <w:sz w:val="20"/>
                  <w:szCs w:val="20"/>
                  <w:u w:val="single"/>
                </w:rPr>
                <w:t>-</w:t>
              </w:r>
              <w:r w:rsidR="00425664" w:rsidRPr="00CE0E54">
                <w:rPr>
                  <w:rFonts w:ascii="Times New Roman" w:eastAsia="MS Mincho" w:hAnsi="Times New Roman" w:cs="Times New Roman"/>
                  <w:color w:val="0563C1" w:themeColor="hyperlink"/>
                  <w:sz w:val="20"/>
                  <w:szCs w:val="20"/>
                  <w:u w:val="single"/>
                  <w:lang w:val="en-US"/>
                </w:rPr>
                <w:t>sistema</w:t>
              </w:r>
              <w:r w:rsidR="00425664" w:rsidRPr="00CE0E54">
                <w:rPr>
                  <w:rFonts w:ascii="Times New Roman" w:eastAsia="MS Mincho" w:hAnsi="Times New Roman" w:cs="Times New Roman"/>
                  <w:color w:val="0563C1" w:themeColor="hyperlink"/>
                  <w:sz w:val="20"/>
                  <w:szCs w:val="20"/>
                  <w:u w:val="single"/>
                </w:rPr>
                <w:t>-</w:t>
              </w:r>
              <w:r w:rsidR="00425664" w:rsidRPr="00CE0E54">
                <w:rPr>
                  <w:rFonts w:ascii="Times New Roman" w:eastAsia="MS Mincho" w:hAnsi="Times New Roman" w:cs="Times New Roman"/>
                  <w:color w:val="0563C1" w:themeColor="hyperlink"/>
                  <w:sz w:val="20"/>
                  <w:szCs w:val="20"/>
                  <w:u w:val="single"/>
                  <w:lang w:val="en-US"/>
                </w:rPr>
                <w:t>schisleniia</w:t>
              </w:r>
              <w:r w:rsidR="00425664" w:rsidRPr="00CE0E54">
                <w:rPr>
                  <w:rFonts w:ascii="Times New Roman" w:eastAsia="MS Mincho" w:hAnsi="Times New Roman" w:cs="Times New Roman"/>
                  <w:color w:val="0563C1" w:themeColor="hyperlink"/>
                  <w:sz w:val="20"/>
                  <w:szCs w:val="20"/>
                  <w:u w:val="single"/>
                </w:rPr>
                <w:t>-</w:t>
              </w:r>
              <w:r w:rsidR="00425664" w:rsidRPr="00CE0E54">
                <w:rPr>
                  <w:rFonts w:ascii="Times New Roman" w:eastAsia="MS Mincho" w:hAnsi="Times New Roman" w:cs="Times New Roman"/>
                  <w:color w:val="0563C1" w:themeColor="hyperlink"/>
                  <w:sz w:val="20"/>
                  <w:szCs w:val="20"/>
                  <w:u w:val="single"/>
                  <w:lang w:val="en-US"/>
                </w:rPr>
                <w:t>rimskaia</w:t>
              </w:r>
              <w:r w:rsidR="00425664" w:rsidRPr="00CE0E54">
                <w:rPr>
                  <w:rFonts w:ascii="Times New Roman" w:eastAsia="MS Mincho" w:hAnsi="Times New Roman" w:cs="Times New Roman"/>
                  <w:color w:val="0563C1" w:themeColor="hyperlink"/>
                  <w:sz w:val="20"/>
                  <w:szCs w:val="20"/>
                  <w:u w:val="single"/>
                </w:rPr>
                <w:t>-</w:t>
              </w:r>
              <w:r w:rsidR="00425664" w:rsidRPr="00CE0E54">
                <w:rPr>
                  <w:rFonts w:ascii="Times New Roman" w:eastAsia="MS Mincho" w:hAnsi="Times New Roman" w:cs="Times New Roman"/>
                  <w:color w:val="0563C1" w:themeColor="hyperlink"/>
                  <w:sz w:val="20"/>
                  <w:szCs w:val="20"/>
                  <w:u w:val="single"/>
                  <w:lang w:val="en-US"/>
                </w:rPr>
                <w:t>numeratciia</w:t>
              </w:r>
              <w:r w:rsidR="00425664" w:rsidRPr="00CE0E54">
                <w:rPr>
                  <w:rFonts w:ascii="Times New Roman" w:eastAsia="MS Mincho" w:hAnsi="Times New Roman" w:cs="Times New Roman"/>
                  <w:color w:val="0563C1" w:themeColor="hyperlink"/>
                  <w:sz w:val="20"/>
                  <w:szCs w:val="20"/>
                  <w:u w:val="single"/>
                </w:rPr>
                <w:t>-13051</w:t>
              </w:r>
            </w:hyperlink>
            <w:r w:rsidR="00425664" w:rsidRPr="00CE0E54">
              <w:rPr>
                <w:rFonts w:ascii="Times New Roman" w:eastAsia="MS Mincho" w:hAnsi="Times New Roman" w:cs="Times New Roman"/>
                <w:sz w:val="20"/>
                <w:szCs w:val="20"/>
              </w:rPr>
              <w:t xml:space="preserve"> </w:t>
            </w:r>
            <w:hyperlink r:id="rId12" w:history="1">
              <w:r w:rsidR="00425664" w:rsidRPr="00CE0E54">
                <w:rPr>
                  <w:rFonts w:ascii="Times New Roman" w:eastAsia="MS Mincho" w:hAnsi="Times New Roman" w:cs="Times New Roman"/>
                  <w:color w:val="0563C1" w:themeColor="hyperlink"/>
                  <w:sz w:val="20"/>
                  <w:szCs w:val="20"/>
                  <w:u w:val="single"/>
                  <w:lang w:val="en-US"/>
                </w:rPr>
                <w:t>https</w:t>
              </w:r>
              <w:r w:rsidR="00425664" w:rsidRPr="00CE0E54">
                <w:rPr>
                  <w:rFonts w:ascii="Times New Roman" w:eastAsia="MS Mincho" w:hAnsi="Times New Roman" w:cs="Times New Roman"/>
                  <w:color w:val="0563C1" w:themeColor="hyperlink"/>
                  <w:sz w:val="20"/>
                  <w:szCs w:val="20"/>
                  <w:u w:val="single"/>
                </w:rPr>
                <w:t>://</w:t>
              </w:r>
              <w:r w:rsidR="00425664" w:rsidRPr="00CE0E54">
                <w:rPr>
                  <w:rFonts w:ascii="Times New Roman" w:eastAsia="MS Mincho" w:hAnsi="Times New Roman" w:cs="Times New Roman"/>
                  <w:color w:val="0563C1" w:themeColor="hyperlink"/>
                  <w:sz w:val="20"/>
                  <w:szCs w:val="20"/>
                  <w:u w:val="single"/>
                  <w:lang w:val="en-US"/>
                </w:rPr>
                <w:t>resh</w:t>
              </w:r>
              <w:r w:rsidR="00425664" w:rsidRPr="00CE0E54">
                <w:rPr>
                  <w:rFonts w:ascii="Times New Roman" w:eastAsia="MS Mincho" w:hAnsi="Times New Roman" w:cs="Times New Roman"/>
                  <w:color w:val="0563C1" w:themeColor="hyperlink"/>
                  <w:sz w:val="20"/>
                  <w:szCs w:val="20"/>
                  <w:u w:val="single"/>
                </w:rPr>
                <w:t>.</w:t>
              </w:r>
              <w:r w:rsidR="00425664" w:rsidRPr="00CE0E54">
                <w:rPr>
                  <w:rFonts w:ascii="Times New Roman" w:eastAsia="MS Mincho" w:hAnsi="Times New Roman" w:cs="Times New Roman"/>
                  <w:color w:val="0563C1" w:themeColor="hyperlink"/>
                  <w:sz w:val="20"/>
                  <w:szCs w:val="20"/>
                  <w:u w:val="single"/>
                  <w:lang w:val="en-US"/>
                </w:rPr>
                <w:t>edu</w:t>
              </w:r>
              <w:r w:rsidR="00425664" w:rsidRPr="00CE0E54">
                <w:rPr>
                  <w:rFonts w:ascii="Times New Roman" w:eastAsia="MS Mincho" w:hAnsi="Times New Roman" w:cs="Times New Roman"/>
                  <w:color w:val="0563C1" w:themeColor="hyperlink"/>
                  <w:sz w:val="20"/>
                  <w:szCs w:val="20"/>
                  <w:u w:val="single"/>
                </w:rPr>
                <w:t>.</w:t>
              </w:r>
              <w:r w:rsidR="00425664" w:rsidRPr="00CE0E54">
                <w:rPr>
                  <w:rFonts w:ascii="Times New Roman" w:eastAsia="MS Mincho" w:hAnsi="Times New Roman" w:cs="Times New Roman"/>
                  <w:color w:val="0563C1" w:themeColor="hyperlink"/>
                  <w:sz w:val="20"/>
                  <w:szCs w:val="20"/>
                  <w:u w:val="single"/>
                  <w:lang w:val="en-US"/>
                </w:rPr>
                <w:t>ru</w:t>
              </w:r>
              <w:r w:rsidR="00425664" w:rsidRPr="00CE0E54">
                <w:rPr>
                  <w:rFonts w:ascii="Times New Roman" w:eastAsia="MS Mincho" w:hAnsi="Times New Roman" w:cs="Times New Roman"/>
                  <w:color w:val="0563C1" w:themeColor="hyperlink"/>
                  <w:sz w:val="20"/>
                  <w:szCs w:val="20"/>
                  <w:u w:val="single"/>
                </w:rPr>
                <w:t>/</w:t>
              </w:r>
              <w:r w:rsidR="00425664" w:rsidRPr="00CE0E54">
                <w:rPr>
                  <w:rFonts w:ascii="Times New Roman" w:eastAsia="MS Mincho" w:hAnsi="Times New Roman" w:cs="Times New Roman"/>
                  <w:color w:val="0563C1" w:themeColor="hyperlink"/>
                  <w:sz w:val="20"/>
                  <w:szCs w:val="20"/>
                  <w:u w:val="single"/>
                  <w:lang w:val="en-US"/>
                </w:rPr>
                <w:t>subject</w:t>
              </w:r>
              <w:r w:rsidR="00425664" w:rsidRPr="00CE0E54">
                <w:rPr>
                  <w:rFonts w:ascii="Times New Roman" w:eastAsia="MS Mincho" w:hAnsi="Times New Roman" w:cs="Times New Roman"/>
                  <w:color w:val="0563C1" w:themeColor="hyperlink"/>
                  <w:sz w:val="20"/>
                  <w:szCs w:val="20"/>
                  <w:u w:val="single"/>
                </w:rPr>
                <w:t>/</w:t>
              </w:r>
              <w:r w:rsidR="00425664" w:rsidRPr="00CE0E54">
                <w:rPr>
                  <w:rFonts w:ascii="Times New Roman" w:eastAsia="MS Mincho" w:hAnsi="Times New Roman" w:cs="Times New Roman"/>
                  <w:color w:val="0563C1" w:themeColor="hyperlink"/>
                  <w:sz w:val="20"/>
                  <w:szCs w:val="20"/>
                  <w:u w:val="single"/>
                  <w:lang w:val="en-US"/>
                </w:rPr>
                <w:t>lesson</w:t>
              </w:r>
              <w:r w:rsidR="00425664" w:rsidRPr="00CE0E54">
                <w:rPr>
                  <w:rFonts w:ascii="Times New Roman" w:eastAsia="MS Mincho" w:hAnsi="Times New Roman" w:cs="Times New Roman"/>
                  <w:color w:val="0563C1" w:themeColor="hyperlink"/>
                  <w:sz w:val="20"/>
                  <w:szCs w:val="20"/>
                  <w:u w:val="single"/>
                </w:rPr>
                <w:t>/7719/</w:t>
              </w:r>
              <w:r w:rsidR="00425664" w:rsidRPr="00CE0E54">
                <w:rPr>
                  <w:rFonts w:ascii="Times New Roman" w:eastAsia="MS Mincho" w:hAnsi="Times New Roman" w:cs="Times New Roman"/>
                  <w:color w:val="0563C1" w:themeColor="hyperlink"/>
                  <w:sz w:val="20"/>
                  <w:szCs w:val="20"/>
                  <w:u w:val="single"/>
                  <w:lang w:val="en-US"/>
                </w:rPr>
                <w:t>start</w:t>
              </w:r>
              <w:r w:rsidR="00425664" w:rsidRPr="00CE0E54">
                <w:rPr>
                  <w:rFonts w:ascii="Times New Roman" w:eastAsia="MS Mincho" w:hAnsi="Times New Roman" w:cs="Times New Roman"/>
                  <w:color w:val="0563C1" w:themeColor="hyperlink"/>
                  <w:sz w:val="20"/>
                  <w:szCs w:val="20"/>
                  <w:u w:val="single"/>
                </w:rPr>
                <w:t>/316201/</w:t>
              </w:r>
            </w:hyperlink>
            <w:r w:rsidR="00425664" w:rsidRPr="00CE0E54">
              <w:rPr>
                <w:rFonts w:ascii="Times New Roman" w:eastAsia="MS Mincho" w:hAnsi="Times New Roman" w:cs="Times New Roman"/>
                <w:sz w:val="20"/>
                <w:szCs w:val="20"/>
              </w:rPr>
              <w:t xml:space="preserve"> </w:t>
            </w:r>
          </w:p>
        </w:tc>
      </w:tr>
      <w:tr w:rsidR="00425664" w:rsidRPr="00CE0E54" w14:paraId="3E78E406"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F47ED91" w14:textId="77777777" w:rsidR="00425664" w:rsidRPr="00CE0E54" w:rsidRDefault="00425664" w:rsidP="00425664">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1.2.</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5717B29" w14:textId="77777777" w:rsidR="00425664" w:rsidRPr="00CE0E54" w:rsidRDefault="00425664" w:rsidP="00425664">
            <w:pPr>
              <w:autoSpaceDE w:val="0"/>
              <w:autoSpaceDN w:val="0"/>
              <w:spacing w:after="0" w:line="240" w:lineRule="auto"/>
              <w:ind w:left="72"/>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221F1F"/>
                <w:sz w:val="20"/>
                <w:szCs w:val="20"/>
                <w:lang w:val="en-US"/>
              </w:rPr>
              <w:t>Ряд</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натуральных</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чисел</w:t>
            </w:r>
            <w:proofErr w:type="spellEnd"/>
            <w:r w:rsidRPr="00CE0E54">
              <w:rPr>
                <w:rFonts w:ascii="Times New Roman" w:eastAsia="Times New Roman" w:hAnsi="Times New Roman" w:cs="Times New Roman"/>
                <w:color w:val="221F1F"/>
                <w:sz w:val="20"/>
                <w:szCs w:val="20"/>
                <w:lang w:val="en-US"/>
              </w:rPr>
              <w:t xml:space="preserve">. </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D8EC987" w14:textId="22ADC7FF" w:rsidR="00425664" w:rsidRPr="00CE0E54" w:rsidRDefault="00425664" w:rsidP="00425664">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1</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D646FD" w14:textId="77777777" w:rsidR="00425664" w:rsidRPr="00CE0E54" w:rsidRDefault="00425664" w:rsidP="00425664">
            <w:pPr>
              <w:spacing w:after="0" w:line="240" w:lineRule="auto"/>
              <w:jc w:val="center"/>
              <w:rPr>
                <w:rFonts w:ascii="Times New Roman" w:eastAsia="MS Mincho" w:hAnsi="Times New Roman" w:cs="Times New Roman"/>
                <w:sz w:val="20"/>
                <w:szCs w:val="20"/>
                <w:lang w:val="en-US"/>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6E36FE" w14:textId="77777777" w:rsidR="00425664" w:rsidRPr="00CE0E54" w:rsidRDefault="00425664" w:rsidP="00425664">
            <w:pPr>
              <w:spacing w:after="0" w:line="240" w:lineRule="auto"/>
              <w:jc w:val="center"/>
              <w:rPr>
                <w:rFonts w:ascii="Times New Roman" w:eastAsia="MS Mincho" w:hAnsi="Times New Roman" w:cs="Times New Roman"/>
                <w:sz w:val="20"/>
                <w:szCs w:val="20"/>
                <w:lang w:val="en-US"/>
              </w:rPr>
            </w:pP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409B5F" w14:textId="77777777" w:rsidR="00425664" w:rsidRPr="00CE0E54" w:rsidRDefault="00425664" w:rsidP="00425664">
            <w:pPr>
              <w:spacing w:after="0" w:line="240" w:lineRule="auto"/>
              <w:rPr>
                <w:rFonts w:ascii="Times New Roman" w:eastAsia="MS Mincho" w:hAnsi="Times New Roman" w:cs="Times New Roman"/>
                <w:sz w:val="20"/>
                <w:szCs w:val="20"/>
                <w:lang w:val="en-US"/>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89550F8" w14:textId="77777777" w:rsidR="00425664" w:rsidRPr="00CE0E54" w:rsidRDefault="00425664" w:rsidP="00425664">
            <w:pPr>
              <w:spacing w:after="0" w:line="240" w:lineRule="auto"/>
              <w:ind w:left="193"/>
              <w:rPr>
                <w:rFonts w:ascii="Times New Roman" w:eastAsia="Times New Roman" w:hAnsi="Times New Roman" w:cs="Times New Roman"/>
                <w:color w:val="000000"/>
                <w:sz w:val="20"/>
                <w:szCs w:val="20"/>
              </w:rPr>
            </w:pPr>
            <w:r w:rsidRPr="00CE0E54">
              <w:rPr>
                <w:rFonts w:ascii="Times New Roman" w:eastAsia="Times New Roman" w:hAnsi="Times New Roman" w:cs="Times New Roman"/>
                <w:color w:val="000000"/>
                <w:sz w:val="20"/>
                <w:szCs w:val="20"/>
                <w:shd w:val="clear" w:color="auto" w:fill="F7FDF7"/>
              </w:rPr>
              <w:t>Исследовать числовые закономерности, выдвигать и обосновывать гипотезы, формулировать обобщения и выводы по результатам проведенного исследования</w:t>
            </w:r>
            <w:proofErr w:type="gramStart"/>
            <w:r w:rsidRPr="00CE0E54">
              <w:rPr>
                <w:rFonts w:ascii="Times New Roman" w:eastAsia="Times New Roman" w:hAnsi="Times New Roman" w:cs="Times New Roman"/>
                <w:color w:val="000000"/>
                <w:sz w:val="20"/>
                <w:szCs w:val="20"/>
                <w:shd w:val="clear" w:color="auto" w:fill="F7FDF7"/>
              </w:rPr>
              <w:t>.;</w:t>
            </w:r>
            <w:proofErr w:type="gramEnd"/>
          </w:p>
          <w:p w14:paraId="2350228C" w14:textId="77777777" w:rsidR="00425664" w:rsidRPr="00CE0E54" w:rsidRDefault="00425664" w:rsidP="00425664">
            <w:pPr>
              <w:spacing w:after="0" w:line="240" w:lineRule="auto"/>
              <w:ind w:left="193"/>
              <w:rPr>
                <w:rFonts w:ascii="Times New Roman" w:eastAsia="Times New Roman" w:hAnsi="Times New Roman" w:cs="Times New Roman"/>
                <w:color w:val="000000"/>
                <w:sz w:val="20"/>
                <w:szCs w:val="20"/>
              </w:rPr>
            </w:pPr>
            <w:r w:rsidRPr="00CE0E54">
              <w:rPr>
                <w:rFonts w:ascii="Times New Roman" w:eastAsia="Times New Roman" w:hAnsi="Times New Roman" w:cs="Times New Roman"/>
                <w:color w:val="000000"/>
                <w:sz w:val="20"/>
                <w:szCs w:val="20"/>
                <w:shd w:val="clear" w:color="auto" w:fill="F7FDF7"/>
              </w:rPr>
              <w:t>Распознавать истинные и ложные высказывания о натуральных числах, приводить примеры и конт</w:t>
            </w:r>
            <w:proofErr w:type="gramStart"/>
            <w:r w:rsidRPr="00CE0E54">
              <w:rPr>
                <w:rFonts w:ascii="Times New Roman" w:eastAsia="Times New Roman" w:hAnsi="Times New Roman" w:cs="Times New Roman"/>
                <w:color w:val="000000"/>
                <w:sz w:val="20"/>
                <w:szCs w:val="20"/>
                <w:shd w:val="clear" w:color="auto" w:fill="F7FDF7"/>
              </w:rPr>
              <w:t>р-</w:t>
            </w:r>
            <w:proofErr w:type="gramEnd"/>
            <w:r w:rsidRPr="00CE0E54">
              <w:rPr>
                <w:rFonts w:ascii="Times New Roman" w:eastAsia="Times New Roman" w:hAnsi="Times New Roman" w:cs="Times New Roman"/>
                <w:color w:val="000000"/>
                <w:sz w:val="20"/>
                <w:szCs w:val="20"/>
                <w:shd w:val="clear" w:color="auto" w:fill="F7FDF7"/>
              </w:rPr>
              <w:t xml:space="preserve"> примеры, строить высказывания и отрицания высказываний о свойствах натуральных чисел.;</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4A1047" w14:textId="77777777" w:rsidR="00425664" w:rsidRPr="00CE0E54" w:rsidRDefault="00425664" w:rsidP="00425664">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Устный опрос</w:t>
            </w:r>
          </w:p>
          <w:p w14:paraId="385F4F35" w14:textId="77777777" w:rsidR="00425664" w:rsidRPr="00CE0E54" w:rsidRDefault="00425664" w:rsidP="00425664">
            <w:pPr>
              <w:spacing w:after="0" w:line="240" w:lineRule="auto"/>
              <w:rPr>
                <w:rFonts w:ascii="Times New Roman" w:eastAsia="MS Mincho" w:hAnsi="Times New Roman" w:cs="Times New Roman"/>
                <w:sz w:val="20"/>
                <w:szCs w:val="20"/>
              </w:rPr>
            </w:pPr>
          </w:p>
        </w:tc>
        <w:tc>
          <w:tcPr>
            <w:tcW w:w="4126"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B6E6ECF" w14:textId="77777777" w:rsidR="00425664" w:rsidRPr="00CE0E54" w:rsidRDefault="00717A0E" w:rsidP="00425664">
            <w:pPr>
              <w:spacing w:after="0" w:line="240" w:lineRule="auto"/>
              <w:ind w:right="-10"/>
              <w:rPr>
                <w:rFonts w:ascii="Times New Roman" w:eastAsia="MS Mincho" w:hAnsi="Times New Roman" w:cs="Times New Roman"/>
                <w:sz w:val="20"/>
                <w:szCs w:val="20"/>
              </w:rPr>
            </w:pPr>
            <w:hyperlink r:id="rId13" w:history="1">
              <w:r w:rsidR="00425664" w:rsidRPr="00CE0E54">
                <w:rPr>
                  <w:rFonts w:ascii="Times New Roman" w:eastAsia="MS Mincho" w:hAnsi="Times New Roman" w:cs="Times New Roman"/>
                  <w:color w:val="0563C1" w:themeColor="hyperlink"/>
                  <w:sz w:val="20"/>
                  <w:szCs w:val="20"/>
                  <w:u w:val="single"/>
                  <w:lang w:val="en-US"/>
                </w:rPr>
                <w:t>https</w:t>
              </w:r>
              <w:r w:rsidR="00425664" w:rsidRPr="00CE0E54">
                <w:rPr>
                  <w:rFonts w:ascii="Times New Roman" w:eastAsia="MS Mincho" w:hAnsi="Times New Roman" w:cs="Times New Roman"/>
                  <w:color w:val="0563C1" w:themeColor="hyperlink"/>
                  <w:sz w:val="20"/>
                  <w:szCs w:val="20"/>
                  <w:u w:val="single"/>
                </w:rPr>
                <w:t>://2035</w:t>
              </w:r>
              <w:r w:rsidR="00425664" w:rsidRPr="00CE0E54">
                <w:rPr>
                  <w:rFonts w:ascii="Times New Roman" w:eastAsia="MS Mincho" w:hAnsi="Times New Roman" w:cs="Times New Roman"/>
                  <w:color w:val="0563C1" w:themeColor="hyperlink"/>
                  <w:sz w:val="20"/>
                  <w:szCs w:val="20"/>
                  <w:u w:val="single"/>
                  <w:lang w:val="en-US"/>
                </w:rPr>
                <w:t>school</w:t>
              </w:r>
              <w:r w:rsidR="00425664" w:rsidRPr="00CE0E54">
                <w:rPr>
                  <w:rFonts w:ascii="Times New Roman" w:eastAsia="MS Mincho" w:hAnsi="Times New Roman" w:cs="Times New Roman"/>
                  <w:color w:val="0563C1" w:themeColor="hyperlink"/>
                  <w:sz w:val="20"/>
                  <w:szCs w:val="20"/>
                  <w:u w:val="single"/>
                </w:rPr>
                <w:t>.</w:t>
              </w:r>
              <w:proofErr w:type="spellStart"/>
              <w:r w:rsidR="00425664" w:rsidRPr="00CE0E54">
                <w:rPr>
                  <w:rFonts w:ascii="Times New Roman" w:eastAsia="MS Mincho" w:hAnsi="Times New Roman" w:cs="Times New Roman"/>
                  <w:color w:val="0563C1" w:themeColor="hyperlink"/>
                  <w:sz w:val="20"/>
                  <w:szCs w:val="20"/>
                  <w:u w:val="single"/>
                  <w:lang w:val="en-US"/>
                </w:rPr>
                <w:t>ru</w:t>
              </w:r>
              <w:proofErr w:type="spellEnd"/>
              <w:r w:rsidR="00425664" w:rsidRPr="00CE0E54">
                <w:rPr>
                  <w:rFonts w:ascii="Times New Roman" w:eastAsia="MS Mincho" w:hAnsi="Times New Roman" w:cs="Times New Roman"/>
                  <w:color w:val="0563C1" w:themeColor="hyperlink"/>
                  <w:sz w:val="20"/>
                  <w:szCs w:val="20"/>
                  <w:u w:val="single"/>
                </w:rPr>
                <w:t>/</w:t>
              </w:r>
              <w:proofErr w:type="spellStart"/>
              <w:r w:rsidR="00425664" w:rsidRPr="00CE0E54">
                <w:rPr>
                  <w:rFonts w:ascii="Times New Roman" w:eastAsia="MS Mincho" w:hAnsi="Times New Roman" w:cs="Times New Roman"/>
                  <w:color w:val="0563C1" w:themeColor="hyperlink"/>
                  <w:sz w:val="20"/>
                  <w:szCs w:val="20"/>
                  <w:u w:val="single"/>
                  <w:lang w:val="en-US"/>
                </w:rPr>
                <w:t>htmllesson</w:t>
              </w:r>
              <w:proofErr w:type="spellEnd"/>
              <w:r w:rsidR="00425664" w:rsidRPr="00CE0E54">
                <w:rPr>
                  <w:rFonts w:ascii="Times New Roman" w:eastAsia="MS Mincho" w:hAnsi="Times New Roman" w:cs="Times New Roman"/>
                  <w:color w:val="0563C1" w:themeColor="hyperlink"/>
                  <w:sz w:val="20"/>
                  <w:szCs w:val="20"/>
                  <w:u w:val="single"/>
                </w:rPr>
                <w:t>/</w:t>
              </w:r>
              <w:r w:rsidR="00425664" w:rsidRPr="00CE0E54">
                <w:rPr>
                  <w:rFonts w:ascii="Times New Roman" w:eastAsia="MS Mincho" w:hAnsi="Times New Roman" w:cs="Times New Roman"/>
                  <w:color w:val="0563C1" w:themeColor="hyperlink"/>
                  <w:sz w:val="20"/>
                  <w:szCs w:val="20"/>
                  <w:u w:val="single"/>
                  <w:lang w:val="en-US"/>
                </w:rPr>
                <w:t>Mat</w:t>
              </w:r>
              <w:r w:rsidR="00425664" w:rsidRPr="00CE0E54">
                <w:rPr>
                  <w:rFonts w:ascii="Times New Roman" w:eastAsia="MS Mincho" w:hAnsi="Times New Roman" w:cs="Times New Roman"/>
                  <w:color w:val="0563C1" w:themeColor="hyperlink"/>
                  <w:sz w:val="20"/>
                  <w:szCs w:val="20"/>
                  <w:u w:val="single"/>
                </w:rPr>
                <w:t>_5_2/</w:t>
              </w:r>
            </w:hyperlink>
            <w:r w:rsidR="00425664" w:rsidRPr="00CE0E54">
              <w:rPr>
                <w:rFonts w:ascii="Times New Roman" w:eastAsia="MS Mincho" w:hAnsi="Times New Roman" w:cs="Times New Roman"/>
                <w:sz w:val="20"/>
                <w:szCs w:val="20"/>
              </w:rPr>
              <w:t xml:space="preserve"> </w:t>
            </w:r>
          </w:p>
          <w:p w14:paraId="169DCAC7" w14:textId="77777777" w:rsidR="00425664" w:rsidRPr="00CE0E54" w:rsidRDefault="00717A0E" w:rsidP="00425664">
            <w:pPr>
              <w:spacing w:after="0" w:line="240" w:lineRule="auto"/>
              <w:ind w:right="-10"/>
              <w:rPr>
                <w:rFonts w:ascii="Times New Roman" w:eastAsia="MS Mincho" w:hAnsi="Times New Roman" w:cs="Times New Roman"/>
                <w:sz w:val="20"/>
                <w:szCs w:val="20"/>
              </w:rPr>
            </w:pPr>
            <w:hyperlink r:id="rId14" w:history="1">
              <w:r w:rsidR="00425664" w:rsidRPr="00CE0E54">
                <w:rPr>
                  <w:rFonts w:ascii="Times New Roman" w:eastAsia="Times New Roman" w:hAnsi="Times New Roman" w:cs="Times New Roman"/>
                  <w:color w:val="0000FF"/>
                  <w:sz w:val="20"/>
                  <w:szCs w:val="20"/>
                  <w:u w:val="single"/>
                  <w:lang w:val="en-US"/>
                </w:rPr>
                <w:t>https</w:t>
              </w:r>
              <w:r w:rsidR="00425664" w:rsidRPr="00CE0E54">
                <w:rPr>
                  <w:rFonts w:ascii="Times New Roman" w:eastAsia="Times New Roman" w:hAnsi="Times New Roman" w:cs="Times New Roman"/>
                  <w:color w:val="0000FF"/>
                  <w:sz w:val="20"/>
                  <w:szCs w:val="20"/>
                  <w:u w:val="single"/>
                </w:rPr>
                <w:t>://</w:t>
              </w:r>
              <w:r w:rsidR="00425664" w:rsidRPr="00CE0E54">
                <w:rPr>
                  <w:rFonts w:ascii="Times New Roman" w:eastAsia="Times New Roman" w:hAnsi="Times New Roman" w:cs="Times New Roman"/>
                  <w:color w:val="0000FF"/>
                  <w:sz w:val="20"/>
                  <w:szCs w:val="20"/>
                  <w:u w:val="single"/>
                  <w:lang w:val="en-US"/>
                </w:rPr>
                <w:t>www</w:t>
              </w:r>
              <w:r w:rsidR="00425664" w:rsidRPr="00CE0E54">
                <w:rPr>
                  <w:rFonts w:ascii="Times New Roman" w:eastAsia="Times New Roman" w:hAnsi="Times New Roman" w:cs="Times New Roman"/>
                  <w:color w:val="0000FF"/>
                  <w:sz w:val="20"/>
                  <w:szCs w:val="20"/>
                  <w:u w:val="single"/>
                </w:rPr>
                <w:t>.</w:t>
              </w:r>
              <w:proofErr w:type="spellStart"/>
              <w:r w:rsidR="00425664" w:rsidRPr="00CE0E54">
                <w:rPr>
                  <w:rFonts w:ascii="Times New Roman" w:eastAsia="Times New Roman" w:hAnsi="Times New Roman" w:cs="Times New Roman"/>
                  <w:color w:val="0000FF"/>
                  <w:sz w:val="20"/>
                  <w:szCs w:val="20"/>
                  <w:u w:val="single"/>
                  <w:lang w:val="en-US"/>
                </w:rPr>
                <w:t>yaklass</w:t>
              </w:r>
              <w:proofErr w:type="spellEnd"/>
              <w:r w:rsidR="00425664" w:rsidRPr="00CE0E54">
                <w:rPr>
                  <w:rFonts w:ascii="Times New Roman" w:eastAsia="Times New Roman" w:hAnsi="Times New Roman" w:cs="Times New Roman"/>
                  <w:color w:val="0000FF"/>
                  <w:sz w:val="20"/>
                  <w:szCs w:val="20"/>
                  <w:u w:val="single"/>
                </w:rPr>
                <w:t>.</w:t>
              </w:r>
              <w:proofErr w:type="spellStart"/>
              <w:r w:rsidR="00425664" w:rsidRPr="00CE0E54">
                <w:rPr>
                  <w:rFonts w:ascii="Times New Roman" w:eastAsia="Times New Roman" w:hAnsi="Times New Roman" w:cs="Times New Roman"/>
                  <w:color w:val="0000FF"/>
                  <w:sz w:val="20"/>
                  <w:szCs w:val="20"/>
                  <w:u w:val="single"/>
                  <w:lang w:val="en-US"/>
                </w:rPr>
                <w:t>ru</w:t>
              </w:r>
              <w:proofErr w:type="spellEnd"/>
              <w:r w:rsidR="00425664" w:rsidRPr="00CE0E54">
                <w:rPr>
                  <w:rFonts w:ascii="Times New Roman" w:eastAsia="Times New Roman" w:hAnsi="Times New Roman" w:cs="Times New Roman"/>
                  <w:color w:val="0000FF"/>
                  <w:sz w:val="20"/>
                  <w:szCs w:val="20"/>
                  <w:u w:val="single"/>
                </w:rPr>
                <w:t>/</w:t>
              </w:r>
              <w:r w:rsidR="00425664" w:rsidRPr="00CE0E54">
                <w:rPr>
                  <w:rFonts w:ascii="Times New Roman" w:eastAsia="Times New Roman" w:hAnsi="Times New Roman" w:cs="Times New Roman"/>
                  <w:color w:val="0000FF"/>
                  <w:sz w:val="20"/>
                  <w:szCs w:val="20"/>
                  <w:u w:val="single"/>
                  <w:lang w:val="en-US"/>
                </w:rPr>
                <w:t>p</w:t>
              </w:r>
              <w:r w:rsidR="00425664" w:rsidRPr="00CE0E54">
                <w:rPr>
                  <w:rFonts w:ascii="Times New Roman" w:eastAsia="Times New Roman" w:hAnsi="Times New Roman" w:cs="Times New Roman"/>
                  <w:color w:val="0000FF"/>
                  <w:sz w:val="20"/>
                  <w:szCs w:val="20"/>
                  <w:u w:val="single"/>
                </w:rPr>
                <w:t>/</w:t>
              </w:r>
              <w:proofErr w:type="spellStart"/>
              <w:r w:rsidR="00425664" w:rsidRPr="00CE0E54">
                <w:rPr>
                  <w:rFonts w:ascii="Times New Roman" w:eastAsia="Times New Roman" w:hAnsi="Times New Roman" w:cs="Times New Roman"/>
                  <w:color w:val="0000FF"/>
                  <w:sz w:val="20"/>
                  <w:szCs w:val="20"/>
                  <w:u w:val="single"/>
                  <w:lang w:val="en-US"/>
                </w:rPr>
                <w:t>matematika</w:t>
              </w:r>
              <w:proofErr w:type="spellEnd"/>
              <w:r w:rsidR="00425664" w:rsidRPr="00CE0E54">
                <w:rPr>
                  <w:rFonts w:ascii="Times New Roman" w:eastAsia="Times New Roman" w:hAnsi="Times New Roman" w:cs="Times New Roman"/>
                  <w:color w:val="0000FF"/>
                  <w:sz w:val="20"/>
                  <w:szCs w:val="20"/>
                  <w:u w:val="single"/>
                </w:rPr>
                <w:t>/5-</w:t>
              </w:r>
              <w:proofErr w:type="spellStart"/>
              <w:r w:rsidR="00425664" w:rsidRPr="00CE0E54">
                <w:rPr>
                  <w:rFonts w:ascii="Times New Roman" w:eastAsia="Times New Roman" w:hAnsi="Times New Roman" w:cs="Times New Roman"/>
                  <w:color w:val="0000FF"/>
                  <w:sz w:val="20"/>
                  <w:szCs w:val="20"/>
                  <w:u w:val="single"/>
                  <w:lang w:val="en-US"/>
                </w:rPr>
                <w:t>klass</w:t>
              </w:r>
              <w:proofErr w:type="spellEnd"/>
              <w:r w:rsidR="00425664" w:rsidRPr="00CE0E54">
                <w:rPr>
                  <w:rFonts w:ascii="Times New Roman" w:eastAsia="Times New Roman" w:hAnsi="Times New Roman" w:cs="Times New Roman"/>
                  <w:color w:val="0000FF"/>
                  <w:sz w:val="20"/>
                  <w:szCs w:val="20"/>
                  <w:u w:val="single"/>
                </w:rPr>
                <w:t>/</w:t>
              </w:r>
              <w:proofErr w:type="spellStart"/>
              <w:r w:rsidR="00425664" w:rsidRPr="00CE0E54">
                <w:rPr>
                  <w:rFonts w:ascii="Times New Roman" w:eastAsia="Times New Roman" w:hAnsi="Times New Roman" w:cs="Times New Roman"/>
                  <w:color w:val="0000FF"/>
                  <w:sz w:val="20"/>
                  <w:szCs w:val="20"/>
                  <w:u w:val="single"/>
                  <w:lang w:val="en-US"/>
                </w:rPr>
                <w:t>naturalnye</w:t>
              </w:r>
              <w:proofErr w:type="spellEnd"/>
              <w:r w:rsidR="00425664" w:rsidRPr="00CE0E54">
                <w:rPr>
                  <w:rFonts w:ascii="Times New Roman" w:eastAsia="Times New Roman" w:hAnsi="Times New Roman" w:cs="Times New Roman"/>
                  <w:color w:val="0000FF"/>
                  <w:sz w:val="20"/>
                  <w:szCs w:val="20"/>
                  <w:u w:val="single"/>
                </w:rPr>
                <w:t>-</w:t>
              </w:r>
              <w:proofErr w:type="spellStart"/>
              <w:r w:rsidR="00425664" w:rsidRPr="00CE0E54">
                <w:rPr>
                  <w:rFonts w:ascii="Times New Roman" w:eastAsia="Times New Roman" w:hAnsi="Times New Roman" w:cs="Times New Roman"/>
                  <w:color w:val="0000FF"/>
                  <w:sz w:val="20"/>
                  <w:szCs w:val="20"/>
                  <w:u w:val="single"/>
                  <w:lang w:val="en-US"/>
                </w:rPr>
                <w:t>chisla</w:t>
              </w:r>
              <w:proofErr w:type="spellEnd"/>
              <w:r w:rsidR="00425664" w:rsidRPr="00CE0E54">
                <w:rPr>
                  <w:rFonts w:ascii="Times New Roman" w:eastAsia="Times New Roman" w:hAnsi="Times New Roman" w:cs="Times New Roman"/>
                  <w:color w:val="0000FF"/>
                  <w:sz w:val="20"/>
                  <w:szCs w:val="20"/>
                  <w:u w:val="single"/>
                </w:rPr>
                <w:t>-13442</w:t>
              </w:r>
            </w:hyperlink>
          </w:p>
        </w:tc>
      </w:tr>
      <w:tr w:rsidR="00425664" w:rsidRPr="00CE0E54" w14:paraId="735F3FF5"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ED088B4" w14:textId="77777777" w:rsidR="00425664" w:rsidRPr="00CE0E54" w:rsidRDefault="00425664" w:rsidP="00425664">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1.3.</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1194904" w14:textId="77777777" w:rsidR="00425664" w:rsidRPr="00CE0E54" w:rsidRDefault="00425664" w:rsidP="00425664">
            <w:pPr>
              <w:autoSpaceDE w:val="0"/>
              <w:autoSpaceDN w:val="0"/>
              <w:spacing w:after="0" w:line="240" w:lineRule="auto"/>
              <w:ind w:left="72"/>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221F1F"/>
                <w:sz w:val="20"/>
                <w:szCs w:val="20"/>
                <w:lang w:val="en-US"/>
              </w:rPr>
              <w:t>Натуральный</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ряд</w:t>
            </w:r>
            <w:proofErr w:type="spellEnd"/>
            <w:r w:rsidRPr="00CE0E54">
              <w:rPr>
                <w:rFonts w:ascii="Times New Roman" w:eastAsia="Times New Roman" w:hAnsi="Times New Roman" w:cs="Times New Roman"/>
                <w:color w:val="221F1F"/>
                <w:sz w:val="20"/>
                <w:szCs w:val="20"/>
                <w:lang w:val="en-US"/>
              </w:rPr>
              <w:t xml:space="preserve">. </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2130050" w14:textId="434BB302" w:rsidR="00425664" w:rsidRPr="00CE0E54" w:rsidRDefault="00DB6415" w:rsidP="00425664">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1</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FFB914" w14:textId="77777777" w:rsidR="00425664" w:rsidRPr="00CE0E54" w:rsidRDefault="00425664" w:rsidP="00425664">
            <w:pPr>
              <w:spacing w:after="0" w:line="240" w:lineRule="auto"/>
              <w:jc w:val="center"/>
              <w:rPr>
                <w:rFonts w:ascii="Times New Roman" w:eastAsia="MS Mincho" w:hAnsi="Times New Roman" w:cs="Times New Roman"/>
                <w:sz w:val="20"/>
                <w:szCs w:val="20"/>
                <w:lang w:val="en-US"/>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66C210F" w14:textId="77777777" w:rsidR="00425664" w:rsidRPr="00CE0E54" w:rsidRDefault="00425664" w:rsidP="00425664">
            <w:pPr>
              <w:spacing w:after="0" w:line="240" w:lineRule="auto"/>
              <w:jc w:val="center"/>
              <w:rPr>
                <w:rFonts w:ascii="Times New Roman" w:eastAsia="MS Mincho" w:hAnsi="Times New Roman" w:cs="Times New Roman"/>
                <w:sz w:val="20"/>
                <w:szCs w:val="20"/>
                <w:lang w:val="en-US"/>
              </w:rPr>
            </w:pP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3D32C2" w14:textId="77777777" w:rsidR="00425664" w:rsidRPr="00CE0E54" w:rsidRDefault="00425664" w:rsidP="00425664">
            <w:pPr>
              <w:spacing w:after="0" w:line="240" w:lineRule="auto"/>
              <w:rPr>
                <w:rFonts w:ascii="Times New Roman" w:eastAsia="MS Mincho" w:hAnsi="Times New Roman" w:cs="Times New Roman"/>
                <w:sz w:val="20"/>
                <w:szCs w:val="20"/>
                <w:lang w:val="en-US"/>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FD1356A" w14:textId="77777777" w:rsidR="00425664" w:rsidRPr="00CE0E54" w:rsidRDefault="00425664" w:rsidP="00425664">
            <w:pPr>
              <w:spacing w:after="0" w:line="240" w:lineRule="auto"/>
              <w:ind w:left="193"/>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shd w:val="clear" w:color="auto" w:fill="F7FDF7"/>
              </w:rPr>
              <w:t>Исследовать свойства натурального ряда</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FADD6D" w14:textId="77777777" w:rsidR="00425664" w:rsidRPr="00CE0E54" w:rsidRDefault="00425664" w:rsidP="00425664">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Устный опрос</w:t>
            </w:r>
          </w:p>
          <w:p w14:paraId="1E0D8819" w14:textId="77777777" w:rsidR="00425664" w:rsidRPr="00CE0E54" w:rsidRDefault="00425664" w:rsidP="00425664">
            <w:pPr>
              <w:spacing w:after="0" w:line="240" w:lineRule="auto"/>
              <w:rPr>
                <w:rFonts w:ascii="Times New Roman" w:eastAsia="MS Mincho" w:hAnsi="Times New Roman" w:cs="Times New Roman"/>
                <w:sz w:val="20"/>
                <w:szCs w:val="20"/>
              </w:rPr>
            </w:pPr>
          </w:p>
        </w:tc>
        <w:tc>
          <w:tcPr>
            <w:tcW w:w="4126" w:type="dxa"/>
            <w:vMerge/>
            <w:tcBorders>
              <w:top w:val="single" w:sz="4" w:space="0" w:color="000000"/>
              <w:left w:val="single" w:sz="4" w:space="0" w:color="000000"/>
              <w:bottom w:val="single" w:sz="4" w:space="0" w:color="000000"/>
              <w:right w:val="single" w:sz="4" w:space="0" w:color="000000"/>
            </w:tcBorders>
            <w:vAlign w:val="center"/>
            <w:hideMark/>
          </w:tcPr>
          <w:p w14:paraId="082AF755" w14:textId="77777777" w:rsidR="00425664" w:rsidRPr="00CE0E54" w:rsidRDefault="00425664" w:rsidP="00425664">
            <w:pPr>
              <w:spacing w:after="0"/>
              <w:rPr>
                <w:rFonts w:ascii="Times New Roman" w:eastAsia="MS Mincho" w:hAnsi="Times New Roman" w:cs="Times New Roman"/>
                <w:sz w:val="20"/>
                <w:szCs w:val="20"/>
              </w:rPr>
            </w:pPr>
          </w:p>
        </w:tc>
      </w:tr>
      <w:tr w:rsidR="00425664" w:rsidRPr="00CE0E54" w14:paraId="7F5C000A"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825902B" w14:textId="77777777" w:rsidR="00425664" w:rsidRPr="00CE0E54" w:rsidRDefault="00425664" w:rsidP="00425664">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1.4.</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4188655" w14:textId="77777777" w:rsidR="00425664" w:rsidRPr="00CE0E54" w:rsidRDefault="00425664" w:rsidP="00425664">
            <w:pPr>
              <w:autoSpaceDE w:val="0"/>
              <w:autoSpaceDN w:val="0"/>
              <w:spacing w:after="0" w:line="240" w:lineRule="auto"/>
              <w:ind w:left="72"/>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221F1F"/>
                <w:sz w:val="20"/>
                <w:szCs w:val="20"/>
                <w:lang w:val="en-US"/>
              </w:rPr>
              <w:t>Число</w:t>
            </w:r>
            <w:proofErr w:type="spellEnd"/>
            <w:r w:rsidRPr="00CE0E54">
              <w:rPr>
                <w:rFonts w:ascii="Times New Roman" w:eastAsia="Times New Roman" w:hAnsi="Times New Roman" w:cs="Times New Roman"/>
                <w:color w:val="221F1F"/>
                <w:sz w:val="20"/>
                <w:szCs w:val="20"/>
                <w:lang w:val="en-US"/>
              </w:rPr>
              <w:t xml:space="preserve"> 0. </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BE63401" w14:textId="77777777" w:rsidR="00425664" w:rsidRPr="00CE0E54" w:rsidRDefault="00425664" w:rsidP="00425664">
            <w:pPr>
              <w:spacing w:after="0" w:line="240" w:lineRule="auto"/>
              <w:jc w:val="center"/>
              <w:rPr>
                <w:rFonts w:ascii="Times New Roman" w:eastAsia="MS Mincho" w:hAnsi="Times New Roman" w:cs="Times New Roman"/>
                <w:sz w:val="20"/>
                <w:szCs w:val="20"/>
              </w:rPr>
            </w:pPr>
            <w:r w:rsidRPr="00CE0E54">
              <w:rPr>
                <w:rFonts w:ascii="Times New Roman" w:eastAsia="MS Mincho" w:hAnsi="Times New Roman" w:cs="Times New Roman"/>
                <w:sz w:val="20"/>
                <w:szCs w:val="20"/>
              </w:rPr>
              <w:t>1</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66155B" w14:textId="77777777" w:rsidR="00425664" w:rsidRPr="00CE0E54" w:rsidRDefault="00425664" w:rsidP="00425664">
            <w:pPr>
              <w:spacing w:after="0" w:line="240" w:lineRule="auto"/>
              <w:jc w:val="center"/>
              <w:rPr>
                <w:rFonts w:ascii="Times New Roman" w:eastAsia="MS Mincho" w:hAnsi="Times New Roman" w:cs="Times New Roman"/>
                <w:sz w:val="20"/>
                <w:szCs w:val="20"/>
                <w:lang w:val="en-US"/>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4E1BCC" w14:textId="77777777" w:rsidR="00425664" w:rsidRPr="00CE0E54" w:rsidRDefault="00425664" w:rsidP="00425664">
            <w:pPr>
              <w:spacing w:after="0" w:line="240" w:lineRule="auto"/>
              <w:jc w:val="center"/>
              <w:rPr>
                <w:rFonts w:ascii="Times New Roman" w:eastAsia="MS Mincho" w:hAnsi="Times New Roman" w:cs="Times New Roman"/>
                <w:sz w:val="20"/>
                <w:szCs w:val="20"/>
                <w:lang w:val="en-US"/>
              </w:rPr>
            </w:pP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8D55DA" w14:textId="77777777" w:rsidR="00425664" w:rsidRPr="00CE0E54" w:rsidRDefault="00425664" w:rsidP="00425664">
            <w:pPr>
              <w:spacing w:after="0" w:line="240" w:lineRule="auto"/>
              <w:rPr>
                <w:rFonts w:ascii="Times New Roman" w:eastAsia="MS Mincho" w:hAnsi="Times New Roman" w:cs="Times New Roman"/>
                <w:sz w:val="20"/>
                <w:szCs w:val="20"/>
                <w:lang w:val="en-US"/>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8233FAC" w14:textId="77777777" w:rsidR="00425664" w:rsidRPr="00CE0E54" w:rsidRDefault="00425664" w:rsidP="00425664">
            <w:pPr>
              <w:spacing w:after="0" w:line="240" w:lineRule="auto"/>
              <w:ind w:left="193"/>
              <w:rPr>
                <w:rFonts w:ascii="Times New Roman" w:eastAsia="Times New Roman" w:hAnsi="Times New Roman" w:cs="Times New Roman"/>
                <w:color w:val="000000"/>
                <w:sz w:val="20"/>
                <w:szCs w:val="20"/>
              </w:rPr>
            </w:pPr>
            <w:r w:rsidRPr="00CE0E54">
              <w:rPr>
                <w:rFonts w:ascii="Times New Roman" w:eastAsia="Times New Roman" w:hAnsi="Times New Roman" w:cs="Times New Roman"/>
                <w:color w:val="000000"/>
                <w:sz w:val="20"/>
                <w:szCs w:val="20"/>
                <w:shd w:val="clear" w:color="auto" w:fill="F7FDF7"/>
              </w:rPr>
              <w:t>Распознавать истинные и ложные высказывания о натуральных числах, приводить примеры и конт</w:t>
            </w:r>
            <w:proofErr w:type="gramStart"/>
            <w:r w:rsidRPr="00CE0E54">
              <w:rPr>
                <w:rFonts w:ascii="Times New Roman" w:eastAsia="Times New Roman" w:hAnsi="Times New Roman" w:cs="Times New Roman"/>
                <w:color w:val="000000"/>
                <w:sz w:val="20"/>
                <w:szCs w:val="20"/>
                <w:shd w:val="clear" w:color="auto" w:fill="F7FDF7"/>
              </w:rPr>
              <w:t>р-</w:t>
            </w:r>
            <w:proofErr w:type="gramEnd"/>
            <w:r w:rsidRPr="00CE0E54">
              <w:rPr>
                <w:rFonts w:ascii="Times New Roman" w:eastAsia="Times New Roman" w:hAnsi="Times New Roman" w:cs="Times New Roman"/>
                <w:color w:val="000000"/>
                <w:sz w:val="20"/>
                <w:szCs w:val="20"/>
                <w:shd w:val="clear" w:color="auto" w:fill="F7FDF7"/>
              </w:rPr>
              <w:t xml:space="preserve"> примеры, строить высказывания и отрицания высказываний о свойствах натуральных чисел.;</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B4E7B29" w14:textId="77777777" w:rsidR="00425664" w:rsidRPr="00CE0E54" w:rsidRDefault="00425664" w:rsidP="00425664">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Самооценка с</w:t>
            </w:r>
          </w:p>
          <w:p w14:paraId="5CD786EB" w14:textId="77777777" w:rsidR="00425664" w:rsidRPr="00CE0E54" w:rsidRDefault="00425664" w:rsidP="00425664">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использованием</w:t>
            </w:r>
          </w:p>
          <w:p w14:paraId="535FD9F5" w14:textId="77777777" w:rsidR="00425664" w:rsidRPr="00CE0E54" w:rsidRDefault="00425664" w:rsidP="00425664">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«Оценочного</w:t>
            </w:r>
          </w:p>
          <w:p w14:paraId="1F397E1F" w14:textId="77777777" w:rsidR="00425664" w:rsidRPr="00CE0E54" w:rsidRDefault="00425664" w:rsidP="00425664">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листа»;</w:t>
            </w:r>
          </w:p>
        </w:tc>
        <w:tc>
          <w:tcPr>
            <w:tcW w:w="4126" w:type="dxa"/>
            <w:vMerge/>
            <w:tcBorders>
              <w:top w:val="single" w:sz="4" w:space="0" w:color="000000"/>
              <w:left w:val="single" w:sz="4" w:space="0" w:color="000000"/>
              <w:bottom w:val="single" w:sz="4" w:space="0" w:color="000000"/>
              <w:right w:val="single" w:sz="4" w:space="0" w:color="000000"/>
            </w:tcBorders>
            <w:vAlign w:val="center"/>
            <w:hideMark/>
          </w:tcPr>
          <w:p w14:paraId="7BA8373C" w14:textId="77777777" w:rsidR="00425664" w:rsidRPr="00CE0E54" w:rsidRDefault="00425664" w:rsidP="00425664">
            <w:pPr>
              <w:spacing w:after="0"/>
              <w:rPr>
                <w:rFonts w:ascii="Times New Roman" w:eastAsia="MS Mincho" w:hAnsi="Times New Roman" w:cs="Times New Roman"/>
                <w:sz w:val="20"/>
                <w:szCs w:val="20"/>
              </w:rPr>
            </w:pPr>
          </w:p>
        </w:tc>
      </w:tr>
      <w:tr w:rsidR="00425664" w:rsidRPr="00CE0E54" w14:paraId="1019E03C" w14:textId="77777777" w:rsidTr="00950BC2">
        <w:trPr>
          <w:trHeight w:val="1258"/>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77A7A98" w14:textId="77777777" w:rsidR="00425664" w:rsidRPr="00CE0E54" w:rsidRDefault="00425664" w:rsidP="00425664">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lastRenderedPageBreak/>
              <w:t>1.5.</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0BDCF8C" w14:textId="77777777" w:rsidR="00425664" w:rsidRPr="00CE0E54" w:rsidRDefault="00425664" w:rsidP="00425664">
            <w:pPr>
              <w:autoSpaceDE w:val="0"/>
              <w:autoSpaceDN w:val="0"/>
              <w:spacing w:after="0" w:line="240" w:lineRule="auto"/>
              <w:ind w:left="72"/>
              <w:rPr>
                <w:rFonts w:ascii="Times New Roman" w:eastAsia="MS Mincho" w:hAnsi="Times New Roman" w:cs="Times New Roman"/>
                <w:sz w:val="20"/>
                <w:szCs w:val="20"/>
              </w:rPr>
            </w:pPr>
            <w:r w:rsidRPr="00CE0E54">
              <w:rPr>
                <w:rFonts w:ascii="Times New Roman" w:eastAsia="Times New Roman" w:hAnsi="Times New Roman" w:cs="Times New Roman"/>
                <w:color w:val="221F1F"/>
                <w:sz w:val="20"/>
                <w:szCs w:val="20"/>
              </w:rPr>
              <w:t>Натуральные числа на координатной прямой.</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CCFD56D" w14:textId="2A771617" w:rsidR="00425664" w:rsidRPr="00CE0E54" w:rsidRDefault="00DB6415" w:rsidP="00425664">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2</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C3B667B" w14:textId="358C5D0B" w:rsidR="00425664" w:rsidRPr="00CE0E54" w:rsidRDefault="00425664" w:rsidP="00425664">
            <w:pPr>
              <w:spacing w:after="0" w:line="240" w:lineRule="auto"/>
              <w:jc w:val="center"/>
              <w:rPr>
                <w:rFonts w:ascii="Times New Roman" w:eastAsia="MS Mincho" w:hAnsi="Times New Roman" w:cs="Times New Roman"/>
                <w:sz w:val="20"/>
                <w:szCs w:val="20"/>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D73E49" w14:textId="77777777" w:rsidR="00425664" w:rsidRPr="00CE0E54" w:rsidRDefault="00425664" w:rsidP="00425664">
            <w:pPr>
              <w:spacing w:after="0" w:line="240" w:lineRule="auto"/>
              <w:jc w:val="center"/>
              <w:rPr>
                <w:rFonts w:ascii="Times New Roman" w:eastAsia="MS Mincho" w:hAnsi="Times New Roman" w:cs="Times New Roman"/>
                <w:sz w:val="20"/>
                <w:szCs w:val="20"/>
              </w:rPr>
            </w:pP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7D3E30" w14:textId="77777777" w:rsidR="00425664" w:rsidRPr="00CE0E54" w:rsidRDefault="00425664" w:rsidP="00425664">
            <w:pPr>
              <w:spacing w:after="0" w:line="240" w:lineRule="auto"/>
              <w:rPr>
                <w:rFonts w:ascii="Times New Roman" w:eastAsia="MS Mincho" w:hAnsi="Times New Roman" w:cs="Times New Roman"/>
                <w:sz w:val="20"/>
                <w:szCs w:val="20"/>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0C79A75" w14:textId="77777777" w:rsidR="00425664" w:rsidRPr="00CE0E54" w:rsidRDefault="00425664" w:rsidP="00425664">
            <w:pPr>
              <w:spacing w:after="0" w:line="240" w:lineRule="auto"/>
              <w:ind w:left="193"/>
              <w:rPr>
                <w:rFonts w:ascii="Times New Roman" w:eastAsia="Times New Roman" w:hAnsi="Times New Roman" w:cs="Times New Roman"/>
                <w:color w:val="000000"/>
                <w:sz w:val="20"/>
                <w:szCs w:val="20"/>
              </w:rPr>
            </w:pPr>
            <w:r w:rsidRPr="00CE0E54">
              <w:rPr>
                <w:rFonts w:ascii="Times New Roman" w:eastAsia="Times New Roman" w:hAnsi="Times New Roman" w:cs="Times New Roman"/>
                <w:color w:val="000000"/>
                <w:sz w:val="20"/>
                <w:szCs w:val="20"/>
                <w:shd w:val="clear" w:color="auto" w:fill="F7FDF7"/>
              </w:rPr>
              <w:t xml:space="preserve">Изображать </w:t>
            </w:r>
            <w:proofErr w:type="gramStart"/>
            <w:r w:rsidRPr="00CE0E54">
              <w:rPr>
                <w:rFonts w:ascii="Times New Roman" w:eastAsia="Times New Roman" w:hAnsi="Times New Roman" w:cs="Times New Roman"/>
                <w:color w:val="000000"/>
                <w:sz w:val="20"/>
                <w:szCs w:val="20"/>
                <w:shd w:val="clear" w:color="auto" w:fill="F7FDF7"/>
              </w:rPr>
              <w:t>координатную</w:t>
            </w:r>
            <w:proofErr w:type="gramEnd"/>
            <w:r w:rsidRPr="00CE0E54">
              <w:rPr>
                <w:rFonts w:ascii="Times New Roman" w:eastAsia="Times New Roman" w:hAnsi="Times New Roman" w:cs="Times New Roman"/>
                <w:color w:val="000000"/>
                <w:sz w:val="20"/>
                <w:szCs w:val="20"/>
                <w:shd w:val="clear" w:color="auto" w:fill="F7FDF7"/>
              </w:rPr>
              <w:t xml:space="preserve"> прямую, отмечать числа точками на координатной прямой, находить координаты точки.;</w:t>
            </w:r>
          </w:p>
          <w:p w14:paraId="247D4296" w14:textId="77777777" w:rsidR="00425664" w:rsidRPr="00CE0E54" w:rsidRDefault="00425664" w:rsidP="00425664">
            <w:pPr>
              <w:spacing w:after="0" w:line="240" w:lineRule="auto"/>
              <w:rPr>
                <w:rFonts w:ascii="Times New Roman" w:eastAsia="MS Mincho" w:hAnsi="Times New Roman" w:cs="Times New Roman"/>
                <w:sz w:val="20"/>
                <w:szCs w:val="20"/>
              </w:rPr>
            </w:pP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70444A" w14:textId="77777777" w:rsidR="00425664" w:rsidRPr="00CE0E54" w:rsidRDefault="00425664" w:rsidP="00425664">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Устный опрос</w:t>
            </w:r>
          </w:p>
          <w:p w14:paraId="11F8B5E2" w14:textId="77777777" w:rsidR="00425664" w:rsidRPr="00CE0E54" w:rsidRDefault="00425664" w:rsidP="00425664">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Письменный контроль</w:t>
            </w:r>
          </w:p>
          <w:p w14:paraId="0D666144" w14:textId="77777777" w:rsidR="00425664" w:rsidRPr="00CE0E54" w:rsidRDefault="00425664" w:rsidP="00425664">
            <w:pPr>
              <w:spacing w:after="0" w:line="240" w:lineRule="auto"/>
              <w:rPr>
                <w:rFonts w:ascii="Times New Roman" w:eastAsia="MS Mincho" w:hAnsi="Times New Roman" w:cs="Times New Roman"/>
                <w:sz w:val="20"/>
                <w:szCs w:val="20"/>
              </w:rPr>
            </w:pPr>
          </w:p>
        </w:tc>
        <w:tc>
          <w:tcPr>
            <w:tcW w:w="4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BAE3017" w14:textId="77777777" w:rsidR="00425664" w:rsidRPr="00CE0E54" w:rsidRDefault="00717A0E" w:rsidP="00425664">
            <w:pPr>
              <w:spacing w:after="0" w:line="240" w:lineRule="auto"/>
              <w:ind w:right="-10"/>
              <w:rPr>
                <w:rFonts w:ascii="Times New Roman" w:eastAsia="MS Mincho" w:hAnsi="Times New Roman" w:cs="Times New Roman"/>
                <w:sz w:val="20"/>
                <w:szCs w:val="20"/>
              </w:rPr>
            </w:pPr>
            <w:hyperlink r:id="rId15" w:history="1">
              <w:r w:rsidR="00425664" w:rsidRPr="00CE0E54">
                <w:rPr>
                  <w:rFonts w:ascii="Times New Roman" w:eastAsia="MS Mincho" w:hAnsi="Times New Roman" w:cs="Times New Roman"/>
                  <w:color w:val="0563C1" w:themeColor="hyperlink"/>
                  <w:sz w:val="20"/>
                  <w:szCs w:val="20"/>
                  <w:u w:val="single"/>
                </w:rPr>
                <w:t>https://www.yaklass.ru/p/matematika/5-klass/naturalnye-chisla-13442/opredelenie-koordinatnogo-lucha-13495</w:t>
              </w:r>
            </w:hyperlink>
          </w:p>
          <w:p w14:paraId="5477B9A5" w14:textId="77777777" w:rsidR="00425664" w:rsidRPr="00CE0E54" w:rsidRDefault="00717A0E" w:rsidP="00425664">
            <w:pPr>
              <w:spacing w:after="0" w:line="240" w:lineRule="auto"/>
              <w:ind w:right="-10"/>
              <w:rPr>
                <w:rFonts w:ascii="Times New Roman" w:eastAsia="MS Mincho" w:hAnsi="Times New Roman" w:cs="Times New Roman"/>
                <w:sz w:val="20"/>
                <w:szCs w:val="20"/>
              </w:rPr>
            </w:pPr>
            <w:hyperlink r:id="rId16" w:history="1">
              <w:r w:rsidR="00425664" w:rsidRPr="00CE0E54">
                <w:rPr>
                  <w:rFonts w:ascii="Times New Roman" w:eastAsia="MS Mincho" w:hAnsi="Times New Roman" w:cs="Times New Roman"/>
                  <w:color w:val="0563C1" w:themeColor="hyperlink"/>
                  <w:sz w:val="20"/>
                  <w:szCs w:val="20"/>
                  <w:u w:val="single"/>
                </w:rPr>
                <w:t>https://resh.edu.ru/subject/lesson/7738/conspect/</w:t>
              </w:r>
            </w:hyperlink>
            <w:r w:rsidR="00425664" w:rsidRPr="00CE0E54">
              <w:rPr>
                <w:rFonts w:ascii="Times New Roman" w:eastAsia="MS Mincho" w:hAnsi="Times New Roman" w:cs="Times New Roman"/>
                <w:sz w:val="20"/>
                <w:szCs w:val="20"/>
              </w:rPr>
              <w:t xml:space="preserve">    </w:t>
            </w:r>
          </w:p>
        </w:tc>
      </w:tr>
      <w:tr w:rsidR="00DD7E35" w:rsidRPr="00CE0E54" w14:paraId="4BE65798"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BBC29D9"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1.6.</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C9E51B0"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221F1F"/>
                <w:sz w:val="20"/>
                <w:szCs w:val="20"/>
                <w:lang w:val="en-US"/>
              </w:rPr>
              <w:t>Сравнение</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округление</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натуральных</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чисел</w:t>
            </w:r>
            <w:proofErr w:type="spellEnd"/>
            <w:r w:rsidRPr="00CE0E54">
              <w:rPr>
                <w:rFonts w:ascii="Times New Roman" w:eastAsia="Times New Roman" w:hAnsi="Times New Roman" w:cs="Times New Roman"/>
                <w:color w:val="221F1F"/>
                <w:sz w:val="20"/>
                <w:szCs w:val="20"/>
                <w:lang w:val="en-US"/>
              </w:rPr>
              <w:t>.</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0B076F9" w14:textId="4E1EC4FF" w:rsidR="00DD7E35" w:rsidRPr="00CE0E54" w:rsidRDefault="00DD7E35" w:rsidP="00DD7E35">
            <w:pPr>
              <w:spacing w:after="0" w:line="240" w:lineRule="auto"/>
              <w:jc w:val="center"/>
              <w:rPr>
                <w:rFonts w:ascii="Times New Roman" w:eastAsia="MS Mincho" w:hAnsi="Times New Roman" w:cs="Times New Roman"/>
                <w:sz w:val="20"/>
                <w:szCs w:val="20"/>
              </w:rPr>
            </w:pPr>
            <w:r w:rsidRPr="00FA1048">
              <w:rPr>
                <w:rFonts w:ascii="Times New Roman" w:eastAsia="MS Mincho" w:hAnsi="Times New Roman" w:cs="Times New Roman"/>
                <w:sz w:val="20"/>
                <w:szCs w:val="20"/>
              </w:rPr>
              <w:t>2</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D10479" w14:textId="0AD41770" w:rsidR="00DD7E35" w:rsidRPr="00CE0E54" w:rsidRDefault="00DD7E35" w:rsidP="00DD7E35">
            <w:pPr>
              <w:spacing w:after="0" w:line="240" w:lineRule="auto"/>
              <w:jc w:val="center"/>
              <w:rPr>
                <w:rFonts w:ascii="Times New Roman" w:eastAsia="MS Mincho" w:hAnsi="Times New Roman" w:cs="Times New Roman"/>
                <w:color w:val="FF0000"/>
                <w:sz w:val="20"/>
                <w:szCs w:val="20"/>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A583E0"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C11432"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330AAB0"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Сравнивать натуральные числа; использовать правило округления натуральных чисел</w:t>
            </w:r>
            <w:proofErr w:type="gramStart"/>
            <w:r w:rsidRPr="00CE0E54">
              <w:rPr>
                <w:rFonts w:ascii="Times New Roman" w:eastAsia="MS Mincho" w:hAnsi="Times New Roman" w:cs="Times New Roman"/>
                <w:sz w:val="20"/>
                <w:szCs w:val="20"/>
              </w:rPr>
              <w:t>.;</w:t>
            </w:r>
            <w:r w:rsidRPr="00CE0E54">
              <w:rPr>
                <w:rFonts w:ascii="Times New Roman" w:eastAsia="Calibri" w:hAnsi="Times New Roman" w:cs="Times New Roman"/>
                <w:sz w:val="20"/>
                <w:szCs w:val="20"/>
              </w:rPr>
              <w:t xml:space="preserve"> </w:t>
            </w:r>
            <w:proofErr w:type="gramEnd"/>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110AB1"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Устный опрос</w:t>
            </w:r>
          </w:p>
          <w:p w14:paraId="61D3D93A"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4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741775D"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17" w:history="1">
              <w:r w:rsidR="00DD7E35" w:rsidRPr="00CE0E54">
                <w:rPr>
                  <w:rFonts w:ascii="Times New Roman" w:eastAsia="MS Mincho" w:hAnsi="Times New Roman" w:cs="Times New Roman"/>
                  <w:color w:val="0563C1" w:themeColor="hyperlink"/>
                  <w:sz w:val="20"/>
                  <w:szCs w:val="20"/>
                  <w:u w:val="single"/>
                  <w:lang w:val="en-US"/>
                </w:rPr>
                <w:t>https</w:t>
              </w:r>
              <w:r w:rsidR="00DD7E35" w:rsidRPr="00CE0E54">
                <w:rPr>
                  <w:rFonts w:ascii="Times New Roman" w:eastAsia="MS Mincho" w:hAnsi="Times New Roman" w:cs="Times New Roman"/>
                  <w:color w:val="0563C1" w:themeColor="hyperlink"/>
                  <w:sz w:val="20"/>
                  <w:szCs w:val="20"/>
                  <w:u w:val="single"/>
                </w:rPr>
                <w:t>://</w:t>
              </w:r>
              <w:proofErr w:type="spellStart"/>
              <w:r w:rsidR="00DD7E35" w:rsidRPr="00CE0E54">
                <w:rPr>
                  <w:rFonts w:ascii="Times New Roman" w:eastAsia="MS Mincho" w:hAnsi="Times New Roman" w:cs="Times New Roman"/>
                  <w:color w:val="0563C1" w:themeColor="hyperlink"/>
                  <w:sz w:val="20"/>
                  <w:szCs w:val="20"/>
                  <w:u w:val="single"/>
                  <w:lang w:val="en-US"/>
                </w:rPr>
                <w:t>resh</w:t>
              </w:r>
              <w:proofErr w:type="spellEnd"/>
              <w:r w:rsidR="00DD7E35" w:rsidRPr="00CE0E54">
                <w:rPr>
                  <w:rFonts w:ascii="Times New Roman" w:eastAsia="MS Mincho" w:hAnsi="Times New Roman" w:cs="Times New Roman"/>
                  <w:color w:val="0563C1" w:themeColor="hyperlink"/>
                  <w:sz w:val="20"/>
                  <w:szCs w:val="20"/>
                  <w:u w:val="single"/>
                </w:rPr>
                <w:t>.</w:t>
              </w:r>
              <w:proofErr w:type="spellStart"/>
              <w:r w:rsidR="00DD7E35" w:rsidRPr="00CE0E54">
                <w:rPr>
                  <w:rFonts w:ascii="Times New Roman" w:eastAsia="MS Mincho" w:hAnsi="Times New Roman" w:cs="Times New Roman"/>
                  <w:color w:val="0563C1" w:themeColor="hyperlink"/>
                  <w:sz w:val="20"/>
                  <w:szCs w:val="20"/>
                  <w:u w:val="single"/>
                  <w:lang w:val="en-US"/>
                </w:rPr>
                <w:t>edu</w:t>
              </w:r>
              <w:proofErr w:type="spellEnd"/>
              <w:r w:rsidR="00DD7E35" w:rsidRPr="00CE0E54">
                <w:rPr>
                  <w:rFonts w:ascii="Times New Roman" w:eastAsia="MS Mincho" w:hAnsi="Times New Roman" w:cs="Times New Roman"/>
                  <w:color w:val="0563C1" w:themeColor="hyperlink"/>
                  <w:sz w:val="20"/>
                  <w:szCs w:val="20"/>
                  <w:u w:val="single"/>
                </w:rPr>
                <w:t>.</w:t>
              </w:r>
              <w:proofErr w:type="spellStart"/>
              <w:r w:rsidR="00DD7E35" w:rsidRPr="00CE0E54">
                <w:rPr>
                  <w:rFonts w:ascii="Times New Roman" w:eastAsia="MS Mincho" w:hAnsi="Times New Roman" w:cs="Times New Roman"/>
                  <w:color w:val="0563C1" w:themeColor="hyperlink"/>
                  <w:sz w:val="20"/>
                  <w:szCs w:val="20"/>
                  <w:u w:val="single"/>
                  <w:lang w:val="en-US"/>
                </w:rPr>
                <w:t>ru</w:t>
              </w:r>
              <w:proofErr w:type="spellEnd"/>
              <w:r w:rsidR="00DD7E35" w:rsidRPr="00CE0E54">
                <w:rPr>
                  <w:rFonts w:ascii="Times New Roman" w:eastAsia="MS Mincho" w:hAnsi="Times New Roman" w:cs="Times New Roman"/>
                  <w:color w:val="0563C1" w:themeColor="hyperlink"/>
                  <w:sz w:val="20"/>
                  <w:szCs w:val="20"/>
                  <w:u w:val="single"/>
                </w:rPr>
                <w:t>/</w:t>
              </w:r>
              <w:r w:rsidR="00DD7E35" w:rsidRPr="00CE0E54">
                <w:rPr>
                  <w:rFonts w:ascii="Times New Roman" w:eastAsia="MS Mincho" w:hAnsi="Times New Roman" w:cs="Times New Roman"/>
                  <w:color w:val="0563C1" w:themeColor="hyperlink"/>
                  <w:sz w:val="20"/>
                  <w:szCs w:val="20"/>
                  <w:u w:val="single"/>
                  <w:lang w:val="en-US"/>
                </w:rPr>
                <w:t>subject</w:t>
              </w:r>
              <w:r w:rsidR="00DD7E35" w:rsidRPr="00CE0E54">
                <w:rPr>
                  <w:rFonts w:ascii="Times New Roman" w:eastAsia="MS Mincho" w:hAnsi="Times New Roman" w:cs="Times New Roman"/>
                  <w:color w:val="0563C1" w:themeColor="hyperlink"/>
                  <w:sz w:val="20"/>
                  <w:szCs w:val="20"/>
                  <w:u w:val="single"/>
                </w:rPr>
                <w:t>/</w:t>
              </w:r>
              <w:r w:rsidR="00DD7E35" w:rsidRPr="00CE0E54">
                <w:rPr>
                  <w:rFonts w:ascii="Times New Roman" w:eastAsia="MS Mincho" w:hAnsi="Times New Roman" w:cs="Times New Roman"/>
                  <w:color w:val="0563C1" w:themeColor="hyperlink"/>
                  <w:sz w:val="20"/>
                  <w:szCs w:val="20"/>
                  <w:u w:val="single"/>
                  <w:lang w:val="en-US"/>
                </w:rPr>
                <w:t>lesson</w:t>
              </w:r>
              <w:r w:rsidR="00DD7E35" w:rsidRPr="00CE0E54">
                <w:rPr>
                  <w:rFonts w:ascii="Times New Roman" w:eastAsia="MS Mincho" w:hAnsi="Times New Roman" w:cs="Times New Roman"/>
                  <w:color w:val="0563C1" w:themeColor="hyperlink"/>
                  <w:sz w:val="20"/>
                  <w:szCs w:val="20"/>
                  <w:u w:val="single"/>
                </w:rPr>
                <w:t>/7718/</w:t>
              </w:r>
              <w:r w:rsidR="00DD7E35" w:rsidRPr="00CE0E54">
                <w:rPr>
                  <w:rFonts w:ascii="Times New Roman" w:eastAsia="MS Mincho" w:hAnsi="Times New Roman" w:cs="Times New Roman"/>
                  <w:color w:val="0563C1" w:themeColor="hyperlink"/>
                  <w:sz w:val="20"/>
                  <w:szCs w:val="20"/>
                  <w:u w:val="single"/>
                  <w:lang w:val="en-US"/>
                </w:rPr>
                <w:t>start</w:t>
              </w:r>
              <w:r w:rsidR="00DD7E35" w:rsidRPr="00CE0E54">
                <w:rPr>
                  <w:rFonts w:ascii="Times New Roman" w:eastAsia="MS Mincho" w:hAnsi="Times New Roman" w:cs="Times New Roman"/>
                  <w:color w:val="0563C1" w:themeColor="hyperlink"/>
                  <w:sz w:val="20"/>
                  <w:szCs w:val="20"/>
                  <w:u w:val="single"/>
                </w:rPr>
                <w:t>/316232/</w:t>
              </w:r>
            </w:hyperlink>
            <w:r w:rsidR="00DD7E35" w:rsidRPr="00CE0E54">
              <w:rPr>
                <w:rFonts w:ascii="Times New Roman" w:eastAsia="MS Mincho" w:hAnsi="Times New Roman" w:cs="Times New Roman"/>
                <w:sz w:val="20"/>
                <w:szCs w:val="20"/>
              </w:rPr>
              <w:t xml:space="preserve"> </w:t>
            </w:r>
          </w:p>
          <w:p w14:paraId="458CF6D6"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18" w:history="1">
              <w:r w:rsidR="00DD7E35" w:rsidRPr="00CE0E54">
                <w:rPr>
                  <w:rFonts w:ascii="Times New Roman" w:eastAsia="Calibri" w:hAnsi="Times New Roman" w:cs="Times New Roman"/>
                  <w:color w:val="1155CC"/>
                  <w:sz w:val="20"/>
                  <w:szCs w:val="20"/>
                  <w:u w:val="single"/>
                  <w:lang w:val="en-US"/>
                </w:rPr>
                <w:t>https</w:t>
              </w:r>
              <w:r w:rsidR="00DD7E35" w:rsidRPr="00CE0E54">
                <w:rPr>
                  <w:rFonts w:ascii="Times New Roman" w:eastAsia="Calibri" w:hAnsi="Times New Roman" w:cs="Times New Roman"/>
                  <w:color w:val="1155CC"/>
                  <w:sz w:val="20"/>
                  <w:szCs w:val="20"/>
                  <w:u w:val="single"/>
                </w:rPr>
                <w:t>://</w:t>
              </w:r>
              <w:r w:rsidR="00DD7E35" w:rsidRPr="00CE0E54">
                <w:rPr>
                  <w:rFonts w:ascii="Times New Roman" w:eastAsia="Calibri" w:hAnsi="Times New Roman" w:cs="Times New Roman"/>
                  <w:color w:val="1155CC"/>
                  <w:sz w:val="20"/>
                  <w:szCs w:val="20"/>
                  <w:u w:val="single"/>
                  <w:lang w:val="en-US"/>
                </w:rPr>
                <w:t>www</w:t>
              </w:r>
              <w:r w:rsidR="00DD7E35" w:rsidRPr="00CE0E54">
                <w:rPr>
                  <w:rFonts w:ascii="Times New Roman" w:eastAsia="Calibri" w:hAnsi="Times New Roman" w:cs="Times New Roman"/>
                  <w:color w:val="1155CC"/>
                  <w:sz w:val="20"/>
                  <w:szCs w:val="20"/>
                  <w:u w:val="single"/>
                </w:rPr>
                <w:t>.</w:t>
              </w:r>
              <w:proofErr w:type="spellStart"/>
              <w:r w:rsidR="00DD7E35" w:rsidRPr="00CE0E54">
                <w:rPr>
                  <w:rFonts w:ascii="Times New Roman" w:eastAsia="Calibri" w:hAnsi="Times New Roman" w:cs="Times New Roman"/>
                  <w:color w:val="1155CC"/>
                  <w:sz w:val="20"/>
                  <w:szCs w:val="20"/>
                  <w:u w:val="single"/>
                  <w:lang w:val="en-US"/>
                </w:rPr>
                <w:t>yaklass</w:t>
              </w:r>
              <w:proofErr w:type="spellEnd"/>
              <w:r w:rsidR="00DD7E35" w:rsidRPr="00CE0E54">
                <w:rPr>
                  <w:rFonts w:ascii="Times New Roman" w:eastAsia="Calibri" w:hAnsi="Times New Roman" w:cs="Times New Roman"/>
                  <w:color w:val="1155CC"/>
                  <w:sz w:val="20"/>
                  <w:szCs w:val="20"/>
                  <w:u w:val="single"/>
                </w:rPr>
                <w:t>.</w:t>
              </w:r>
              <w:proofErr w:type="spellStart"/>
              <w:r w:rsidR="00DD7E35" w:rsidRPr="00CE0E54">
                <w:rPr>
                  <w:rFonts w:ascii="Times New Roman" w:eastAsia="Calibri" w:hAnsi="Times New Roman" w:cs="Times New Roman"/>
                  <w:color w:val="1155CC"/>
                  <w:sz w:val="20"/>
                  <w:szCs w:val="20"/>
                  <w:u w:val="single"/>
                  <w:lang w:val="en-US"/>
                </w:rPr>
                <w:t>ru</w:t>
              </w:r>
              <w:proofErr w:type="spellEnd"/>
              <w:r w:rsidR="00DD7E35" w:rsidRPr="00CE0E54">
                <w:rPr>
                  <w:rFonts w:ascii="Times New Roman" w:eastAsia="Calibri" w:hAnsi="Times New Roman" w:cs="Times New Roman"/>
                  <w:color w:val="1155CC"/>
                  <w:sz w:val="20"/>
                  <w:szCs w:val="20"/>
                  <w:u w:val="single"/>
                </w:rPr>
                <w:t>/</w:t>
              </w:r>
              <w:r w:rsidR="00DD7E35" w:rsidRPr="00CE0E54">
                <w:rPr>
                  <w:rFonts w:ascii="Times New Roman" w:eastAsia="Calibri" w:hAnsi="Times New Roman" w:cs="Times New Roman"/>
                  <w:color w:val="1155CC"/>
                  <w:sz w:val="20"/>
                  <w:szCs w:val="20"/>
                  <w:u w:val="single"/>
                  <w:lang w:val="en-US"/>
                </w:rPr>
                <w:t>p</w:t>
              </w:r>
              <w:r w:rsidR="00DD7E35" w:rsidRPr="00CE0E54">
                <w:rPr>
                  <w:rFonts w:ascii="Times New Roman" w:eastAsia="Calibri" w:hAnsi="Times New Roman" w:cs="Times New Roman"/>
                  <w:color w:val="1155CC"/>
                  <w:sz w:val="20"/>
                  <w:szCs w:val="20"/>
                  <w:u w:val="single"/>
                </w:rPr>
                <w:t>/</w:t>
              </w:r>
              <w:proofErr w:type="spellStart"/>
              <w:r w:rsidR="00DD7E35" w:rsidRPr="00CE0E54">
                <w:rPr>
                  <w:rFonts w:ascii="Times New Roman" w:eastAsia="Calibri" w:hAnsi="Times New Roman" w:cs="Times New Roman"/>
                  <w:color w:val="1155CC"/>
                  <w:sz w:val="20"/>
                  <w:szCs w:val="20"/>
                  <w:u w:val="single"/>
                  <w:lang w:val="en-US"/>
                </w:rPr>
                <w:t>matematika</w:t>
              </w:r>
              <w:proofErr w:type="spellEnd"/>
              <w:r w:rsidR="00DD7E35" w:rsidRPr="00CE0E54">
                <w:rPr>
                  <w:rFonts w:ascii="Times New Roman" w:eastAsia="Calibri" w:hAnsi="Times New Roman" w:cs="Times New Roman"/>
                  <w:color w:val="1155CC"/>
                  <w:sz w:val="20"/>
                  <w:szCs w:val="20"/>
                  <w:u w:val="single"/>
                </w:rPr>
                <w:t>/5-</w:t>
              </w:r>
              <w:proofErr w:type="spellStart"/>
              <w:r w:rsidR="00DD7E35" w:rsidRPr="00CE0E54">
                <w:rPr>
                  <w:rFonts w:ascii="Times New Roman" w:eastAsia="Calibri" w:hAnsi="Times New Roman" w:cs="Times New Roman"/>
                  <w:color w:val="1155CC"/>
                  <w:sz w:val="20"/>
                  <w:szCs w:val="20"/>
                  <w:u w:val="single"/>
                  <w:lang w:val="en-US"/>
                </w:rPr>
                <w:t>klass</w:t>
              </w:r>
              <w:proofErr w:type="spellEnd"/>
              <w:r w:rsidR="00DD7E35" w:rsidRPr="00CE0E54">
                <w:rPr>
                  <w:rFonts w:ascii="Times New Roman" w:eastAsia="Calibri" w:hAnsi="Times New Roman" w:cs="Times New Roman"/>
                  <w:color w:val="1155CC"/>
                  <w:sz w:val="20"/>
                  <w:szCs w:val="20"/>
                  <w:u w:val="single"/>
                </w:rPr>
                <w:t>/</w:t>
              </w:r>
              <w:proofErr w:type="spellStart"/>
              <w:r w:rsidR="00DD7E35" w:rsidRPr="00CE0E54">
                <w:rPr>
                  <w:rFonts w:ascii="Times New Roman" w:eastAsia="Calibri" w:hAnsi="Times New Roman" w:cs="Times New Roman"/>
                  <w:color w:val="1155CC"/>
                  <w:sz w:val="20"/>
                  <w:szCs w:val="20"/>
                  <w:u w:val="single"/>
                  <w:lang w:val="en-US"/>
                </w:rPr>
                <w:t>naturalnye</w:t>
              </w:r>
              <w:proofErr w:type="spellEnd"/>
              <w:r w:rsidR="00DD7E35" w:rsidRPr="00CE0E54">
                <w:rPr>
                  <w:rFonts w:ascii="Times New Roman" w:eastAsia="Calibri" w:hAnsi="Times New Roman" w:cs="Times New Roman"/>
                  <w:color w:val="1155CC"/>
                  <w:sz w:val="20"/>
                  <w:szCs w:val="20"/>
                  <w:u w:val="single"/>
                </w:rPr>
                <w:t>-</w:t>
              </w:r>
              <w:proofErr w:type="spellStart"/>
              <w:r w:rsidR="00DD7E35" w:rsidRPr="00CE0E54">
                <w:rPr>
                  <w:rFonts w:ascii="Times New Roman" w:eastAsia="Calibri" w:hAnsi="Times New Roman" w:cs="Times New Roman"/>
                  <w:color w:val="1155CC"/>
                  <w:sz w:val="20"/>
                  <w:szCs w:val="20"/>
                  <w:u w:val="single"/>
                  <w:lang w:val="en-US"/>
                </w:rPr>
                <w:t>chisla</w:t>
              </w:r>
              <w:proofErr w:type="spellEnd"/>
              <w:r w:rsidR="00DD7E35" w:rsidRPr="00CE0E54">
                <w:rPr>
                  <w:rFonts w:ascii="Times New Roman" w:eastAsia="Calibri" w:hAnsi="Times New Roman" w:cs="Times New Roman"/>
                  <w:color w:val="1155CC"/>
                  <w:sz w:val="20"/>
                  <w:szCs w:val="20"/>
                  <w:u w:val="single"/>
                </w:rPr>
                <w:t>-13442/</w:t>
              </w:r>
              <w:proofErr w:type="spellStart"/>
              <w:r w:rsidR="00DD7E35" w:rsidRPr="00CE0E54">
                <w:rPr>
                  <w:rFonts w:ascii="Times New Roman" w:eastAsia="Calibri" w:hAnsi="Times New Roman" w:cs="Times New Roman"/>
                  <w:color w:val="1155CC"/>
                  <w:sz w:val="20"/>
                  <w:szCs w:val="20"/>
                  <w:u w:val="single"/>
                  <w:lang w:val="en-US"/>
                </w:rPr>
                <w:t>okruglenie</w:t>
              </w:r>
              <w:proofErr w:type="spellEnd"/>
              <w:r w:rsidR="00DD7E35" w:rsidRPr="00CE0E54">
                <w:rPr>
                  <w:rFonts w:ascii="Times New Roman" w:eastAsia="Calibri" w:hAnsi="Times New Roman" w:cs="Times New Roman"/>
                  <w:color w:val="1155CC"/>
                  <w:sz w:val="20"/>
                  <w:szCs w:val="20"/>
                  <w:u w:val="single"/>
                </w:rPr>
                <w:t>-</w:t>
              </w:r>
              <w:r w:rsidR="00DD7E35" w:rsidRPr="00CE0E54">
                <w:rPr>
                  <w:rFonts w:ascii="Times New Roman" w:eastAsia="Calibri" w:hAnsi="Times New Roman" w:cs="Times New Roman"/>
                  <w:color w:val="1155CC"/>
                  <w:sz w:val="20"/>
                  <w:szCs w:val="20"/>
                  <w:u w:val="single"/>
                  <w:lang w:val="en-US"/>
                </w:rPr>
                <w:t>chisel</w:t>
              </w:r>
              <w:r w:rsidR="00DD7E35" w:rsidRPr="00CE0E54">
                <w:rPr>
                  <w:rFonts w:ascii="Times New Roman" w:eastAsia="Calibri" w:hAnsi="Times New Roman" w:cs="Times New Roman"/>
                  <w:color w:val="1155CC"/>
                  <w:sz w:val="20"/>
                  <w:szCs w:val="20"/>
                  <w:u w:val="single"/>
                </w:rPr>
                <w:t>-</w:t>
              </w:r>
              <w:proofErr w:type="spellStart"/>
              <w:r w:rsidR="00DD7E35" w:rsidRPr="00CE0E54">
                <w:rPr>
                  <w:rFonts w:ascii="Times New Roman" w:eastAsia="Calibri" w:hAnsi="Times New Roman" w:cs="Times New Roman"/>
                  <w:color w:val="1155CC"/>
                  <w:sz w:val="20"/>
                  <w:szCs w:val="20"/>
                  <w:u w:val="single"/>
                  <w:lang w:val="en-US"/>
                </w:rPr>
                <w:t>prikidka</w:t>
              </w:r>
              <w:proofErr w:type="spellEnd"/>
              <w:r w:rsidR="00DD7E35" w:rsidRPr="00CE0E54">
                <w:rPr>
                  <w:rFonts w:ascii="Times New Roman" w:eastAsia="Calibri" w:hAnsi="Times New Roman" w:cs="Times New Roman"/>
                  <w:color w:val="1155CC"/>
                  <w:sz w:val="20"/>
                  <w:szCs w:val="20"/>
                  <w:u w:val="single"/>
                </w:rPr>
                <w:t>-</w:t>
              </w:r>
              <w:proofErr w:type="spellStart"/>
              <w:r w:rsidR="00DD7E35" w:rsidRPr="00CE0E54">
                <w:rPr>
                  <w:rFonts w:ascii="Times New Roman" w:eastAsia="Calibri" w:hAnsi="Times New Roman" w:cs="Times New Roman"/>
                  <w:color w:val="1155CC"/>
                  <w:sz w:val="20"/>
                  <w:szCs w:val="20"/>
                  <w:u w:val="single"/>
                  <w:lang w:val="en-US"/>
                </w:rPr>
                <w:t>i</w:t>
              </w:r>
              <w:proofErr w:type="spellEnd"/>
              <w:r w:rsidR="00DD7E35" w:rsidRPr="00CE0E54">
                <w:rPr>
                  <w:rFonts w:ascii="Times New Roman" w:eastAsia="Calibri" w:hAnsi="Times New Roman" w:cs="Times New Roman"/>
                  <w:color w:val="1155CC"/>
                  <w:sz w:val="20"/>
                  <w:szCs w:val="20"/>
                  <w:u w:val="single"/>
                </w:rPr>
                <w:t>-</w:t>
              </w:r>
              <w:proofErr w:type="spellStart"/>
              <w:r w:rsidR="00DD7E35" w:rsidRPr="00CE0E54">
                <w:rPr>
                  <w:rFonts w:ascii="Times New Roman" w:eastAsia="Calibri" w:hAnsi="Times New Roman" w:cs="Times New Roman"/>
                  <w:color w:val="1155CC"/>
                  <w:sz w:val="20"/>
                  <w:szCs w:val="20"/>
                  <w:u w:val="single"/>
                  <w:lang w:val="en-US"/>
                </w:rPr>
                <w:t>otcenka</w:t>
              </w:r>
              <w:proofErr w:type="spellEnd"/>
              <w:r w:rsidR="00DD7E35" w:rsidRPr="00CE0E54">
                <w:rPr>
                  <w:rFonts w:ascii="Times New Roman" w:eastAsia="Calibri" w:hAnsi="Times New Roman" w:cs="Times New Roman"/>
                  <w:color w:val="1155CC"/>
                  <w:sz w:val="20"/>
                  <w:szCs w:val="20"/>
                  <w:u w:val="single"/>
                </w:rPr>
                <w:t>-</w:t>
              </w:r>
              <w:proofErr w:type="spellStart"/>
              <w:r w:rsidR="00DD7E35" w:rsidRPr="00CE0E54">
                <w:rPr>
                  <w:rFonts w:ascii="Times New Roman" w:eastAsia="Calibri" w:hAnsi="Times New Roman" w:cs="Times New Roman"/>
                  <w:color w:val="1155CC"/>
                  <w:sz w:val="20"/>
                  <w:szCs w:val="20"/>
                  <w:u w:val="single"/>
                  <w:lang w:val="en-US"/>
                </w:rPr>
                <w:t>rezultatov</w:t>
              </w:r>
              <w:proofErr w:type="spellEnd"/>
              <w:r w:rsidR="00DD7E35" w:rsidRPr="00CE0E54">
                <w:rPr>
                  <w:rFonts w:ascii="Times New Roman" w:eastAsia="Calibri" w:hAnsi="Times New Roman" w:cs="Times New Roman"/>
                  <w:color w:val="1155CC"/>
                  <w:sz w:val="20"/>
                  <w:szCs w:val="20"/>
                  <w:u w:val="single"/>
                </w:rPr>
                <w:t>-</w:t>
              </w:r>
              <w:proofErr w:type="spellStart"/>
              <w:r w:rsidR="00DD7E35" w:rsidRPr="00CE0E54">
                <w:rPr>
                  <w:rFonts w:ascii="Times New Roman" w:eastAsia="Calibri" w:hAnsi="Times New Roman" w:cs="Times New Roman"/>
                  <w:color w:val="1155CC"/>
                  <w:sz w:val="20"/>
                  <w:szCs w:val="20"/>
                  <w:u w:val="single"/>
                  <w:lang w:val="en-US"/>
                </w:rPr>
                <w:t>vychislenii</w:t>
              </w:r>
              <w:proofErr w:type="spellEnd"/>
              <w:r w:rsidR="00DD7E35" w:rsidRPr="00CE0E54">
                <w:rPr>
                  <w:rFonts w:ascii="Times New Roman" w:eastAsia="Calibri" w:hAnsi="Times New Roman" w:cs="Times New Roman"/>
                  <w:color w:val="1155CC"/>
                  <w:sz w:val="20"/>
                  <w:szCs w:val="20"/>
                  <w:u w:val="single"/>
                </w:rPr>
                <w:t>-13527</w:t>
              </w:r>
            </w:hyperlink>
          </w:p>
        </w:tc>
      </w:tr>
      <w:tr w:rsidR="00DD7E35" w:rsidRPr="00CE0E54" w14:paraId="699F289E" w14:textId="77777777" w:rsidTr="00950BC2">
        <w:trPr>
          <w:trHeight w:val="20"/>
        </w:trPr>
        <w:tc>
          <w:tcPr>
            <w:tcW w:w="425"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14:paraId="5EBB329E"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1.7.</w:t>
            </w:r>
          </w:p>
        </w:tc>
        <w:tc>
          <w:tcPr>
            <w:tcW w:w="1413"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14:paraId="4E91AD6A"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rPr>
            </w:pPr>
            <w:r w:rsidRPr="00CE0E54">
              <w:rPr>
                <w:rFonts w:ascii="Times New Roman" w:eastAsia="Times New Roman" w:hAnsi="Times New Roman" w:cs="Times New Roman"/>
                <w:color w:val="221F1F"/>
                <w:sz w:val="20"/>
                <w:szCs w:val="20"/>
              </w:rPr>
              <w:t>Арифметические действия с натуральными числами.</w:t>
            </w:r>
          </w:p>
        </w:tc>
        <w:tc>
          <w:tcPr>
            <w:tcW w:w="750"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14:paraId="45B6A96D" w14:textId="5C96CF15" w:rsidR="00DD7E35" w:rsidRPr="00CE0E54" w:rsidRDefault="00DD7E35" w:rsidP="00DD7E35">
            <w:pPr>
              <w:spacing w:after="0" w:line="240" w:lineRule="auto"/>
              <w:jc w:val="center"/>
              <w:rPr>
                <w:rFonts w:ascii="Times New Roman" w:eastAsia="MS Mincho" w:hAnsi="Times New Roman" w:cs="Times New Roman"/>
                <w:sz w:val="20"/>
                <w:szCs w:val="20"/>
              </w:rPr>
            </w:pPr>
            <w:r w:rsidRPr="00FA1048">
              <w:rPr>
                <w:rFonts w:ascii="Times New Roman" w:eastAsia="MS Mincho" w:hAnsi="Times New Roman" w:cs="Times New Roman"/>
                <w:sz w:val="20"/>
                <w:szCs w:val="20"/>
              </w:rPr>
              <w:t>7</w:t>
            </w:r>
          </w:p>
        </w:tc>
        <w:tc>
          <w:tcPr>
            <w:tcW w:w="1195"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0B8EA659" w14:textId="0593D286" w:rsidR="00DD7E35" w:rsidRPr="00CE0E54" w:rsidRDefault="00DD7E35" w:rsidP="00DD7E35">
            <w:pPr>
              <w:spacing w:after="0" w:line="240" w:lineRule="auto"/>
              <w:jc w:val="center"/>
              <w:rPr>
                <w:rFonts w:ascii="Times New Roman" w:eastAsia="MS Mincho" w:hAnsi="Times New Roman" w:cs="Times New Roman"/>
                <w:color w:val="FF0000"/>
                <w:sz w:val="20"/>
                <w:szCs w:val="20"/>
              </w:rPr>
            </w:pPr>
          </w:p>
        </w:tc>
        <w:tc>
          <w:tcPr>
            <w:tcW w:w="1241"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7A905F72"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864"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0FAAA4AF"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14:paraId="207C8240" w14:textId="77777777" w:rsidR="00DD7E35" w:rsidRPr="00CE0E54" w:rsidRDefault="00DD7E35" w:rsidP="00DD7E35">
            <w:pPr>
              <w:spacing w:after="0" w:line="240" w:lineRule="auto"/>
              <w:ind w:left="106"/>
              <w:rPr>
                <w:rFonts w:ascii="Times New Roman" w:eastAsia="Times New Roman" w:hAnsi="Times New Roman" w:cs="Times New Roman"/>
                <w:color w:val="000000"/>
                <w:sz w:val="20"/>
                <w:szCs w:val="20"/>
              </w:rPr>
            </w:pPr>
            <w:r w:rsidRPr="00CE0E54">
              <w:rPr>
                <w:rFonts w:ascii="Times New Roman" w:eastAsia="Times New Roman" w:hAnsi="Times New Roman" w:cs="Times New Roman"/>
                <w:color w:val="000000"/>
                <w:sz w:val="20"/>
                <w:szCs w:val="20"/>
                <w:shd w:val="clear" w:color="auto" w:fill="F7FDF7"/>
              </w:rPr>
              <w:t>Выполнять арифметические действия с натуральными числами, вычислять значения числовых выражений со скобками и без скобок</w:t>
            </w:r>
            <w:proofErr w:type="gramStart"/>
            <w:r w:rsidRPr="00CE0E54">
              <w:rPr>
                <w:rFonts w:ascii="Times New Roman" w:eastAsia="Times New Roman" w:hAnsi="Times New Roman" w:cs="Times New Roman"/>
                <w:color w:val="000000"/>
                <w:sz w:val="20"/>
                <w:szCs w:val="20"/>
                <w:shd w:val="clear" w:color="auto" w:fill="F7FDF7"/>
              </w:rPr>
              <w:t>.;</w:t>
            </w:r>
            <w:proofErr w:type="gramEnd"/>
          </w:p>
          <w:p w14:paraId="639D9F53" w14:textId="77777777" w:rsidR="00DD7E35" w:rsidRPr="00CE0E54" w:rsidRDefault="00DD7E35" w:rsidP="00DD7E35">
            <w:pPr>
              <w:spacing w:after="0" w:line="240" w:lineRule="auto"/>
              <w:ind w:left="106"/>
              <w:rPr>
                <w:rFonts w:ascii="Times New Roman" w:eastAsia="Times New Roman" w:hAnsi="Times New Roman" w:cs="Times New Roman"/>
                <w:color w:val="000000"/>
                <w:sz w:val="20"/>
                <w:szCs w:val="20"/>
              </w:rPr>
            </w:pPr>
            <w:r w:rsidRPr="00CE0E54">
              <w:rPr>
                <w:rFonts w:ascii="Times New Roman" w:eastAsia="Times New Roman" w:hAnsi="Times New Roman" w:cs="Times New Roman"/>
                <w:color w:val="000000"/>
                <w:sz w:val="20"/>
                <w:szCs w:val="20"/>
                <w:shd w:val="clear" w:color="auto" w:fill="F7FDF7"/>
              </w:rPr>
              <w:t>Выполнять прикидку и оценку значений числовых выражений, предлагать и применять приёмы проверки вычислений</w:t>
            </w:r>
            <w:proofErr w:type="gramStart"/>
            <w:r w:rsidRPr="00CE0E54">
              <w:rPr>
                <w:rFonts w:ascii="Times New Roman" w:eastAsia="Times New Roman" w:hAnsi="Times New Roman" w:cs="Times New Roman"/>
                <w:color w:val="000000"/>
                <w:sz w:val="20"/>
                <w:szCs w:val="20"/>
                <w:shd w:val="clear" w:color="auto" w:fill="F7FDF7"/>
              </w:rPr>
              <w:t>.;</w:t>
            </w:r>
            <w:proofErr w:type="gramEnd"/>
          </w:p>
        </w:tc>
        <w:tc>
          <w:tcPr>
            <w:tcW w:w="1401"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14:paraId="30F61755"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Устный опрос</w:t>
            </w:r>
          </w:p>
          <w:p w14:paraId="6BE9EC19"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Письменный контроль</w:t>
            </w:r>
          </w:p>
        </w:tc>
        <w:tc>
          <w:tcPr>
            <w:tcW w:w="4126"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14:paraId="08135B38"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19" w:history="1">
              <w:r w:rsidR="00DD7E35" w:rsidRPr="00CE0E54">
                <w:rPr>
                  <w:rFonts w:ascii="Times New Roman" w:eastAsia="MS Mincho" w:hAnsi="Times New Roman" w:cs="Times New Roman"/>
                  <w:color w:val="0563C1" w:themeColor="hyperlink"/>
                  <w:sz w:val="20"/>
                  <w:szCs w:val="20"/>
                  <w:u w:val="single"/>
                </w:rPr>
                <w:t>https://www.yaklass.ru/p/matematika/5-klass/naturalnye-chisla-13442</w:t>
              </w:r>
            </w:hyperlink>
            <w:r w:rsidR="00DD7E35" w:rsidRPr="00CE0E54">
              <w:rPr>
                <w:rFonts w:ascii="Times New Roman" w:eastAsia="MS Mincho" w:hAnsi="Times New Roman" w:cs="Times New Roman"/>
                <w:sz w:val="20"/>
                <w:szCs w:val="20"/>
              </w:rPr>
              <w:t xml:space="preserve"> </w:t>
            </w:r>
          </w:p>
        </w:tc>
      </w:tr>
      <w:tr w:rsidR="00DD7E35" w:rsidRPr="00CE0E54" w14:paraId="10860B22" w14:textId="77777777" w:rsidTr="00950BC2">
        <w:trPr>
          <w:trHeight w:val="20"/>
        </w:trPr>
        <w:tc>
          <w:tcPr>
            <w:tcW w:w="425"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9E614DC"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1.8.</w:t>
            </w:r>
          </w:p>
        </w:tc>
        <w:tc>
          <w:tcPr>
            <w:tcW w:w="1413"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ABAFF22"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rPr>
            </w:pPr>
            <w:r w:rsidRPr="00CE0E54">
              <w:rPr>
                <w:rFonts w:ascii="Times New Roman" w:eastAsia="Times New Roman" w:hAnsi="Times New Roman" w:cs="Times New Roman"/>
                <w:color w:val="221F1F"/>
                <w:sz w:val="20"/>
                <w:szCs w:val="20"/>
              </w:rPr>
              <w:t>Свойства нуля при сложении и умножении, свойства единицы при умножении.</w:t>
            </w:r>
          </w:p>
        </w:tc>
        <w:tc>
          <w:tcPr>
            <w:tcW w:w="750"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2DA9291" w14:textId="4BD2C272" w:rsidR="00DD7E35" w:rsidRPr="00CE0E54" w:rsidRDefault="00DD7E35" w:rsidP="00DD7E35">
            <w:pPr>
              <w:spacing w:after="0" w:line="240" w:lineRule="auto"/>
              <w:jc w:val="center"/>
              <w:rPr>
                <w:rFonts w:ascii="Times New Roman" w:eastAsia="MS Mincho" w:hAnsi="Times New Roman" w:cs="Times New Roman"/>
                <w:sz w:val="20"/>
                <w:szCs w:val="20"/>
              </w:rPr>
            </w:pPr>
            <w:r w:rsidRPr="00FA1048">
              <w:rPr>
                <w:rFonts w:ascii="Times New Roman" w:eastAsia="MS Mincho" w:hAnsi="Times New Roman" w:cs="Times New Roman"/>
                <w:sz w:val="20"/>
                <w:szCs w:val="20"/>
              </w:rPr>
              <w:t>2</w:t>
            </w:r>
          </w:p>
        </w:tc>
        <w:tc>
          <w:tcPr>
            <w:tcW w:w="1195"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tcPr>
          <w:p w14:paraId="7635AEFF" w14:textId="12FFFFF3"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1241"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tcPr>
          <w:p w14:paraId="0487632D"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864"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tcPr>
          <w:p w14:paraId="58F4769C"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5772087"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Исследовать свойства чисел 0 и 1 при сложении и умножении</w:t>
            </w:r>
            <w:proofErr w:type="gramStart"/>
            <w:r w:rsidRPr="00CE0E54">
              <w:rPr>
                <w:rFonts w:ascii="Times New Roman" w:eastAsia="MS Mincho" w:hAnsi="Times New Roman" w:cs="Times New Roman"/>
                <w:sz w:val="20"/>
                <w:szCs w:val="20"/>
              </w:rPr>
              <w:t>.;</w:t>
            </w:r>
            <w:proofErr w:type="gramEnd"/>
          </w:p>
        </w:tc>
        <w:tc>
          <w:tcPr>
            <w:tcW w:w="1401"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tcPr>
          <w:p w14:paraId="3627BD6D"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Устный опрос</w:t>
            </w:r>
          </w:p>
          <w:p w14:paraId="2D9AC508"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4126"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58593DB" w14:textId="2802CDA0" w:rsidR="00DD7E35" w:rsidRPr="00CE0E54" w:rsidRDefault="00717A0E" w:rsidP="00DD7E35">
            <w:pPr>
              <w:spacing w:after="0" w:line="240" w:lineRule="auto"/>
              <w:ind w:right="-10"/>
              <w:rPr>
                <w:rFonts w:ascii="Times New Roman" w:eastAsia="MS Mincho" w:hAnsi="Times New Roman" w:cs="Times New Roman"/>
                <w:sz w:val="20"/>
                <w:szCs w:val="20"/>
              </w:rPr>
            </w:pPr>
            <w:hyperlink r:id="rId20" w:history="1">
              <w:r w:rsidR="000F445D">
                <w:rPr>
                  <w:rFonts w:ascii="Times New Roman" w:eastAsia="MS Mincho" w:hAnsi="Times New Roman" w:cs="Times New Roman"/>
                  <w:color w:val="0563C1" w:themeColor="hyperlink"/>
                  <w:sz w:val="20"/>
                  <w:szCs w:val="20"/>
                  <w:u w:val="single"/>
                </w:rPr>
                <w:t>с</w:t>
              </w:r>
            </w:hyperlink>
            <w:r w:rsidR="00DD7E35" w:rsidRPr="00CE0E54">
              <w:rPr>
                <w:rFonts w:ascii="Times New Roman" w:eastAsia="MS Mincho" w:hAnsi="Times New Roman" w:cs="Times New Roman"/>
                <w:sz w:val="20"/>
                <w:szCs w:val="20"/>
              </w:rPr>
              <w:t xml:space="preserve"> </w:t>
            </w:r>
          </w:p>
        </w:tc>
      </w:tr>
      <w:tr w:rsidR="00DD7E35" w:rsidRPr="00CE0E54" w14:paraId="34CA1614"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165D146"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1.9.</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A1A2D91"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rPr>
            </w:pPr>
            <w:r w:rsidRPr="00CE0E54">
              <w:rPr>
                <w:rFonts w:ascii="Times New Roman" w:eastAsia="Times New Roman" w:hAnsi="Times New Roman" w:cs="Times New Roman"/>
                <w:color w:val="221F1F"/>
                <w:sz w:val="20"/>
                <w:szCs w:val="20"/>
              </w:rPr>
              <w:t>Переместительное и сочетательное свойства сложения и умножения, распределительное свойство умножения.</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952E3EE" w14:textId="44616897" w:rsidR="00DD7E35" w:rsidRPr="00CE0E54" w:rsidRDefault="00DD7E35" w:rsidP="00DD7E35">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4</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BFECEA5" w14:textId="67F63D26"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MS Mincho" w:hAnsi="Times New Roman" w:cs="Times New Roman"/>
                <w:sz w:val="20"/>
                <w:szCs w:val="20"/>
              </w:rPr>
              <w:t>1</w:t>
            </w: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94A57BA"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MS Mincho" w:hAnsi="Times New Roman" w:cs="Times New Roman"/>
                <w:sz w:val="20"/>
                <w:szCs w:val="20"/>
              </w:rPr>
              <w:t>0,5</w:t>
            </w: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142E7F"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5489342" w14:textId="77777777" w:rsidR="00DD7E35" w:rsidRPr="00CE0E54" w:rsidRDefault="00DD7E35" w:rsidP="00DD7E35">
            <w:pPr>
              <w:spacing w:after="0" w:line="240" w:lineRule="auto"/>
              <w:ind w:left="193"/>
              <w:rPr>
                <w:rFonts w:ascii="Times New Roman" w:eastAsia="Times New Roman" w:hAnsi="Times New Roman" w:cs="Times New Roman"/>
                <w:color w:val="000000"/>
                <w:sz w:val="20"/>
                <w:szCs w:val="20"/>
              </w:rPr>
            </w:pPr>
            <w:r w:rsidRPr="00CE0E54">
              <w:rPr>
                <w:rFonts w:ascii="Times New Roman" w:eastAsia="Times New Roman" w:hAnsi="Times New Roman" w:cs="Times New Roman"/>
                <w:color w:val="000000"/>
                <w:sz w:val="20"/>
                <w:szCs w:val="20"/>
                <w:shd w:val="clear" w:color="auto" w:fill="F7FDF7"/>
              </w:rPr>
              <w:t>Использовать при вычислениях переместительное и сочетательное свойства сложения и умножения, распределительное свойство умножения;</w:t>
            </w:r>
          </w:p>
          <w:p w14:paraId="6C460BA3" w14:textId="77777777" w:rsidR="00DD7E35" w:rsidRPr="00CE0E54" w:rsidRDefault="00DD7E35" w:rsidP="00DD7E35">
            <w:pPr>
              <w:spacing w:after="0" w:line="240" w:lineRule="auto"/>
              <w:ind w:left="193"/>
              <w:rPr>
                <w:rFonts w:ascii="Times New Roman" w:eastAsia="Times New Roman" w:hAnsi="Times New Roman" w:cs="Times New Roman"/>
                <w:color w:val="000000"/>
                <w:sz w:val="20"/>
                <w:szCs w:val="20"/>
              </w:rPr>
            </w:pPr>
            <w:r w:rsidRPr="00CE0E54">
              <w:rPr>
                <w:rFonts w:ascii="Times New Roman" w:eastAsia="Times New Roman" w:hAnsi="Times New Roman" w:cs="Times New Roman"/>
                <w:color w:val="000000"/>
                <w:sz w:val="20"/>
                <w:szCs w:val="20"/>
                <w:shd w:val="clear" w:color="auto" w:fill="F7FDF7"/>
              </w:rPr>
              <w:t>Формулировать и применять правила преобразования числовых выражений на основе свойств арифметических действий.</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639630D"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Устный опрос</w:t>
            </w:r>
          </w:p>
          <w:p w14:paraId="7299C6DB"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Практическая работа</w:t>
            </w:r>
          </w:p>
          <w:p w14:paraId="106EB74C"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Контрольная работа</w:t>
            </w:r>
          </w:p>
        </w:tc>
        <w:tc>
          <w:tcPr>
            <w:tcW w:w="4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27A9C48"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21" w:history="1">
              <w:r w:rsidR="00DD7E35" w:rsidRPr="00CE0E54">
                <w:rPr>
                  <w:rFonts w:ascii="Times New Roman" w:eastAsia="Times New Roman" w:hAnsi="Times New Roman" w:cs="Times New Roman"/>
                  <w:color w:val="0000FF"/>
                  <w:sz w:val="20"/>
                  <w:szCs w:val="20"/>
                  <w:u w:val="single"/>
                </w:rPr>
                <w:t>https://resh.edu.ru/subject/lesson/7723/conspect/272293/</w:t>
              </w:r>
            </w:hyperlink>
          </w:p>
        </w:tc>
      </w:tr>
      <w:tr w:rsidR="00DD7E35" w:rsidRPr="00CE0E54" w14:paraId="4791D64A"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7BDBF48"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1.10.</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55FF89C" w14:textId="418C9129"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rPr>
            </w:pPr>
            <w:r w:rsidRPr="00CE0E54">
              <w:rPr>
                <w:rFonts w:ascii="Times New Roman" w:eastAsia="Times New Roman" w:hAnsi="Times New Roman" w:cs="Times New Roman"/>
                <w:color w:val="221F1F"/>
                <w:sz w:val="20"/>
                <w:szCs w:val="20"/>
              </w:rPr>
              <w:t xml:space="preserve">Делители и кратные числа </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DD14F23" w14:textId="46515E39" w:rsidR="00DD7E35" w:rsidRPr="00CE0E54" w:rsidRDefault="00DD7E35" w:rsidP="00DD7E35">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1</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D5E315" w14:textId="3E65471C"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756FA6"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491709"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005850B"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 xml:space="preserve">Формулировать определения делителя и кратного, называть делители и кратные числа; </w:t>
            </w:r>
          </w:p>
          <w:p w14:paraId="0ECDC97F"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 xml:space="preserve">применять алгоритм разложения числа на простые множители; </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B7C017"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Тестирование</w:t>
            </w:r>
          </w:p>
          <w:p w14:paraId="2F50F99D"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Устный опрос</w:t>
            </w:r>
          </w:p>
          <w:p w14:paraId="5084CBE8"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4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18F7540"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22" w:history="1">
              <w:r w:rsidR="00DD7E35" w:rsidRPr="00CE0E54">
                <w:rPr>
                  <w:rFonts w:ascii="Times New Roman" w:eastAsia="Times New Roman" w:hAnsi="Times New Roman" w:cs="Times New Roman"/>
                  <w:color w:val="0000FF"/>
                  <w:sz w:val="20"/>
                  <w:szCs w:val="20"/>
                  <w:u w:val="single"/>
                </w:rPr>
                <w:t>https://interneturok.ru/lesson/matematika/6-klass/delimost-chisel/deliteli-i-kratnye?block=player</w:t>
              </w:r>
            </w:hyperlink>
          </w:p>
        </w:tc>
      </w:tr>
      <w:tr w:rsidR="00DD7E35" w:rsidRPr="00CE0E54" w14:paraId="7999CD2B"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0D6BE02"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1.11.</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9442680"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000000"/>
                <w:sz w:val="20"/>
                <w:szCs w:val="20"/>
                <w:lang w:val="en-US"/>
              </w:rPr>
              <w:t>Деление</w:t>
            </w:r>
            <w:proofErr w:type="spellEnd"/>
            <w:r w:rsidRPr="00CE0E54">
              <w:rPr>
                <w:rFonts w:ascii="Times New Roman" w:eastAsia="Times New Roman" w:hAnsi="Times New Roman" w:cs="Times New Roman"/>
                <w:color w:val="000000"/>
                <w:sz w:val="20"/>
                <w:szCs w:val="20"/>
                <w:lang w:val="en-US"/>
              </w:rPr>
              <w:t xml:space="preserve"> с </w:t>
            </w:r>
            <w:proofErr w:type="spellStart"/>
            <w:r w:rsidRPr="00CE0E54">
              <w:rPr>
                <w:rFonts w:ascii="Times New Roman" w:eastAsia="Times New Roman" w:hAnsi="Times New Roman" w:cs="Times New Roman"/>
                <w:color w:val="000000"/>
                <w:sz w:val="20"/>
                <w:szCs w:val="20"/>
                <w:lang w:val="en-US"/>
              </w:rPr>
              <w:t>остатком</w:t>
            </w:r>
            <w:proofErr w:type="spellEnd"/>
            <w:r w:rsidRPr="00CE0E54">
              <w:rPr>
                <w:rFonts w:ascii="Times New Roman" w:eastAsia="Times New Roman" w:hAnsi="Times New Roman" w:cs="Times New Roman"/>
                <w:color w:val="000000"/>
                <w:sz w:val="20"/>
                <w:szCs w:val="20"/>
                <w:lang w:val="en-US"/>
              </w:rPr>
              <w:t xml:space="preserve">. </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685B2D3" w14:textId="0838F7D9" w:rsidR="00DD7E35" w:rsidRPr="00CE0E54" w:rsidRDefault="00DD7E35" w:rsidP="00DD7E35">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2</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2A1694" w14:textId="4E65CC5F"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3B10202"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A6E32F"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56687D2"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Находить остатки от деления и неполное частное</w:t>
            </w:r>
            <w:proofErr w:type="gramStart"/>
            <w:r w:rsidRPr="00CE0E54">
              <w:rPr>
                <w:rFonts w:ascii="Times New Roman" w:eastAsia="MS Mincho" w:hAnsi="Times New Roman" w:cs="Times New Roman"/>
                <w:sz w:val="20"/>
                <w:szCs w:val="20"/>
              </w:rPr>
              <w:t>.;</w:t>
            </w:r>
            <w:proofErr w:type="gramEnd"/>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7565F8"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Устный опрос</w:t>
            </w:r>
          </w:p>
          <w:p w14:paraId="67D5BD66"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4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DCFD7E3"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23" w:history="1">
              <w:r w:rsidR="00DD7E35" w:rsidRPr="00CE0E54">
                <w:rPr>
                  <w:rFonts w:ascii="Times New Roman" w:eastAsia="Times New Roman" w:hAnsi="Times New Roman" w:cs="Times New Roman"/>
                  <w:color w:val="0000FF"/>
                  <w:sz w:val="20"/>
                  <w:szCs w:val="20"/>
                  <w:u w:val="single"/>
                  <w:lang w:val="en-US"/>
                </w:rPr>
                <w:t>https</w:t>
              </w:r>
              <w:r w:rsidR="00DD7E35" w:rsidRPr="00CE0E54">
                <w:rPr>
                  <w:rFonts w:ascii="Times New Roman" w:eastAsia="Times New Roman" w:hAnsi="Times New Roman" w:cs="Times New Roman"/>
                  <w:color w:val="0000FF"/>
                  <w:sz w:val="20"/>
                  <w:szCs w:val="20"/>
                  <w:u w:val="single"/>
                </w:rPr>
                <w:t>://</w:t>
              </w:r>
              <w:r w:rsidR="00DD7E35" w:rsidRPr="00CE0E54">
                <w:rPr>
                  <w:rFonts w:ascii="Times New Roman" w:eastAsia="Times New Roman" w:hAnsi="Times New Roman" w:cs="Times New Roman"/>
                  <w:color w:val="0000FF"/>
                  <w:sz w:val="20"/>
                  <w:szCs w:val="20"/>
                  <w:u w:val="single"/>
                  <w:lang w:val="en-US"/>
                </w:rPr>
                <w:t>www</w:t>
              </w:r>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yaklass</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ru</w:t>
              </w:r>
              <w:proofErr w:type="spellEnd"/>
              <w:r w:rsidR="00DD7E35" w:rsidRPr="00CE0E54">
                <w:rPr>
                  <w:rFonts w:ascii="Times New Roman" w:eastAsia="Times New Roman" w:hAnsi="Times New Roman" w:cs="Times New Roman"/>
                  <w:color w:val="0000FF"/>
                  <w:sz w:val="20"/>
                  <w:szCs w:val="20"/>
                  <w:u w:val="single"/>
                </w:rPr>
                <w:t>/</w:t>
              </w:r>
              <w:r w:rsidR="00DD7E35" w:rsidRPr="00CE0E54">
                <w:rPr>
                  <w:rFonts w:ascii="Times New Roman" w:eastAsia="Times New Roman" w:hAnsi="Times New Roman" w:cs="Times New Roman"/>
                  <w:color w:val="0000FF"/>
                  <w:sz w:val="20"/>
                  <w:szCs w:val="20"/>
                  <w:u w:val="single"/>
                  <w:lang w:val="en-US"/>
                </w:rPr>
                <w:t>p</w:t>
              </w:r>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matematika</w:t>
              </w:r>
              <w:proofErr w:type="spellEnd"/>
              <w:r w:rsidR="00DD7E35" w:rsidRPr="00CE0E54">
                <w:rPr>
                  <w:rFonts w:ascii="Times New Roman" w:eastAsia="Times New Roman" w:hAnsi="Times New Roman" w:cs="Times New Roman"/>
                  <w:color w:val="0000FF"/>
                  <w:sz w:val="20"/>
                  <w:szCs w:val="20"/>
                  <w:u w:val="single"/>
                </w:rPr>
                <w:t>/5-</w:t>
              </w:r>
              <w:proofErr w:type="spellStart"/>
              <w:r w:rsidR="00DD7E35" w:rsidRPr="00CE0E54">
                <w:rPr>
                  <w:rFonts w:ascii="Times New Roman" w:eastAsia="Times New Roman" w:hAnsi="Times New Roman" w:cs="Times New Roman"/>
                  <w:color w:val="0000FF"/>
                  <w:sz w:val="20"/>
                  <w:szCs w:val="20"/>
                  <w:u w:val="single"/>
                  <w:lang w:val="en-US"/>
                </w:rPr>
                <w:t>klass</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obyknovennye</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drobi</w:t>
              </w:r>
              <w:proofErr w:type="spellEnd"/>
              <w:r w:rsidR="00DD7E35" w:rsidRPr="00CE0E54">
                <w:rPr>
                  <w:rFonts w:ascii="Times New Roman" w:eastAsia="Times New Roman" w:hAnsi="Times New Roman" w:cs="Times New Roman"/>
                  <w:color w:val="0000FF"/>
                  <w:sz w:val="20"/>
                  <w:szCs w:val="20"/>
                  <w:u w:val="single"/>
                </w:rPr>
                <w:t>-13744/</w:t>
              </w:r>
              <w:proofErr w:type="spellStart"/>
              <w:r w:rsidR="00DD7E35" w:rsidRPr="00CE0E54">
                <w:rPr>
                  <w:rFonts w:ascii="Times New Roman" w:eastAsia="Times New Roman" w:hAnsi="Times New Roman" w:cs="Times New Roman"/>
                  <w:color w:val="0000FF"/>
                  <w:sz w:val="20"/>
                  <w:szCs w:val="20"/>
                  <w:u w:val="single"/>
                  <w:lang w:val="en-US"/>
                </w:rPr>
                <w:t>delenie</w:t>
              </w:r>
              <w:proofErr w:type="spellEnd"/>
              <w:r w:rsidR="00DD7E35" w:rsidRPr="00CE0E54">
                <w:rPr>
                  <w:rFonts w:ascii="Times New Roman" w:eastAsia="Times New Roman" w:hAnsi="Times New Roman" w:cs="Times New Roman"/>
                  <w:color w:val="0000FF"/>
                  <w:sz w:val="20"/>
                  <w:szCs w:val="20"/>
                  <w:u w:val="single"/>
                </w:rPr>
                <w:t>-</w:t>
              </w:r>
              <w:r w:rsidR="00DD7E35" w:rsidRPr="00CE0E54">
                <w:rPr>
                  <w:rFonts w:ascii="Times New Roman" w:eastAsia="Times New Roman" w:hAnsi="Times New Roman" w:cs="Times New Roman"/>
                  <w:color w:val="0000FF"/>
                  <w:sz w:val="20"/>
                  <w:szCs w:val="20"/>
                  <w:u w:val="single"/>
                  <w:lang w:val="en-US"/>
                </w:rPr>
                <w:t>s</w:t>
              </w:r>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ostatkom</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poniatie</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obyknovennoi</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drobi</w:t>
              </w:r>
              <w:proofErr w:type="spellEnd"/>
              <w:r w:rsidR="00DD7E35" w:rsidRPr="00CE0E54">
                <w:rPr>
                  <w:rFonts w:ascii="Times New Roman" w:eastAsia="Times New Roman" w:hAnsi="Times New Roman" w:cs="Times New Roman"/>
                  <w:color w:val="0000FF"/>
                  <w:sz w:val="20"/>
                  <w:szCs w:val="20"/>
                  <w:u w:val="single"/>
                </w:rPr>
                <w:t>-13672</w:t>
              </w:r>
            </w:hyperlink>
          </w:p>
        </w:tc>
      </w:tr>
      <w:tr w:rsidR="00DD7E35" w:rsidRPr="00CE0E54" w14:paraId="46F83A3A"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C60E32F"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1.12.</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BF83F97" w14:textId="3133B134"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rPr>
            </w:pPr>
            <w:r w:rsidRPr="00CE0E54">
              <w:rPr>
                <w:rFonts w:ascii="Times New Roman" w:eastAsia="Times New Roman" w:hAnsi="Times New Roman" w:cs="Times New Roman"/>
                <w:color w:val="221F1F"/>
                <w:sz w:val="20"/>
                <w:szCs w:val="20"/>
              </w:rPr>
              <w:t xml:space="preserve">Простые и составные </w:t>
            </w:r>
            <w:r w:rsidRPr="00CE0E54">
              <w:rPr>
                <w:rFonts w:ascii="Times New Roman" w:eastAsia="Times New Roman" w:hAnsi="Times New Roman" w:cs="Times New Roman"/>
                <w:color w:val="221F1F"/>
                <w:sz w:val="20"/>
                <w:szCs w:val="20"/>
              </w:rPr>
              <w:lastRenderedPageBreak/>
              <w:t xml:space="preserve">числа. </w:t>
            </w:r>
            <w:r>
              <w:rPr>
                <w:rFonts w:ascii="Times New Roman" w:eastAsia="Times New Roman" w:hAnsi="Times New Roman" w:cs="Times New Roman"/>
                <w:color w:val="221F1F"/>
                <w:sz w:val="20"/>
                <w:szCs w:val="20"/>
              </w:rPr>
              <w:t>Р</w:t>
            </w:r>
            <w:r w:rsidRPr="00CE0E54">
              <w:rPr>
                <w:rFonts w:ascii="Times New Roman" w:eastAsia="Times New Roman" w:hAnsi="Times New Roman" w:cs="Times New Roman"/>
                <w:color w:val="221F1F"/>
                <w:sz w:val="20"/>
                <w:szCs w:val="20"/>
              </w:rPr>
              <w:t>азложение числа на множители.</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DAC6291" w14:textId="7B52C1BB" w:rsidR="00DD7E35" w:rsidRPr="00CE0E54" w:rsidRDefault="00DD7E35" w:rsidP="00DD7E35">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1</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4E1EEE" w14:textId="325E3221"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056A87"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D47D42"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1D61A02"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Распознавать простые и составные числа;</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B067B6"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Устный опрос</w:t>
            </w:r>
          </w:p>
          <w:p w14:paraId="538798AB"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3F8B303"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24" w:history="1">
              <w:r w:rsidR="00DD7E35" w:rsidRPr="00CE0E54">
                <w:rPr>
                  <w:rFonts w:ascii="Times New Roman" w:eastAsia="Times New Roman" w:hAnsi="Times New Roman" w:cs="Times New Roman"/>
                  <w:color w:val="0000FF"/>
                  <w:sz w:val="20"/>
                  <w:szCs w:val="20"/>
                  <w:u w:val="single"/>
                  <w:lang w:val="en-US"/>
                </w:rPr>
                <w:t>https</w:t>
              </w:r>
              <w:r w:rsidR="00DD7E35" w:rsidRPr="00CE0E54">
                <w:rPr>
                  <w:rFonts w:ascii="Times New Roman" w:eastAsia="Times New Roman" w:hAnsi="Times New Roman" w:cs="Times New Roman"/>
                  <w:color w:val="0000FF"/>
                  <w:sz w:val="20"/>
                  <w:szCs w:val="20"/>
                  <w:u w:val="single"/>
                </w:rPr>
                <w:t>://</w:t>
              </w:r>
              <w:r w:rsidR="00DD7E35" w:rsidRPr="00CE0E54">
                <w:rPr>
                  <w:rFonts w:ascii="Times New Roman" w:eastAsia="Times New Roman" w:hAnsi="Times New Roman" w:cs="Times New Roman"/>
                  <w:color w:val="0000FF"/>
                  <w:sz w:val="20"/>
                  <w:szCs w:val="20"/>
                  <w:u w:val="single"/>
                  <w:lang w:val="en-US"/>
                </w:rPr>
                <w:t>www</w:t>
              </w:r>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yaklass</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ru</w:t>
              </w:r>
              <w:proofErr w:type="spellEnd"/>
              <w:r w:rsidR="00DD7E35" w:rsidRPr="00CE0E54">
                <w:rPr>
                  <w:rFonts w:ascii="Times New Roman" w:eastAsia="Times New Roman" w:hAnsi="Times New Roman" w:cs="Times New Roman"/>
                  <w:color w:val="0000FF"/>
                  <w:sz w:val="20"/>
                  <w:szCs w:val="20"/>
                  <w:u w:val="single"/>
                </w:rPr>
                <w:t>/</w:t>
              </w:r>
              <w:r w:rsidR="00DD7E35" w:rsidRPr="00CE0E54">
                <w:rPr>
                  <w:rFonts w:ascii="Times New Roman" w:eastAsia="Times New Roman" w:hAnsi="Times New Roman" w:cs="Times New Roman"/>
                  <w:color w:val="0000FF"/>
                  <w:sz w:val="20"/>
                  <w:szCs w:val="20"/>
                  <w:u w:val="single"/>
                  <w:lang w:val="en-US"/>
                </w:rPr>
                <w:t>p</w:t>
              </w:r>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matematika</w:t>
              </w:r>
              <w:proofErr w:type="spellEnd"/>
              <w:r w:rsidR="00DD7E35" w:rsidRPr="00CE0E54">
                <w:rPr>
                  <w:rFonts w:ascii="Times New Roman" w:eastAsia="Times New Roman" w:hAnsi="Times New Roman" w:cs="Times New Roman"/>
                  <w:color w:val="0000FF"/>
                  <w:sz w:val="20"/>
                  <w:szCs w:val="20"/>
                  <w:u w:val="single"/>
                </w:rPr>
                <w:t>/6-</w:t>
              </w:r>
              <w:proofErr w:type="spellStart"/>
              <w:r w:rsidR="00DD7E35" w:rsidRPr="00CE0E54">
                <w:rPr>
                  <w:rFonts w:ascii="Times New Roman" w:eastAsia="Times New Roman" w:hAnsi="Times New Roman" w:cs="Times New Roman"/>
                  <w:color w:val="0000FF"/>
                  <w:sz w:val="20"/>
                  <w:szCs w:val="20"/>
                  <w:u w:val="single"/>
                  <w:lang w:val="en-US"/>
                </w:rPr>
                <w:t>klass</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naturalnye</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chisla</w:t>
              </w:r>
              <w:proofErr w:type="spellEnd"/>
              <w:r w:rsidR="00DD7E35" w:rsidRPr="00CE0E54">
                <w:rPr>
                  <w:rFonts w:ascii="Times New Roman" w:eastAsia="Times New Roman" w:hAnsi="Times New Roman" w:cs="Times New Roman"/>
                  <w:color w:val="0000FF"/>
                  <w:sz w:val="20"/>
                  <w:szCs w:val="20"/>
                  <w:u w:val="single"/>
                </w:rPr>
                <w:t>-13968/</w:t>
              </w:r>
              <w:proofErr w:type="spellStart"/>
              <w:r w:rsidR="00DD7E35" w:rsidRPr="00CE0E54">
                <w:rPr>
                  <w:rFonts w:ascii="Times New Roman" w:eastAsia="Times New Roman" w:hAnsi="Times New Roman" w:cs="Times New Roman"/>
                  <w:color w:val="0000FF"/>
                  <w:sz w:val="20"/>
                  <w:szCs w:val="20"/>
                  <w:u w:val="single"/>
                  <w:lang w:val="en-US"/>
                </w:rPr>
                <w:t>prostye</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i</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sostavnye</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lastRenderedPageBreak/>
                <w:t>chisla</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razlozhenie</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naturalnogo</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chisla</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na</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prostye</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mnoz</w:t>
              </w:r>
              <w:proofErr w:type="spellEnd"/>
              <w:r w:rsidR="00DD7E35" w:rsidRPr="00CE0E54">
                <w:rPr>
                  <w:rFonts w:ascii="Times New Roman" w:eastAsia="Times New Roman" w:hAnsi="Times New Roman" w:cs="Times New Roman"/>
                  <w:color w:val="0000FF"/>
                  <w:sz w:val="20"/>
                  <w:szCs w:val="20"/>
                  <w:u w:val="single"/>
                </w:rPr>
                <w:t>_-13984</w:t>
              </w:r>
            </w:hyperlink>
          </w:p>
        </w:tc>
      </w:tr>
      <w:tr w:rsidR="00DD7E35" w:rsidRPr="00CE0E54" w14:paraId="0F32175B"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BDEAF7E"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lastRenderedPageBreak/>
              <w:t>1.13.</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8FF483E"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221F1F"/>
                <w:sz w:val="20"/>
                <w:szCs w:val="20"/>
                <w:lang w:val="en-US"/>
              </w:rPr>
              <w:t>Признаки</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делимости</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на</w:t>
            </w:r>
            <w:proofErr w:type="spellEnd"/>
            <w:r w:rsidRPr="00CE0E54">
              <w:rPr>
                <w:rFonts w:ascii="Times New Roman" w:eastAsia="Times New Roman" w:hAnsi="Times New Roman" w:cs="Times New Roman"/>
                <w:color w:val="221F1F"/>
                <w:sz w:val="20"/>
                <w:szCs w:val="20"/>
                <w:lang w:val="en-US"/>
              </w:rPr>
              <w:t xml:space="preserve"> 2, 5, 10, 3, 9.</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48359B4" w14:textId="7CB8376C" w:rsidR="00DD7E35" w:rsidRPr="00CE0E54" w:rsidRDefault="00DD7E35" w:rsidP="00DD7E35">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2</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E15066F" w14:textId="62B5D8C1"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7A4CB6E"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MS Mincho" w:hAnsi="Times New Roman" w:cs="Times New Roman"/>
                <w:sz w:val="20"/>
                <w:szCs w:val="20"/>
              </w:rPr>
              <w:t>0,5</w:t>
            </w: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1D2583"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134D14E"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 xml:space="preserve">Формулировать определения делителя и кратного, называть делители и кратные числа; </w:t>
            </w:r>
          </w:p>
          <w:p w14:paraId="724E7872"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формулировать и применять признаки делимости на 2, 3, 5, 9, 10;</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6FA8D2"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Устный опрос</w:t>
            </w:r>
          </w:p>
          <w:p w14:paraId="21AC606D"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Практическая работа</w:t>
            </w:r>
          </w:p>
          <w:p w14:paraId="6CFBEACB"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76B6C9A"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25" w:history="1">
              <w:r w:rsidR="00DD7E35" w:rsidRPr="00CE0E54">
                <w:rPr>
                  <w:rFonts w:ascii="Times New Roman" w:eastAsia="Times New Roman" w:hAnsi="Times New Roman" w:cs="Times New Roman"/>
                  <w:color w:val="0000FF"/>
                  <w:sz w:val="20"/>
                  <w:szCs w:val="20"/>
                  <w:u w:val="single"/>
                  <w:lang w:val="en-US"/>
                </w:rPr>
                <w:t>https</w:t>
              </w:r>
              <w:r w:rsidR="00DD7E35" w:rsidRPr="00CE0E54">
                <w:rPr>
                  <w:rFonts w:ascii="Times New Roman" w:eastAsia="Times New Roman" w:hAnsi="Times New Roman" w:cs="Times New Roman"/>
                  <w:color w:val="0000FF"/>
                  <w:sz w:val="20"/>
                  <w:szCs w:val="20"/>
                  <w:u w:val="single"/>
                </w:rPr>
                <w:t>://</w:t>
              </w:r>
              <w:r w:rsidR="00DD7E35" w:rsidRPr="00CE0E54">
                <w:rPr>
                  <w:rFonts w:ascii="Times New Roman" w:eastAsia="Times New Roman" w:hAnsi="Times New Roman" w:cs="Times New Roman"/>
                  <w:color w:val="0000FF"/>
                  <w:sz w:val="20"/>
                  <w:szCs w:val="20"/>
                  <w:u w:val="single"/>
                  <w:lang w:val="en-US"/>
                </w:rPr>
                <w:t>www</w:t>
              </w:r>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yaklass</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ru</w:t>
              </w:r>
              <w:proofErr w:type="spellEnd"/>
              <w:r w:rsidR="00DD7E35" w:rsidRPr="00CE0E54">
                <w:rPr>
                  <w:rFonts w:ascii="Times New Roman" w:eastAsia="Times New Roman" w:hAnsi="Times New Roman" w:cs="Times New Roman"/>
                  <w:color w:val="0000FF"/>
                  <w:sz w:val="20"/>
                  <w:szCs w:val="20"/>
                  <w:u w:val="single"/>
                </w:rPr>
                <w:t>/</w:t>
              </w:r>
              <w:r w:rsidR="00DD7E35" w:rsidRPr="00CE0E54">
                <w:rPr>
                  <w:rFonts w:ascii="Times New Roman" w:eastAsia="Times New Roman" w:hAnsi="Times New Roman" w:cs="Times New Roman"/>
                  <w:color w:val="0000FF"/>
                  <w:sz w:val="20"/>
                  <w:szCs w:val="20"/>
                  <w:u w:val="single"/>
                  <w:lang w:val="en-US"/>
                </w:rPr>
                <w:t>p</w:t>
              </w:r>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matematika</w:t>
              </w:r>
              <w:proofErr w:type="spellEnd"/>
              <w:r w:rsidR="00DD7E35" w:rsidRPr="00CE0E54">
                <w:rPr>
                  <w:rFonts w:ascii="Times New Roman" w:eastAsia="Times New Roman" w:hAnsi="Times New Roman" w:cs="Times New Roman"/>
                  <w:color w:val="0000FF"/>
                  <w:sz w:val="20"/>
                  <w:szCs w:val="20"/>
                  <w:u w:val="single"/>
                </w:rPr>
                <w:t>/6-</w:t>
              </w:r>
              <w:proofErr w:type="spellStart"/>
              <w:r w:rsidR="00DD7E35" w:rsidRPr="00CE0E54">
                <w:rPr>
                  <w:rFonts w:ascii="Times New Roman" w:eastAsia="Times New Roman" w:hAnsi="Times New Roman" w:cs="Times New Roman"/>
                  <w:color w:val="0000FF"/>
                  <w:sz w:val="20"/>
                  <w:szCs w:val="20"/>
                  <w:u w:val="single"/>
                  <w:lang w:val="en-US"/>
                </w:rPr>
                <w:t>klass</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naturalnye</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chisla</w:t>
              </w:r>
              <w:proofErr w:type="spellEnd"/>
              <w:r w:rsidR="00DD7E35" w:rsidRPr="00CE0E54">
                <w:rPr>
                  <w:rFonts w:ascii="Times New Roman" w:eastAsia="Times New Roman" w:hAnsi="Times New Roman" w:cs="Times New Roman"/>
                  <w:color w:val="0000FF"/>
                  <w:sz w:val="20"/>
                  <w:szCs w:val="20"/>
                  <w:u w:val="single"/>
                </w:rPr>
                <w:t>-13968</w:t>
              </w:r>
            </w:hyperlink>
          </w:p>
        </w:tc>
      </w:tr>
      <w:tr w:rsidR="00DD7E35" w:rsidRPr="00CE0E54" w14:paraId="7F0A3213"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FB6B582"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1.14.</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F5DFF96"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221F1F"/>
                <w:sz w:val="20"/>
                <w:szCs w:val="20"/>
                <w:lang w:val="en-US"/>
              </w:rPr>
              <w:t>Степень</w:t>
            </w:r>
            <w:proofErr w:type="spellEnd"/>
            <w:r w:rsidRPr="00CE0E54">
              <w:rPr>
                <w:rFonts w:ascii="Times New Roman" w:eastAsia="Times New Roman" w:hAnsi="Times New Roman" w:cs="Times New Roman"/>
                <w:color w:val="221F1F"/>
                <w:sz w:val="20"/>
                <w:szCs w:val="20"/>
                <w:lang w:val="en-US"/>
              </w:rPr>
              <w:t xml:space="preserve"> с </w:t>
            </w:r>
            <w:proofErr w:type="spellStart"/>
            <w:r w:rsidRPr="00CE0E54">
              <w:rPr>
                <w:rFonts w:ascii="Times New Roman" w:eastAsia="Times New Roman" w:hAnsi="Times New Roman" w:cs="Times New Roman"/>
                <w:color w:val="221F1F"/>
                <w:sz w:val="20"/>
                <w:szCs w:val="20"/>
                <w:lang w:val="en-US"/>
              </w:rPr>
              <w:t>натуральным</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показателем</w:t>
            </w:r>
            <w:proofErr w:type="spellEnd"/>
            <w:r w:rsidRPr="00CE0E54">
              <w:rPr>
                <w:rFonts w:ascii="Times New Roman" w:eastAsia="Times New Roman" w:hAnsi="Times New Roman" w:cs="Times New Roman"/>
                <w:color w:val="221F1F"/>
                <w:sz w:val="20"/>
                <w:szCs w:val="20"/>
                <w:lang w:val="en-US"/>
              </w:rPr>
              <w:t>.</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42302A6"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MS Mincho" w:hAnsi="Times New Roman" w:cs="Times New Roman"/>
                <w:sz w:val="20"/>
                <w:szCs w:val="20"/>
              </w:rPr>
              <w:t>2</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E29562C" w14:textId="079EB5C4"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DBB4D8"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1B59AA8"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EFB1738" w14:textId="77777777" w:rsidR="00DD7E35" w:rsidRPr="00CE0E54" w:rsidRDefault="00DD7E35" w:rsidP="00DD7E35">
            <w:pPr>
              <w:spacing w:after="0" w:line="240" w:lineRule="auto"/>
              <w:rPr>
                <w:rFonts w:ascii="Times New Roman" w:eastAsia="MS Mincho" w:hAnsi="Times New Roman" w:cs="Times New Roman"/>
                <w:sz w:val="20"/>
                <w:szCs w:val="20"/>
                <w:lang w:val="en-US"/>
              </w:rPr>
            </w:pPr>
            <w:r w:rsidRPr="00CE0E54">
              <w:rPr>
                <w:rFonts w:ascii="Times New Roman" w:eastAsia="MS Mincho" w:hAnsi="Times New Roman" w:cs="Times New Roman"/>
                <w:sz w:val="20"/>
                <w:szCs w:val="20"/>
              </w:rPr>
              <w:t xml:space="preserve">Записывать произведение в виде степени, читать степени, использовать терминологию </w:t>
            </w:r>
            <w:r w:rsidRPr="00CE0E54">
              <w:rPr>
                <w:rFonts w:ascii="Times New Roman" w:eastAsia="MS Mincho" w:hAnsi="Times New Roman" w:cs="Times New Roman"/>
                <w:sz w:val="20"/>
                <w:szCs w:val="20"/>
                <w:lang w:val="en-US"/>
              </w:rPr>
              <w:t>(</w:t>
            </w:r>
            <w:proofErr w:type="spellStart"/>
            <w:r w:rsidRPr="00CE0E54">
              <w:rPr>
                <w:rFonts w:ascii="Times New Roman" w:eastAsia="MS Mincho" w:hAnsi="Times New Roman" w:cs="Times New Roman"/>
                <w:sz w:val="20"/>
                <w:szCs w:val="20"/>
                <w:lang w:val="en-US"/>
              </w:rPr>
              <w:t>основание</w:t>
            </w:r>
            <w:proofErr w:type="spellEnd"/>
            <w:r w:rsidRPr="00CE0E54">
              <w:rPr>
                <w:rFonts w:ascii="Times New Roman" w:eastAsia="MS Mincho" w:hAnsi="Times New Roman" w:cs="Times New Roman"/>
                <w:sz w:val="20"/>
                <w:szCs w:val="20"/>
                <w:lang w:val="en-US"/>
              </w:rPr>
              <w:t xml:space="preserve">, </w:t>
            </w:r>
            <w:proofErr w:type="spellStart"/>
            <w:r w:rsidRPr="00CE0E54">
              <w:rPr>
                <w:rFonts w:ascii="Times New Roman" w:eastAsia="MS Mincho" w:hAnsi="Times New Roman" w:cs="Times New Roman"/>
                <w:sz w:val="20"/>
                <w:szCs w:val="20"/>
                <w:lang w:val="en-US"/>
              </w:rPr>
              <w:t>показатель</w:t>
            </w:r>
            <w:proofErr w:type="spellEnd"/>
            <w:r w:rsidRPr="00CE0E54">
              <w:rPr>
                <w:rFonts w:ascii="Times New Roman" w:eastAsia="MS Mincho" w:hAnsi="Times New Roman" w:cs="Times New Roman"/>
                <w:sz w:val="20"/>
                <w:szCs w:val="20"/>
                <w:lang w:val="en-US"/>
              </w:rPr>
              <w:t xml:space="preserve">), </w:t>
            </w:r>
            <w:proofErr w:type="spellStart"/>
            <w:r w:rsidRPr="00CE0E54">
              <w:rPr>
                <w:rFonts w:ascii="Times New Roman" w:eastAsia="MS Mincho" w:hAnsi="Times New Roman" w:cs="Times New Roman"/>
                <w:sz w:val="20"/>
                <w:szCs w:val="20"/>
                <w:lang w:val="en-US"/>
              </w:rPr>
              <w:t>вычислять</w:t>
            </w:r>
            <w:proofErr w:type="spellEnd"/>
            <w:r w:rsidRPr="00CE0E54">
              <w:rPr>
                <w:rFonts w:ascii="Times New Roman" w:eastAsia="MS Mincho" w:hAnsi="Times New Roman" w:cs="Times New Roman"/>
                <w:sz w:val="20"/>
                <w:szCs w:val="20"/>
                <w:lang w:val="en-US"/>
              </w:rPr>
              <w:t xml:space="preserve"> </w:t>
            </w:r>
            <w:proofErr w:type="spellStart"/>
            <w:r w:rsidRPr="00CE0E54">
              <w:rPr>
                <w:rFonts w:ascii="Times New Roman" w:eastAsia="MS Mincho" w:hAnsi="Times New Roman" w:cs="Times New Roman"/>
                <w:sz w:val="20"/>
                <w:szCs w:val="20"/>
                <w:lang w:val="en-US"/>
              </w:rPr>
              <w:t>значения</w:t>
            </w:r>
            <w:proofErr w:type="spellEnd"/>
            <w:r w:rsidRPr="00CE0E54">
              <w:rPr>
                <w:rFonts w:ascii="Times New Roman" w:eastAsia="MS Mincho" w:hAnsi="Times New Roman" w:cs="Times New Roman"/>
                <w:sz w:val="20"/>
                <w:szCs w:val="20"/>
                <w:lang w:val="en-US"/>
              </w:rPr>
              <w:t xml:space="preserve"> </w:t>
            </w:r>
            <w:proofErr w:type="spellStart"/>
            <w:r w:rsidRPr="00CE0E54">
              <w:rPr>
                <w:rFonts w:ascii="Times New Roman" w:eastAsia="MS Mincho" w:hAnsi="Times New Roman" w:cs="Times New Roman"/>
                <w:sz w:val="20"/>
                <w:szCs w:val="20"/>
                <w:lang w:val="en-US"/>
              </w:rPr>
              <w:t>степеней</w:t>
            </w:r>
            <w:proofErr w:type="spellEnd"/>
            <w:proofErr w:type="gramStart"/>
            <w:r w:rsidRPr="00CE0E54">
              <w:rPr>
                <w:rFonts w:ascii="Times New Roman" w:eastAsia="MS Mincho" w:hAnsi="Times New Roman" w:cs="Times New Roman"/>
                <w:sz w:val="20"/>
                <w:szCs w:val="20"/>
                <w:lang w:val="en-US"/>
              </w:rPr>
              <w:t>.;</w:t>
            </w:r>
            <w:proofErr w:type="gramEnd"/>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1B6804E"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Устный опрос</w:t>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1651CAE"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26" w:history="1">
              <w:r w:rsidR="00DD7E35" w:rsidRPr="00CE0E54">
                <w:rPr>
                  <w:rFonts w:ascii="Times New Roman" w:eastAsia="Times New Roman" w:hAnsi="Times New Roman" w:cs="Times New Roman"/>
                  <w:color w:val="0000FF"/>
                  <w:sz w:val="20"/>
                  <w:szCs w:val="20"/>
                  <w:u w:val="single"/>
                  <w:lang w:val="en-US"/>
                </w:rPr>
                <w:t>https</w:t>
              </w:r>
              <w:r w:rsidR="00DD7E35" w:rsidRPr="00CE0E54">
                <w:rPr>
                  <w:rFonts w:ascii="Times New Roman" w:eastAsia="Times New Roman" w:hAnsi="Times New Roman" w:cs="Times New Roman"/>
                  <w:color w:val="0000FF"/>
                  <w:sz w:val="20"/>
                  <w:szCs w:val="20"/>
                  <w:u w:val="single"/>
                </w:rPr>
                <w:t>://</w:t>
              </w:r>
              <w:r w:rsidR="00DD7E35" w:rsidRPr="00CE0E54">
                <w:rPr>
                  <w:rFonts w:ascii="Times New Roman" w:eastAsia="Times New Roman" w:hAnsi="Times New Roman" w:cs="Times New Roman"/>
                  <w:color w:val="0000FF"/>
                  <w:sz w:val="20"/>
                  <w:szCs w:val="20"/>
                  <w:u w:val="single"/>
                  <w:lang w:val="en-US"/>
                </w:rPr>
                <w:t>www</w:t>
              </w:r>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yaklass</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ru</w:t>
              </w:r>
              <w:proofErr w:type="spellEnd"/>
              <w:r w:rsidR="00DD7E35" w:rsidRPr="00CE0E54">
                <w:rPr>
                  <w:rFonts w:ascii="Times New Roman" w:eastAsia="Times New Roman" w:hAnsi="Times New Roman" w:cs="Times New Roman"/>
                  <w:color w:val="0000FF"/>
                  <w:sz w:val="20"/>
                  <w:szCs w:val="20"/>
                  <w:u w:val="single"/>
                </w:rPr>
                <w:t>/</w:t>
              </w:r>
              <w:r w:rsidR="00DD7E35" w:rsidRPr="00CE0E54">
                <w:rPr>
                  <w:rFonts w:ascii="Times New Roman" w:eastAsia="Times New Roman" w:hAnsi="Times New Roman" w:cs="Times New Roman"/>
                  <w:color w:val="0000FF"/>
                  <w:sz w:val="20"/>
                  <w:szCs w:val="20"/>
                  <w:u w:val="single"/>
                  <w:lang w:val="en-US"/>
                </w:rPr>
                <w:t>p</w:t>
              </w:r>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matematika</w:t>
              </w:r>
              <w:proofErr w:type="spellEnd"/>
              <w:r w:rsidR="00DD7E35" w:rsidRPr="00CE0E54">
                <w:rPr>
                  <w:rFonts w:ascii="Times New Roman" w:eastAsia="Times New Roman" w:hAnsi="Times New Roman" w:cs="Times New Roman"/>
                  <w:color w:val="0000FF"/>
                  <w:sz w:val="20"/>
                  <w:szCs w:val="20"/>
                  <w:u w:val="single"/>
                </w:rPr>
                <w:t>/5-</w:t>
              </w:r>
              <w:proofErr w:type="spellStart"/>
              <w:r w:rsidR="00DD7E35" w:rsidRPr="00CE0E54">
                <w:rPr>
                  <w:rFonts w:ascii="Times New Roman" w:eastAsia="Times New Roman" w:hAnsi="Times New Roman" w:cs="Times New Roman"/>
                  <w:color w:val="0000FF"/>
                  <w:sz w:val="20"/>
                  <w:szCs w:val="20"/>
                  <w:u w:val="single"/>
                  <w:lang w:val="en-US"/>
                </w:rPr>
                <w:t>klass</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desiatichnye</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drobi</w:t>
              </w:r>
              <w:proofErr w:type="spellEnd"/>
              <w:r w:rsidR="00DD7E35" w:rsidRPr="00CE0E54">
                <w:rPr>
                  <w:rFonts w:ascii="Times New Roman" w:eastAsia="Times New Roman" w:hAnsi="Times New Roman" w:cs="Times New Roman"/>
                  <w:color w:val="0000FF"/>
                  <w:sz w:val="20"/>
                  <w:szCs w:val="20"/>
                  <w:u w:val="single"/>
                </w:rPr>
                <w:t>-13880/</w:t>
              </w:r>
              <w:proofErr w:type="spellStart"/>
              <w:r w:rsidR="00DD7E35" w:rsidRPr="00CE0E54">
                <w:rPr>
                  <w:rFonts w:ascii="Times New Roman" w:eastAsia="Times New Roman" w:hAnsi="Times New Roman" w:cs="Times New Roman"/>
                  <w:color w:val="0000FF"/>
                  <w:sz w:val="20"/>
                  <w:szCs w:val="20"/>
                  <w:u w:val="single"/>
                  <w:lang w:val="en-US"/>
                </w:rPr>
                <w:t>stepen</w:t>
              </w:r>
              <w:proofErr w:type="spellEnd"/>
              <w:r w:rsidR="00DD7E35" w:rsidRPr="00CE0E54">
                <w:rPr>
                  <w:rFonts w:ascii="Times New Roman" w:eastAsia="Times New Roman" w:hAnsi="Times New Roman" w:cs="Times New Roman"/>
                  <w:color w:val="0000FF"/>
                  <w:sz w:val="20"/>
                  <w:szCs w:val="20"/>
                  <w:u w:val="single"/>
                </w:rPr>
                <w:t>-</w:t>
              </w:r>
              <w:r w:rsidR="00DD7E35" w:rsidRPr="00CE0E54">
                <w:rPr>
                  <w:rFonts w:ascii="Times New Roman" w:eastAsia="Times New Roman" w:hAnsi="Times New Roman" w:cs="Times New Roman"/>
                  <w:color w:val="0000FF"/>
                  <w:sz w:val="20"/>
                  <w:szCs w:val="20"/>
                  <w:u w:val="single"/>
                  <w:lang w:val="en-US"/>
                </w:rPr>
                <w:t>s</w:t>
              </w:r>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naturalnym</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pokazatelem</w:t>
              </w:r>
              <w:proofErr w:type="spellEnd"/>
              <w:r w:rsidR="00DD7E35" w:rsidRPr="00CE0E54">
                <w:rPr>
                  <w:rFonts w:ascii="Times New Roman" w:eastAsia="Times New Roman" w:hAnsi="Times New Roman" w:cs="Times New Roman"/>
                  <w:color w:val="0000FF"/>
                  <w:sz w:val="20"/>
                  <w:szCs w:val="20"/>
                  <w:u w:val="single"/>
                </w:rPr>
                <w:t>-13669</w:t>
              </w:r>
            </w:hyperlink>
          </w:p>
        </w:tc>
      </w:tr>
      <w:tr w:rsidR="00DD7E35" w:rsidRPr="00CE0E54" w14:paraId="2A9F9B17" w14:textId="77777777" w:rsidTr="00950BC2">
        <w:trPr>
          <w:trHeight w:val="20"/>
        </w:trPr>
        <w:tc>
          <w:tcPr>
            <w:tcW w:w="425"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14:paraId="452FEE33"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1.15.</w:t>
            </w:r>
          </w:p>
        </w:tc>
        <w:tc>
          <w:tcPr>
            <w:tcW w:w="1413"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14:paraId="5AD1F890"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221F1F"/>
                <w:sz w:val="20"/>
                <w:szCs w:val="20"/>
                <w:lang w:val="en-US"/>
              </w:rPr>
              <w:t>Числовые</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выражения</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порядок</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действий</w:t>
            </w:r>
            <w:proofErr w:type="spellEnd"/>
            <w:r w:rsidRPr="00CE0E54">
              <w:rPr>
                <w:rFonts w:ascii="Times New Roman" w:eastAsia="Times New Roman" w:hAnsi="Times New Roman" w:cs="Times New Roman"/>
                <w:color w:val="221F1F"/>
                <w:sz w:val="20"/>
                <w:szCs w:val="20"/>
                <w:lang w:val="en-US"/>
              </w:rPr>
              <w:t>.</w:t>
            </w:r>
          </w:p>
        </w:tc>
        <w:tc>
          <w:tcPr>
            <w:tcW w:w="750"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14:paraId="44398494" w14:textId="57BCF8B9" w:rsidR="00DD7E35" w:rsidRPr="00CE0E54" w:rsidRDefault="00DD7E35" w:rsidP="00DD7E35">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2</w:t>
            </w:r>
          </w:p>
        </w:tc>
        <w:tc>
          <w:tcPr>
            <w:tcW w:w="1195"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6D9FFA8E" w14:textId="6EAFCA89"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1241"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14:paraId="2D5BFCCB"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MS Mincho" w:hAnsi="Times New Roman" w:cs="Times New Roman"/>
                <w:sz w:val="20"/>
                <w:szCs w:val="20"/>
              </w:rPr>
              <w:t>1</w:t>
            </w:r>
          </w:p>
        </w:tc>
        <w:tc>
          <w:tcPr>
            <w:tcW w:w="864"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3CFDBE1B"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14:paraId="6D72DAC9"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Критически оценивать полученный результат, осуществлять самоконтроль, проверяя ответ на соответствие условию, находить ошибки</w:t>
            </w:r>
            <w:proofErr w:type="gramStart"/>
            <w:r w:rsidRPr="00CE0E54">
              <w:rPr>
                <w:rFonts w:ascii="Times New Roman" w:eastAsia="MS Mincho" w:hAnsi="Times New Roman" w:cs="Times New Roman"/>
                <w:sz w:val="20"/>
                <w:szCs w:val="20"/>
              </w:rPr>
              <w:t>.;</w:t>
            </w:r>
            <w:proofErr w:type="gramEnd"/>
          </w:p>
        </w:tc>
        <w:tc>
          <w:tcPr>
            <w:tcW w:w="1401"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14:paraId="6A404E13"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Устный опрос</w:t>
            </w:r>
          </w:p>
          <w:p w14:paraId="40000EE3"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Практическая работа</w:t>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D47E817"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27" w:history="1">
              <w:r w:rsidR="00DD7E35" w:rsidRPr="00CE0E54">
                <w:rPr>
                  <w:rFonts w:ascii="Times New Roman" w:eastAsia="Times New Roman" w:hAnsi="Times New Roman" w:cs="Times New Roman"/>
                  <w:color w:val="0000FF"/>
                  <w:sz w:val="20"/>
                  <w:szCs w:val="20"/>
                  <w:u w:val="single"/>
                  <w:lang w:val="en-US"/>
                </w:rPr>
                <w:t>https</w:t>
              </w:r>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resh</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edu</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ru</w:t>
              </w:r>
              <w:proofErr w:type="spellEnd"/>
              <w:r w:rsidR="00DD7E35" w:rsidRPr="00CE0E54">
                <w:rPr>
                  <w:rFonts w:ascii="Times New Roman" w:eastAsia="Times New Roman" w:hAnsi="Times New Roman" w:cs="Times New Roman"/>
                  <w:color w:val="0000FF"/>
                  <w:sz w:val="20"/>
                  <w:szCs w:val="20"/>
                  <w:u w:val="single"/>
                </w:rPr>
                <w:t>/</w:t>
              </w:r>
              <w:r w:rsidR="00DD7E35" w:rsidRPr="00CE0E54">
                <w:rPr>
                  <w:rFonts w:ascii="Times New Roman" w:eastAsia="Times New Roman" w:hAnsi="Times New Roman" w:cs="Times New Roman"/>
                  <w:color w:val="0000FF"/>
                  <w:sz w:val="20"/>
                  <w:szCs w:val="20"/>
                  <w:u w:val="single"/>
                  <w:lang w:val="en-US"/>
                </w:rPr>
                <w:t>subject</w:t>
              </w:r>
              <w:r w:rsidR="00DD7E35" w:rsidRPr="00CE0E54">
                <w:rPr>
                  <w:rFonts w:ascii="Times New Roman" w:eastAsia="Times New Roman" w:hAnsi="Times New Roman" w:cs="Times New Roman"/>
                  <w:color w:val="0000FF"/>
                  <w:sz w:val="20"/>
                  <w:szCs w:val="20"/>
                  <w:u w:val="single"/>
                </w:rPr>
                <w:t>/</w:t>
              </w:r>
              <w:r w:rsidR="00DD7E35" w:rsidRPr="00CE0E54">
                <w:rPr>
                  <w:rFonts w:ascii="Times New Roman" w:eastAsia="Times New Roman" w:hAnsi="Times New Roman" w:cs="Times New Roman"/>
                  <w:color w:val="0000FF"/>
                  <w:sz w:val="20"/>
                  <w:szCs w:val="20"/>
                  <w:u w:val="single"/>
                  <w:lang w:val="en-US"/>
                </w:rPr>
                <w:t>lesson</w:t>
              </w:r>
              <w:r w:rsidR="00DD7E35" w:rsidRPr="00CE0E54">
                <w:rPr>
                  <w:rFonts w:ascii="Times New Roman" w:eastAsia="Times New Roman" w:hAnsi="Times New Roman" w:cs="Times New Roman"/>
                  <w:color w:val="0000FF"/>
                  <w:sz w:val="20"/>
                  <w:szCs w:val="20"/>
                  <w:u w:val="single"/>
                </w:rPr>
                <w:t>/7708/</w:t>
              </w:r>
              <w:proofErr w:type="spellStart"/>
              <w:r w:rsidR="00DD7E35" w:rsidRPr="00CE0E54">
                <w:rPr>
                  <w:rFonts w:ascii="Times New Roman" w:eastAsia="Times New Roman" w:hAnsi="Times New Roman" w:cs="Times New Roman"/>
                  <w:color w:val="0000FF"/>
                  <w:sz w:val="20"/>
                  <w:szCs w:val="20"/>
                  <w:u w:val="single"/>
                  <w:lang w:val="en-US"/>
                </w:rPr>
                <w:t>conspect</w:t>
              </w:r>
              <w:proofErr w:type="spellEnd"/>
              <w:r w:rsidR="00DD7E35" w:rsidRPr="00CE0E54">
                <w:rPr>
                  <w:rFonts w:ascii="Times New Roman" w:eastAsia="Times New Roman" w:hAnsi="Times New Roman" w:cs="Times New Roman"/>
                  <w:color w:val="0000FF"/>
                  <w:sz w:val="20"/>
                  <w:szCs w:val="20"/>
                  <w:u w:val="single"/>
                </w:rPr>
                <w:t>/325181/</w:t>
              </w:r>
            </w:hyperlink>
          </w:p>
        </w:tc>
      </w:tr>
      <w:tr w:rsidR="00DD7E35" w:rsidRPr="00CE0E54" w14:paraId="01805132" w14:textId="77777777" w:rsidTr="00950BC2">
        <w:trPr>
          <w:trHeight w:val="20"/>
        </w:trPr>
        <w:tc>
          <w:tcPr>
            <w:tcW w:w="425"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80D87F0"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1.16.</w:t>
            </w:r>
          </w:p>
        </w:tc>
        <w:tc>
          <w:tcPr>
            <w:tcW w:w="1413"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A24E013"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rPr>
            </w:pPr>
            <w:r w:rsidRPr="00CE0E54">
              <w:rPr>
                <w:rFonts w:ascii="Times New Roman" w:eastAsia="Times New Roman" w:hAnsi="Times New Roman" w:cs="Times New Roman"/>
                <w:color w:val="221F1F"/>
                <w:sz w:val="20"/>
                <w:szCs w:val="20"/>
              </w:rPr>
              <w:t>Решение текстовых задач на все арифметические действия, на движение и покупки</w:t>
            </w:r>
          </w:p>
        </w:tc>
        <w:tc>
          <w:tcPr>
            <w:tcW w:w="750"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3B5033C" w14:textId="546CBFD4" w:rsidR="00DD7E35" w:rsidRPr="00CE0E54" w:rsidRDefault="00DD7E35" w:rsidP="00DD7E35">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7</w:t>
            </w:r>
          </w:p>
        </w:tc>
        <w:tc>
          <w:tcPr>
            <w:tcW w:w="1195"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249CF77" w14:textId="30247EBD" w:rsidR="00DD7E35" w:rsidRPr="00CE0E54" w:rsidRDefault="00DD7E35" w:rsidP="00DD7E35">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 xml:space="preserve"> </w:t>
            </w:r>
            <w:r w:rsidRPr="00CE0E54">
              <w:rPr>
                <w:rFonts w:ascii="Times New Roman" w:eastAsia="MS Mincho" w:hAnsi="Times New Roman" w:cs="Times New Roman"/>
                <w:sz w:val="20"/>
                <w:szCs w:val="20"/>
              </w:rPr>
              <w:t>1</w:t>
            </w:r>
          </w:p>
        </w:tc>
        <w:tc>
          <w:tcPr>
            <w:tcW w:w="1241"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tcPr>
          <w:p w14:paraId="74A8EAAF"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864"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tcPr>
          <w:p w14:paraId="0F402F57"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C64E882" w14:textId="77777777" w:rsidR="00DD7E35" w:rsidRPr="00CE0E54" w:rsidRDefault="00DD7E35" w:rsidP="00DD7E35">
            <w:pPr>
              <w:spacing w:after="0" w:line="240" w:lineRule="auto"/>
              <w:rPr>
                <w:rFonts w:ascii="Times New Roman" w:eastAsia="MS Mincho" w:hAnsi="Times New Roman" w:cs="Times New Roman"/>
                <w:sz w:val="20"/>
                <w:szCs w:val="20"/>
              </w:rPr>
            </w:pPr>
            <w:proofErr w:type="gramStart"/>
            <w:r w:rsidRPr="00CE0E54">
              <w:rPr>
                <w:rFonts w:ascii="Times New Roman" w:eastAsia="MS Mincho" w:hAnsi="Times New Roman" w:cs="Times New Roman"/>
                <w:sz w:val="20"/>
                <w:szCs w:val="20"/>
              </w:rPr>
              <w:t>Решать текстовые задачи арифметическим способом, использовать зависимости между величинами (скорость, время, расстояние; цена, количество, стоимость и др.): анализировать и осмысливать текст задачи, переформулировать условие, извлекать необходимые данные, устанавливать зависимости между величинами, строить логическую цепочку рассуждений.;</w:t>
            </w:r>
            <w:proofErr w:type="gramEnd"/>
          </w:p>
          <w:p w14:paraId="36389D24"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Моделировать ход решения задачи с помощью рисунка, схемы, таблицы</w:t>
            </w:r>
            <w:proofErr w:type="gramStart"/>
            <w:r w:rsidRPr="00CE0E54">
              <w:rPr>
                <w:rFonts w:ascii="Times New Roman" w:eastAsia="MS Mincho" w:hAnsi="Times New Roman" w:cs="Times New Roman"/>
                <w:sz w:val="20"/>
                <w:szCs w:val="20"/>
              </w:rPr>
              <w:t>.;</w:t>
            </w:r>
            <w:proofErr w:type="gramEnd"/>
          </w:p>
          <w:p w14:paraId="34F146B8"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Приводить, разбирать, оценивать различные решения, записи решений текстовых задач</w:t>
            </w:r>
            <w:proofErr w:type="gramStart"/>
            <w:r w:rsidRPr="00CE0E54">
              <w:rPr>
                <w:rFonts w:ascii="Times New Roman" w:eastAsia="MS Mincho" w:hAnsi="Times New Roman" w:cs="Times New Roman"/>
                <w:sz w:val="20"/>
                <w:szCs w:val="20"/>
              </w:rPr>
              <w:t>.;</w:t>
            </w:r>
            <w:proofErr w:type="gramEnd"/>
          </w:p>
          <w:p w14:paraId="2732D61D"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Критически оценивать полученный результат, осуществлять самоконтроль, проверяя ответ на соответствие условию, находить ошибки</w:t>
            </w:r>
            <w:proofErr w:type="gramStart"/>
            <w:r w:rsidRPr="00CE0E54">
              <w:rPr>
                <w:rFonts w:ascii="Times New Roman" w:eastAsia="MS Mincho" w:hAnsi="Times New Roman" w:cs="Times New Roman"/>
                <w:sz w:val="20"/>
                <w:szCs w:val="20"/>
              </w:rPr>
              <w:t>.;</w:t>
            </w:r>
            <w:proofErr w:type="gramEnd"/>
          </w:p>
          <w:p w14:paraId="644CE522"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Решать задачи с помощью перебора всех возможных вариантов</w:t>
            </w:r>
            <w:proofErr w:type="gramStart"/>
            <w:r w:rsidRPr="00CE0E54">
              <w:rPr>
                <w:rFonts w:ascii="Times New Roman" w:eastAsia="MS Mincho" w:hAnsi="Times New Roman" w:cs="Times New Roman"/>
                <w:sz w:val="20"/>
                <w:szCs w:val="20"/>
              </w:rPr>
              <w:t>.;</w:t>
            </w:r>
            <w:proofErr w:type="gramEnd"/>
          </w:p>
        </w:tc>
        <w:tc>
          <w:tcPr>
            <w:tcW w:w="1401"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tcPr>
          <w:p w14:paraId="74FF37F1"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Устный опрос</w:t>
            </w:r>
          </w:p>
          <w:p w14:paraId="7E121CA5"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Практическая работа</w:t>
            </w:r>
          </w:p>
          <w:p w14:paraId="17E1EF23"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Самооценка с</w:t>
            </w:r>
          </w:p>
          <w:p w14:paraId="519FDBAB"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использованием</w:t>
            </w:r>
          </w:p>
          <w:p w14:paraId="7CBB13AC"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«Оценочного</w:t>
            </w:r>
          </w:p>
          <w:p w14:paraId="2FEEA48C"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листа»; Письменный контроль</w:t>
            </w:r>
            <w:proofErr w:type="gramStart"/>
            <w:r w:rsidRPr="00CE0E54">
              <w:rPr>
                <w:rFonts w:ascii="Times New Roman" w:eastAsia="MS Mincho" w:hAnsi="Times New Roman" w:cs="Times New Roman"/>
                <w:sz w:val="20"/>
                <w:szCs w:val="20"/>
              </w:rPr>
              <w:t xml:space="preserve"> ;</w:t>
            </w:r>
            <w:proofErr w:type="gramEnd"/>
            <w:r w:rsidRPr="00CE0E54">
              <w:rPr>
                <w:rFonts w:ascii="Times New Roman" w:eastAsia="MS Mincho" w:hAnsi="Times New Roman" w:cs="Times New Roman"/>
                <w:sz w:val="20"/>
                <w:szCs w:val="20"/>
              </w:rPr>
              <w:t xml:space="preserve"> контрольная работа</w:t>
            </w:r>
          </w:p>
          <w:p w14:paraId="712B5A76"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73A4546"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28" w:history="1">
              <w:r w:rsidR="00DD7E35" w:rsidRPr="00CE0E54">
                <w:rPr>
                  <w:rFonts w:ascii="Times New Roman" w:eastAsia="Times New Roman" w:hAnsi="Times New Roman" w:cs="Times New Roman"/>
                  <w:color w:val="0000FF"/>
                  <w:sz w:val="20"/>
                  <w:szCs w:val="20"/>
                  <w:u w:val="single"/>
                </w:rPr>
                <w:t>https://www.yaklass.ru/p/matematika/5-klass/naturalnye-chisla-13442/reshenie-tekstovykh-zadach-arifmeticheskim-sposobom-13747</w:t>
              </w:r>
            </w:hyperlink>
          </w:p>
        </w:tc>
      </w:tr>
      <w:tr w:rsidR="00DD7E35" w:rsidRPr="00CE0E54" w14:paraId="37BD4A33" w14:textId="77777777" w:rsidTr="00950BC2">
        <w:trPr>
          <w:trHeight w:val="20"/>
        </w:trPr>
        <w:tc>
          <w:tcPr>
            <w:tcW w:w="183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2B79892"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b/>
                <w:bCs/>
                <w:sz w:val="20"/>
                <w:szCs w:val="20"/>
                <w:lang w:val="en-US"/>
              </w:rPr>
            </w:pPr>
            <w:proofErr w:type="spellStart"/>
            <w:r w:rsidRPr="00CE0E54">
              <w:rPr>
                <w:rFonts w:ascii="Times New Roman" w:eastAsia="Times New Roman" w:hAnsi="Times New Roman" w:cs="Times New Roman"/>
                <w:b/>
                <w:bCs/>
                <w:color w:val="000000"/>
                <w:sz w:val="20"/>
                <w:szCs w:val="20"/>
                <w:lang w:val="en-US"/>
              </w:rPr>
              <w:t>Итого</w:t>
            </w:r>
            <w:proofErr w:type="spellEnd"/>
            <w:r w:rsidRPr="00CE0E54">
              <w:rPr>
                <w:rFonts w:ascii="Times New Roman" w:eastAsia="Times New Roman" w:hAnsi="Times New Roman" w:cs="Times New Roman"/>
                <w:b/>
                <w:bCs/>
                <w:color w:val="000000"/>
                <w:sz w:val="20"/>
                <w:szCs w:val="20"/>
                <w:lang w:val="en-US"/>
              </w:rPr>
              <w:t xml:space="preserve"> </w:t>
            </w:r>
            <w:proofErr w:type="spellStart"/>
            <w:r w:rsidRPr="00CE0E54">
              <w:rPr>
                <w:rFonts w:ascii="Times New Roman" w:eastAsia="Times New Roman" w:hAnsi="Times New Roman" w:cs="Times New Roman"/>
                <w:b/>
                <w:bCs/>
                <w:color w:val="000000"/>
                <w:sz w:val="20"/>
                <w:szCs w:val="20"/>
                <w:lang w:val="en-US"/>
              </w:rPr>
              <w:t>по</w:t>
            </w:r>
            <w:proofErr w:type="spellEnd"/>
            <w:r w:rsidRPr="00CE0E54">
              <w:rPr>
                <w:rFonts w:ascii="Times New Roman" w:eastAsia="Times New Roman" w:hAnsi="Times New Roman" w:cs="Times New Roman"/>
                <w:b/>
                <w:bCs/>
                <w:color w:val="000000"/>
                <w:sz w:val="20"/>
                <w:szCs w:val="20"/>
                <w:lang w:val="en-US"/>
              </w:rPr>
              <w:t xml:space="preserve"> </w:t>
            </w:r>
            <w:proofErr w:type="spellStart"/>
            <w:r w:rsidRPr="00CE0E54">
              <w:rPr>
                <w:rFonts w:ascii="Times New Roman" w:eastAsia="Times New Roman" w:hAnsi="Times New Roman" w:cs="Times New Roman"/>
                <w:b/>
                <w:bCs/>
                <w:color w:val="000000"/>
                <w:sz w:val="20"/>
                <w:szCs w:val="20"/>
                <w:lang w:val="en-US"/>
              </w:rPr>
              <w:t>разделу</w:t>
            </w:r>
            <w:proofErr w:type="spellEnd"/>
            <w:r w:rsidRPr="00CE0E54">
              <w:rPr>
                <w:rFonts w:ascii="Times New Roman" w:eastAsia="Times New Roman" w:hAnsi="Times New Roman" w:cs="Times New Roman"/>
                <w:b/>
                <w:bCs/>
                <w:color w:val="000000"/>
                <w:sz w:val="20"/>
                <w:szCs w:val="20"/>
                <w:lang w:val="en-US"/>
              </w:rPr>
              <w:t>:</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864F5BA" w14:textId="77777777" w:rsidR="00DD7E35" w:rsidRPr="00CE0E54" w:rsidRDefault="00DD7E35" w:rsidP="00DD7E35">
            <w:pPr>
              <w:autoSpaceDE w:val="0"/>
              <w:autoSpaceDN w:val="0"/>
              <w:spacing w:after="0" w:line="240" w:lineRule="auto"/>
              <w:ind w:left="72"/>
              <w:jc w:val="center"/>
              <w:rPr>
                <w:rFonts w:ascii="Times New Roman" w:eastAsia="MS Mincho" w:hAnsi="Times New Roman" w:cs="Times New Roman"/>
                <w:b/>
                <w:bCs/>
                <w:sz w:val="20"/>
                <w:szCs w:val="20"/>
                <w:lang w:val="en-US"/>
              </w:rPr>
            </w:pPr>
            <w:r w:rsidRPr="00CE0E54">
              <w:rPr>
                <w:rFonts w:ascii="Times New Roman" w:eastAsia="Times New Roman" w:hAnsi="Times New Roman" w:cs="Times New Roman"/>
                <w:b/>
                <w:bCs/>
                <w:color w:val="000000"/>
                <w:sz w:val="20"/>
                <w:szCs w:val="20"/>
                <w:lang w:val="en-US"/>
              </w:rPr>
              <w:t>43</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433B9FF" w14:textId="77777777" w:rsidR="00DD7E35" w:rsidRPr="00CE0E54" w:rsidRDefault="00DD7E35" w:rsidP="00DD7E35">
            <w:pPr>
              <w:spacing w:after="0" w:line="240" w:lineRule="auto"/>
              <w:jc w:val="center"/>
              <w:rPr>
                <w:rFonts w:ascii="Times New Roman" w:eastAsia="MS Mincho" w:hAnsi="Times New Roman" w:cs="Times New Roman"/>
                <w:b/>
                <w:bCs/>
                <w:sz w:val="20"/>
                <w:szCs w:val="20"/>
              </w:rPr>
            </w:pPr>
            <w:r w:rsidRPr="00CE0E54">
              <w:rPr>
                <w:rFonts w:ascii="Times New Roman" w:eastAsia="MS Mincho" w:hAnsi="Times New Roman" w:cs="Times New Roman"/>
                <w:b/>
                <w:bCs/>
                <w:sz w:val="20"/>
                <w:szCs w:val="20"/>
              </w:rPr>
              <w:t>2</w:t>
            </w: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F73507E" w14:textId="77777777" w:rsidR="00DD7E35" w:rsidRPr="00CE0E54" w:rsidRDefault="00DD7E35" w:rsidP="00DD7E35">
            <w:pPr>
              <w:spacing w:after="0" w:line="240" w:lineRule="auto"/>
              <w:jc w:val="center"/>
              <w:rPr>
                <w:rFonts w:ascii="Times New Roman" w:eastAsia="MS Mincho" w:hAnsi="Times New Roman" w:cs="Times New Roman"/>
                <w:b/>
                <w:bCs/>
                <w:sz w:val="20"/>
                <w:szCs w:val="20"/>
              </w:rPr>
            </w:pPr>
            <w:r w:rsidRPr="00CE0E54">
              <w:rPr>
                <w:rFonts w:ascii="Times New Roman" w:eastAsia="MS Mincho" w:hAnsi="Times New Roman" w:cs="Times New Roman"/>
                <w:b/>
                <w:bCs/>
                <w:sz w:val="20"/>
                <w:szCs w:val="20"/>
              </w:rPr>
              <w:t>2</w:t>
            </w: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5E3B7FA" w14:textId="77777777" w:rsidR="00DD7E35" w:rsidRPr="00CE0E54" w:rsidRDefault="00DD7E35" w:rsidP="00DD7E35">
            <w:pPr>
              <w:spacing w:after="0" w:line="240" w:lineRule="auto"/>
              <w:rPr>
                <w:rFonts w:ascii="Times New Roman" w:eastAsia="MS Mincho" w:hAnsi="Times New Roman" w:cs="Times New Roman"/>
                <w:b/>
                <w:bCs/>
                <w:sz w:val="20"/>
                <w:szCs w:val="20"/>
                <w:lang w:val="en-US"/>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C15F997" w14:textId="77777777" w:rsidR="00DD7E35" w:rsidRPr="00CE0E54" w:rsidRDefault="00DD7E35" w:rsidP="00DD7E35">
            <w:pPr>
              <w:spacing w:after="0" w:line="240" w:lineRule="auto"/>
              <w:rPr>
                <w:rFonts w:ascii="Times New Roman" w:eastAsia="MS Mincho" w:hAnsi="Times New Roman" w:cs="Times New Roman"/>
                <w:b/>
                <w:bCs/>
                <w:sz w:val="20"/>
                <w:szCs w:val="20"/>
                <w:lang w:val="en-US"/>
              </w:rPr>
            </w:pP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14F4CA" w14:textId="77777777" w:rsidR="00DD7E35" w:rsidRPr="00CE0E54" w:rsidRDefault="00DD7E35" w:rsidP="00DD7E35">
            <w:pPr>
              <w:spacing w:after="0" w:line="240" w:lineRule="auto"/>
              <w:rPr>
                <w:rFonts w:ascii="Times New Roman" w:eastAsia="MS Mincho" w:hAnsi="Times New Roman" w:cs="Times New Roman"/>
                <w:b/>
                <w:bCs/>
                <w:sz w:val="20"/>
                <w:szCs w:val="20"/>
                <w:lang w:val="en-US"/>
              </w:rPr>
            </w:pPr>
          </w:p>
        </w:tc>
        <w:tc>
          <w:tcPr>
            <w:tcW w:w="4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FFC88A" w14:textId="77777777" w:rsidR="00DD7E35" w:rsidRPr="00CE0E54" w:rsidRDefault="00DD7E35" w:rsidP="00DD7E35">
            <w:pPr>
              <w:spacing w:after="0" w:line="240" w:lineRule="auto"/>
              <w:ind w:right="-10"/>
              <w:rPr>
                <w:rFonts w:ascii="Times New Roman" w:eastAsia="MS Mincho" w:hAnsi="Times New Roman" w:cs="Times New Roman"/>
                <w:b/>
                <w:bCs/>
                <w:sz w:val="20"/>
                <w:szCs w:val="20"/>
                <w:lang w:val="en-US"/>
              </w:rPr>
            </w:pPr>
          </w:p>
        </w:tc>
      </w:tr>
      <w:tr w:rsidR="00DD7E35" w:rsidRPr="00CE0E54" w14:paraId="31D5D21C" w14:textId="77777777" w:rsidTr="00950BC2">
        <w:trPr>
          <w:trHeight w:val="20"/>
        </w:trPr>
        <w:tc>
          <w:tcPr>
            <w:tcW w:w="15021" w:type="dxa"/>
            <w:gridSpan w:val="9"/>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3D447DD" w14:textId="77777777" w:rsidR="00DD7E35" w:rsidRPr="00CE0E54" w:rsidRDefault="00DD7E35" w:rsidP="00DD7E35">
            <w:pPr>
              <w:autoSpaceDE w:val="0"/>
              <w:autoSpaceDN w:val="0"/>
              <w:spacing w:after="0" w:line="240" w:lineRule="auto"/>
              <w:ind w:left="72" w:right="-10"/>
              <w:jc w:val="center"/>
              <w:rPr>
                <w:rFonts w:ascii="Times New Roman" w:eastAsia="MS Mincho" w:hAnsi="Times New Roman" w:cs="Times New Roman"/>
                <w:b/>
                <w:bCs/>
                <w:sz w:val="20"/>
                <w:szCs w:val="20"/>
              </w:rPr>
            </w:pPr>
            <w:r w:rsidRPr="00CE0E54">
              <w:rPr>
                <w:rFonts w:ascii="Times New Roman" w:eastAsia="Times New Roman" w:hAnsi="Times New Roman" w:cs="Times New Roman"/>
                <w:b/>
                <w:bCs/>
                <w:color w:val="000000"/>
                <w:sz w:val="20"/>
                <w:szCs w:val="20"/>
              </w:rPr>
              <w:t xml:space="preserve">Раздел 2. </w:t>
            </w:r>
            <w:r w:rsidRPr="00CE0E54">
              <w:rPr>
                <w:rFonts w:ascii="Times New Roman" w:eastAsia="Times New Roman" w:hAnsi="Times New Roman" w:cs="Times New Roman"/>
                <w:b/>
                <w:bCs/>
                <w:color w:val="221F1F"/>
                <w:sz w:val="20"/>
                <w:szCs w:val="20"/>
              </w:rPr>
              <w:t>Наглядная геометрия. Линии на плоскости</w:t>
            </w:r>
          </w:p>
        </w:tc>
      </w:tr>
      <w:tr w:rsidR="00DD7E35" w:rsidRPr="00CE0E54" w14:paraId="612BB2ED"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2EA5A81"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2.1.</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39EFB01"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221F1F"/>
                <w:sz w:val="20"/>
                <w:szCs w:val="20"/>
                <w:lang w:val="en-US"/>
              </w:rPr>
              <w:t>Точка</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прямая</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отрезок</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луч</w:t>
            </w:r>
            <w:proofErr w:type="spellEnd"/>
            <w:r w:rsidRPr="00CE0E54">
              <w:rPr>
                <w:rFonts w:ascii="Times New Roman" w:eastAsia="Times New Roman" w:hAnsi="Times New Roman" w:cs="Times New Roman"/>
                <w:color w:val="221F1F"/>
                <w:sz w:val="20"/>
                <w:szCs w:val="20"/>
                <w:lang w:val="en-US"/>
              </w:rPr>
              <w:t>.</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5101DD2"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MS Mincho" w:hAnsi="Times New Roman" w:cs="Times New Roman"/>
                <w:sz w:val="20"/>
                <w:szCs w:val="20"/>
              </w:rPr>
              <w:t>1</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54CD90"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5F0A12"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1218A7"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448766A" w14:textId="77777777" w:rsidR="00DD7E35" w:rsidRPr="00CE0E54" w:rsidRDefault="00DD7E35" w:rsidP="00DD7E35">
            <w:pPr>
              <w:autoSpaceDE w:val="0"/>
              <w:autoSpaceDN w:val="0"/>
              <w:adjustRightInd w:val="0"/>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 xml:space="preserve">Распознавать на чертежах, рисунках, описывать, используя терминологию, и изображать с помощью чертёжных </w:t>
            </w:r>
            <w:r w:rsidRPr="00CE0E54">
              <w:rPr>
                <w:rFonts w:ascii="Times New Roman" w:eastAsia="Calibri" w:hAnsi="Times New Roman" w:cs="Times New Roman"/>
                <w:sz w:val="20"/>
                <w:szCs w:val="20"/>
              </w:rPr>
              <w:lastRenderedPageBreak/>
              <w:t>инструментов: точку, прямую, отрезок, луч, угол, ломаную, окружность;</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F39FBE"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lastRenderedPageBreak/>
              <w:t>Устный опрос</w:t>
            </w:r>
          </w:p>
          <w:p w14:paraId="5F4410B1"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Тестирование</w:t>
            </w:r>
          </w:p>
          <w:p w14:paraId="514139E1"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E5655F0"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29" w:history="1">
              <w:r w:rsidR="00DD7E35" w:rsidRPr="00CE0E54">
                <w:rPr>
                  <w:rFonts w:ascii="Times New Roman" w:eastAsia="Times New Roman" w:hAnsi="Times New Roman" w:cs="Times New Roman"/>
                  <w:color w:val="1155CC"/>
                  <w:sz w:val="20"/>
                  <w:szCs w:val="20"/>
                  <w:u w:val="single"/>
                </w:rPr>
                <w:t>https://www.yaklass.ru/p/matematika/5-klass/naturalnye-chisla-13442/nachalnye-geometricheskie-poniatiia-priamaia-otrezok-luch-</w:t>
              </w:r>
              <w:r w:rsidR="00DD7E35" w:rsidRPr="00CE0E54">
                <w:rPr>
                  <w:rFonts w:ascii="Times New Roman" w:eastAsia="Times New Roman" w:hAnsi="Times New Roman" w:cs="Times New Roman"/>
                  <w:color w:val="1155CC"/>
                  <w:sz w:val="20"/>
                  <w:szCs w:val="20"/>
                  <w:u w:val="single"/>
                </w:rPr>
                <w:lastRenderedPageBreak/>
                <w:t>lomanaia-priamo_-13390</w:t>
              </w:r>
            </w:hyperlink>
            <w:r w:rsidR="00DD7E35" w:rsidRPr="00CE0E54">
              <w:rPr>
                <w:rFonts w:ascii="Times New Roman" w:eastAsia="Times New Roman" w:hAnsi="Times New Roman" w:cs="Times New Roman"/>
                <w:sz w:val="20"/>
                <w:szCs w:val="20"/>
              </w:rPr>
              <w:t xml:space="preserve"> </w:t>
            </w:r>
          </w:p>
        </w:tc>
      </w:tr>
      <w:tr w:rsidR="00DD7E35" w:rsidRPr="00717A0E" w14:paraId="1E384838"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47C06A9" w14:textId="77777777" w:rsidR="00DD7E35" w:rsidRPr="00CE0E54" w:rsidRDefault="00DD7E35" w:rsidP="00DD7E35">
            <w:pPr>
              <w:autoSpaceDE w:val="0"/>
              <w:autoSpaceDN w:val="0"/>
              <w:spacing w:after="0" w:line="240" w:lineRule="auto"/>
              <w:jc w:val="center"/>
              <w:rPr>
                <w:rFonts w:ascii="Times New Roman" w:eastAsia="Times New Roman" w:hAnsi="Times New Roman" w:cs="Times New Roman"/>
                <w:color w:val="000000"/>
                <w:sz w:val="20"/>
                <w:szCs w:val="20"/>
                <w:lang w:val="en-US"/>
              </w:rPr>
            </w:pPr>
            <w:r w:rsidRPr="00CE0E54">
              <w:rPr>
                <w:rFonts w:ascii="Times New Roman" w:eastAsia="Times New Roman" w:hAnsi="Times New Roman" w:cs="Times New Roman"/>
                <w:color w:val="000000"/>
                <w:sz w:val="20"/>
                <w:szCs w:val="20"/>
                <w:lang w:val="en-US"/>
              </w:rPr>
              <w:lastRenderedPageBreak/>
              <w:t>2.2.</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5187610" w14:textId="77777777" w:rsidR="00DD7E35" w:rsidRPr="00CE0E54" w:rsidRDefault="00DD7E35" w:rsidP="00DD7E35">
            <w:pPr>
              <w:autoSpaceDE w:val="0"/>
              <w:autoSpaceDN w:val="0"/>
              <w:spacing w:after="0" w:line="240" w:lineRule="auto"/>
              <w:ind w:left="72"/>
              <w:rPr>
                <w:rFonts w:ascii="Times New Roman" w:eastAsia="Times New Roman" w:hAnsi="Times New Roman" w:cs="Times New Roman"/>
                <w:color w:val="221F1F"/>
                <w:sz w:val="20"/>
                <w:szCs w:val="20"/>
                <w:lang w:val="en-US"/>
              </w:rPr>
            </w:pPr>
            <w:proofErr w:type="spellStart"/>
            <w:r w:rsidRPr="00CE0E54">
              <w:rPr>
                <w:rFonts w:ascii="Times New Roman" w:eastAsia="Times New Roman" w:hAnsi="Times New Roman" w:cs="Times New Roman"/>
                <w:color w:val="221F1F"/>
                <w:sz w:val="20"/>
                <w:szCs w:val="20"/>
                <w:lang w:val="en-US"/>
              </w:rPr>
              <w:t>Ломаная</w:t>
            </w:r>
            <w:proofErr w:type="spellEnd"/>
            <w:r w:rsidRPr="00CE0E54">
              <w:rPr>
                <w:rFonts w:ascii="Times New Roman" w:eastAsia="Times New Roman" w:hAnsi="Times New Roman" w:cs="Times New Roman"/>
                <w:color w:val="221F1F"/>
                <w:sz w:val="20"/>
                <w:szCs w:val="20"/>
                <w:lang w:val="en-US"/>
              </w:rPr>
              <w:t xml:space="preserve">. </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675F02C"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MS Mincho" w:hAnsi="Times New Roman" w:cs="Times New Roman"/>
                <w:sz w:val="20"/>
                <w:szCs w:val="20"/>
              </w:rPr>
              <w:t>1</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8B8FD7"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1A0C5E"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591CC9"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5B20C0E" w14:textId="77777777" w:rsidR="00DD7E35" w:rsidRPr="00CE0E54" w:rsidRDefault="00DD7E35" w:rsidP="00DD7E35">
            <w:pPr>
              <w:spacing w:after="0" w:line="240" w:lineRule="auto"/>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Вычислять длины отрезков, ломаных;</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856867"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Устный опрос</w:t>
            </w:r>
          </w:p>
          <w:p w14:paraId="7B030E42"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F46E7D2" w14:textId="77777777" w:rsidR="00DD7E35" w:rsidRPr="00CE0E54" w:rsidRDefault="00717A0E" w:rsidP="00DD7E35">
            <w:pPr>
              <w:spacing w:after="0" w:line="240" w:lineRule="auto"/>
              <w:ind w:right="-10"/>
              <w:rPr>
                <w:rFonts w:ascii="Times New Roman" w:eastAsia="MS Mincho" w:hAnsi="Times New Roman" w:cs="Times New Roman"/>
                <w:sz w:val="20"/>
                <w:szCs w:val="20"/>
                <w:lang w:val="en-US"/>
              </w:rPr>
            </w:pPr>
            <w:hyperlink r:id="rId30" w:history="1">
              <w:r w:rsidR="00DD7E35" w:rsidRPr="00CE0E54">
                <w:rPr>
                  <w:rFonts w:ascii="Times New Roman" w:eastAsia="Times New Roman" w:hAnsi="Times New Roman" w:cs="Times New Roman"/>
                  <w:color w:val="1155CC"/>
                  <w:sz w:val="20"/>
                  <w:szCs w:val="20"/>
                  <w:u w:val="single"/>
                  <w:lang w:val="en-US"/>
                </w:rPr>
                <w:t>https://www.yaklass.ru/p/matematika/5-klass/naturalnye-chisla-13442/nachalnye-geometricheskie-poniatiia-priamaia-otrezok-luch-lomanaia-priamo_-13390</w:t>
              </w:r>
            </w:hyperlink>
            <w:r w:rsidR="00DD7E35" w:rsidRPr="00CE0E54">
              <w:rPr>
                <w:rFonts w:ascii="Times New Roman" w:eastAsia="Times New Roman" w:hAnsi="Times New Roman" w:cs="Times New Roman"/>
                <w:sz w:val="20"/>
                <w:szCs w:val="20"/>
                <w:lang w:val="en-US"/>
              </w:rPr>
              <w:t xml:space="preserve"> </w:t>
            </w:r>
          </w:p>
        </w:tc>
      </w:tr>
      <w:tr w:rsidR="00DD7E35" w:rsidRPr="00CE0E54" w14:paraId="093F00D3"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0375984" w14:textId="77777777" w:rsidR="00DD7E35" w:rsidRPr="00CE0E54" w:rsidRDefault="00DD7E35" w:rsidP="00DD7E35">
            <w:pPr>
              <w:autoSpaceDE w:val="0"/>
              <w:autoSpaceDN w:val="0"/>
              <w:spacing w:after="0" w:line="240" w:lineRule="auto"/>
              <w:jc w:val="center"/>
              <w:rPr>
                <w:rFonts w:ascii="Times New Roman" w:eastAsia="Times New Roman" w:hAnsi="Times New Roman" w:cs="Times New Roman"/>
                <w:color w:val="000000"/>
                <w:sz w:val="20"/>
                <w:szCs w:val="20"/>
                <w:lang w:val="en-US"/>
              </w:rPr>
            </w:pPr>
            <w:r w:rsidRPr="00CE0E54">
              <w:rPr>
                <w:rFonts w:ascii="Times New Roman" w:eastAsia="Times New Roman" w:hAnsi="Times New Roman" w:cs="Times New Roman"/>
                <w:color w:val="000000"/>
                <w:sz w:val="20"/>
                <w:szCs w:val="20"/>
                <w:lang w:val="en-US"/>
              </w:rPr>
              <w:t>2.3.</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672209B" w14:textId="77777777" w:rsidR="00DD7E35" w:rsidRPr="00CE0E54" w:rsidRDefault="00DD7E35" w:rsidP="00DD7E35">
            <w:pPr>
              <w:autoSpaceDE w:val="0"/>
              <w:autoSpaceDN w:val="0"/>
              <w:spacing w:after="0" w:line="240" w:lineRule="auto"/>
              <w:ind w:left="72"/>
              <w:rPr>
                <w:rFonts w:ascii="Times New Roman" w:eastAsia="Times New Roman" w:hAnsi="Times New Roman" w:cs="Times New Roman"/>
                <w:color w:val="221F1F"/>
                <w:sz w:val="20"/>
                <w:szCs w:val="20"/>
              </w:rPr>
            </w:pPr>
            <w:r w:rsidRPr="00CE0E54">
              <w:rPr>
                <w:rFonts w:ascii="Times New Roman" w:eastAsia="Times New Roman" w:hAnsi="Times New Roman" w:cs="Times New Roman"/>
                <w:color w:val="221F1F"/>
                <w:sz w:val="20"/>
                <w:szCs w:val="20"/>
              </w:rPr>
              <w:t>Измерение длины отрезка, метрические единицы измерения длины.</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3599355"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MS Mincho" w:hAnsi="Times New Roman" w:cs="Times New Roman"/>
                <w:sz w:val="20"/>
                <w:szCs w:val="20"/>
              </w:rPr>
              <w:t>2</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75E020"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23E099"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6C3789"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49B3019" w14:textId="77777777" w:rsidR="00DD7E35" w:rsidRPr="00CE0E54" w:rsidRDefault="00DD7E35" w:rsidP="00DD7E35">
            <w:pPr>
              <w:autoSpaceDE w:val="0"/>
              <w:autoSpaceDN w:val="0"/>
              <w:adjustRightInd w:val="0"/>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 xml:space="preserve">Понимать и использовать при решении задач зависимости между единицами метрической системы мер; знакомиться с </w:t>
            </w:r>
            <w:proofErr w:type="spellStart"/>
            <w:r w:rsidRPr="00CE0E54">
              <w:rPr>
                <w:rFonts w:ascii="Times New Roman" w:eastAsia="Calibri" w:hAnsi="Times New Roman" w:cs="Times New Roman"/>
                <w:sz w:val="20"/>
                <w:szCs w:val="20"/>
              </w:rPr>
              <w:t>неметрическими</w:t>
            </w:r>
            <w:proofErr w:type="spellEnd"/>
            <w:r w:rsidRPr="00CE0E54">
              <w:rPr>
                <w:rFonts w:ascii="Times New Roman" w:eastAsia="Calibri" w:hAnsi="Times New Roman" w:cs="Times New Roman"/>
                <w:sz w:val="20"/>
                <w:szCs w:val="20"/>
              </w:rPr>
              <w:t xml:space="preserve"> системами мер; выражать длину в различных единицах измерения;</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0912B2B"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Самооценка с</w:t>
            </w:r>
          </w:p>
          <w:p w14:paraId="5C31BC4E"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использованием</w:t>
            </w:r>
          </w:p>
          <w:p w14:paraId="7B11D234"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«Оценочного</w:t>
            </w:r>
          </w:p>
          <w:p w14:paraId="75BA0056"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листа»;</w:t>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BABCF5C"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31" w:history="1">
              <w:r w:rsidR="00DD7E35" w:rsidRPr="00CE0E54">
                <w:rPr>
                  <w:rFonts w:ascii="Times New Roman" w:eastAsia="Times New Roman" w:hAnsi="Times New Roman" w:cs="Times New Roman"/>
                  <w:color w:val="0000FF"/>
                  <w:sz w:val="20"/>
                  <w:szCs w:val="20"/>
                  <w:u w:val="single"/>
                </w:rPr>
                <w:t>https://resh.edu.ru/subject/lesson/7740/conspect/234850/</w:t>
              </w:r>
            </w:hyperlink>
            <w:r w:rsidR="00DD7E35" w:rsidRPr="00CE0E54">
              <w:rPr>
                <w:rFonts w:ascii="Times New Roman" w:eastAsia="Times New Roman" w:hAnsi="Times New Roman" w:cs="Times New Roman"/>
                <w:sz w:val="20"/>
                <w:szCs w:val="20"/>
              </w:rPr>
              <w:t xml:space="preserve">   </w:t>
            </w:r>
          </w:p>
        </w:tc>
      </w:tr>
      <w:tr w:rsidR="00DD7E35" w:rsidRPr="00CE0E54" w14:paraId="075C0D49"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10F50A1" w14:textId="77777777" w:rsidR="00DD7E35" w:rsidRPr="00CE0E54" w:rsidRDefault="00DD7E35" w:rsidP="00DD7E35">
            <w:pPr>
              <w:autoSpaceDE w:val="0"/>
              <w:autoSpaceDN w:val="0"/>
              <w:spacing w:after="0" w:line="240" w:lineRule="auto"/>
              <w:jc w:val="center"/>
              <w:rPr>
                <w:rFonts w:ascii="Times New Roman" w:eastAsia="Times New Roman" w:hAnsi="Times New Roman" w:cs="Times New Roman"/>
                <w:color w:val="000000"/>
                <w:sz w:val="20"/>
                <w:szCs w:val="20"/>
                <w:lang w:val="en-US"/>
              </w:rPr>
            </w:pPr>
            <w:r w:rsidRPr="00CE0E54">
              <w:rPr>
                <w:rFonts w:ascii="Times New Roman" w:eastAsia="Times New Roman" w:hAnsi="Times New Roman" w:cs="Times New Roman"/>
                <w:color w:val="000000"/>
                <w:sz w:val="20"/>
                <w:szCs w:val="20"/>
                <w:lang w:val="en-US"/>
              </w:rPr>
              <w:t>2.4.</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395103F" w14:textId="77777777" w:rsidR="00DD7E35" w:rsidRPr="00CE0E54" w:rsidRDefault="00DD7E35" w:rsidP="00DD7E35">
            <w:pPr>
              <w:autoSpaceDE w:val="0"/>
              <w:autoSpaceDN w:val="0"/>
              <w:spacing w:after="0" w:line="240" w:lineRule="auto"/>
              <w:ind w:left="72"/>
              <w:rPr>
                <w:rFonts w:ascii="Times New Roman" w:eastAsia="Times New Roman" w:hAnsi="Times New Roman" w:cs="Times New Roman"/>
                <w:color w:val="221F1F"/>
                <w:sz w:val="20"/>
                <w:szCs w:val="20"/>
                <w:lang w:val="en-US"/>
              </w:rPr>
            </w:pPr>
            <w:proofErr w:type="spellStart"/>
            <w:r w:rsidRPr="00CE0E54">
              <w:rPr>
                <w:rFonts w:ascii="Times New Roman" w:eastAsia="Times New Roman" w:hAnsi="Times New Roman" w:cs="Times New Roman"/>
                <w:color w:val="221F1F"/>
                <w:sz w:val="20"/>
                <w:szCs w:val="20"/>
                <w:lang w:val="en-US"/>
              </w:rPr>
              <w:t>Окружность</w:t>
            </w:r>
            <w:proofErr w:type="spellEnd"/>
            <w:r w:rsidRPr="00CE0E54">
              <w:rPr>
                <w:rFonts w:ascii="Times New Roman" w:eastAsia="Times New Roman" w:hAnsi="Times New Roman" w:cs="Times New Roman"/>
                <w:color w:val="221F1F"/>
                <w:sz w:val="20"/>
                <w:szCs w:val="20"/>
                <w:lang w:val="en-US"/>
              </w:rPr>
              <w:t xml:space="preserve"> и </w:t>
            </w:r>
            <w:proofErr w:type="spellStart"/>
            <w:r w:rsidRPr="00CE0E54">
              <w:rPr>
                <w:rFonts w:ascii="Times New Roman" w:eastAsia="Times New Roman" w:hAnsi="Times New Roman" w:cs="Times New Roman"/>
                <w:color w:val="221F1F"/>
                <w:sz w:val="20"/>
                <w:szCs w:val="20"/>
                <w:lang w:val="en-US"/>
              </w:rPr>
              <w:t>круг</w:t>
            </w:r>
            <w:proofErr w:type="spellEnd"/>
            <w:r w:rsidRPr="00CE0E54">
              <w:rPr>
                <w:rFonts w:ascii="Times New Roman" w:eastAsia="Times New Roman" w:hAnsi="Times New Roman" w:cs="Times New Roman"/>
                <w:color w:val="221F1F"/>
                <w:sz w:val="20"/>
                <w:szCs w:val="20"/>
                <w:lang w:val="en-US"/>
              </w:rPr>
              <w:t>.</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89D1FF9"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MS Mincho" w:hAnsi="Times New Roman" w:cs="Times New Roman"/>
                <w:sz w:val="20"/>
                <w:szCs w:val="20"/>
              </w:rPr>
              <w:t>1</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EE05A30"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F0CF42"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4BFF6D"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292DA61" w14:textId="77777777" w:rsidR="00DD7E35" w:rsidRPr="00CE0E54" w:rsidRDefault="00DD7E35" w:rsidP="00DD7E35">
            <w:pPr>
              <w:autoSpaceDE w:val="0"/>
              <w:autoSpaceDN w:val="0"/>
              <w:adjustRightInd w:val="0"/>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Использовать линейку и транспортир как инструменты для построения и измерения: измерять длину отрезка, величину угла; строить отрезок заданной длины, угол, заданной величины; откладывать циркулем равные отрезки, строить окружность заданного радиуса;</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6D096A7"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Письменный контроль</w:t>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B304F38"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32" w:history="1">
              <w:r w:rsidR="00DD7E35" w:rsidRPr="00CE0E54">
                <w:rPr>
                  <w:rFonts w:ascii="Times New Roman" w:eastAsia="Times New Roman" w:hAnsi="Times New Roman" w:cs="Times New Roman"/>
                  <w:color w:val="0000FF"/>
                  <w:sz w:val="20"/>
                  <w:szCs w:val="20"/>
                  <w:u w:val="single"/>
                </w:rPr>
                <w:t>https://resh.edu.ru/subject/lesson/7736/conspect/312522/</w:t>
              </w:r>
            </w:hyperlink>
            <w:r w:rsidR="00DD7E35" w:rsidRPr="00CE0E54">
              <w:rPr>
                <w:rFonts w:ascii="Times New Roman" w:eastAsia="Times New Roman" w:hAnsi="Times New Roman" w:cs="Times New Roman"/>
                <w:sz w:val="20"/>
                <w:szCs w:val="20"/>
              </w:rPr>
              <w:t xml:space="preserve"> </w:t>
            </w:r>
          </w:p>
        </w:tc>
      </w:tr>
      <w:tr w:rsidR="00DD7E35" w:rsidRPr="00CE0E54" w14:paraId="49CBEA8B"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1765965" w14:textId="77777777" w:rsidR="00DD7E35" w:rsidRPr="00CE0E54" w:rsidRDefault="00DD7E35" w:rsidP="00DD7E35">
            <w:pPr>
              <w:autoSpaceDE w:val="0"/>
              <w:autoSpaceDN w:val="0"/>
              <w:spacing w:after="0" w:line="240" w:lineRule="auto"/>
              <w:jc w:val="center"/>
              <w:rPr>
                <w:rFonts w:ascii="Times New Roman" w:eastAsia="Times New Roman" w:hAnsi="Times New Roman" w:cs="Times New Roman"/>
                <w:color w:val="000000"/>
                <w:sz w:val="20"/>
                <w:szCs w:val="20"/>
                <w:lang w:val="en-US"/>
              </w:rPr>
            </w:pPr>
            <w:r w:rsidRPr="00CE0E54">
              <w:rPr>
                <w:rFonts w:ascii="Times New Roman" w:eastAsia="Times New Roman" w:hAnsi="Times New Roman" w:cs="Times New Roman"/>
                <w:color w:val="000000"/>
                <w:sz w:val="20"/>
                <w:szCs w:val="20"/>
                <w:lang w:val="en-US"/>
              </w:rPr>
              <w:t>2.5.</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4507A84" w14:textId="77777777" w:rsidR="00DD7E35" w:rsidRPr="00CE0E54" w:rsidRDefault="00DD7E35" w:rsidP="00DD7E35">
            <w:pPr>
              <w:autoSpaceDE w:val="0"/>
              <w:autoSpaceDN w:val="0"/>
              <w:spacing w:after="0" w:line="240" w:lineRule="auto"/>
              <w:ind w:left="72"/>
              <w:rPr>
                <w:rFonts w:ascii="Times New Roman" w:eastAsia="Times New Roman" w:hAnsi="Times New Roman" w:cs="Times New Roman"/>
                <w:color w:val="221F1F"/>
                <w:sz w:val="20"/>
                <w:szCs w:val="20"/>
              </w:rPr>
            </w:pPr>
            <w:r w:rsidRPr="00CE0E54">
              <w:rPr>
                <w:rFonts w:ascii="Times New Roman" w:eastAsia="Times New Roman" w:hAnsi="Times New Roman" w:cs="Times New Roman"/>
                <w:color w:val="221F1F"/>
                <w:sz w:val="20"/>
                <w:szCs w:val="20"/>
              </w:rPr>
              <w:t>Практическая работа «Построение узора из окружностей».</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E78F97C"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MS Mincho" w:hAnsi="Times New Roman" w:cs="Times New Roman"/>
                <w:sz w:val="20"/>
                <w:szCs w:val="20"/>
              </w:rPr>
              <w:t>1</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07FA98"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725461B"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MS Mincho" w:hAnsi="Times New Roman" w:cs="Times New Roman"/>
                <w:sz w:val="20"/>
                <w:szCs w:val="20"/>
              </w:rPr>
              <w:t>1</w:t>
            </w: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FF25B8"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656DF3F" w14:textId="77777777" w:rsidR="00DD7E35" w:rsidRPr="00CE0E54" w:rsidRDefault="00DD7E35" w:rsidP="00DD7E35">
            <w:pPr>
              <w:autoSpaceDE w:val="0"/>
              <w:autoSpaceDN w:val="0"/>
              <w:adjustRightInd w:val="0"/>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Изображать конфигурации геометрических фигур из отрезков, окружностей, их частей на нелинованной и клетчатой бумаге; предлагать, описывать и обсуждать способы, алгоритмы построения;</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DBF5586"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Практическая работа</w:t>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0409CCC"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33" w:history="1">
              <w:r w:rsidR="00DD7E35" w:rsidRPr="00CE0E54">
                <w:rPr>
                  <w:rFonts w:ascii="Times New Roman" w:eastAsia="Times New Roman" w:hAnsi="Times New Roman" w:cs="Times New Roman"/>
                  <w:color w:val="0000FF"/>
                  <w:sz w:val="20"/>
                  <w:szCs w:val="20"/>
                  <w:u w:val="single"/>
                </w:rPr>
                <w:t>https://xn--j1ahfl.xn--p1ai/library/lovkij_tcirkul_ili_lyubov_k_okruzhnostyam_132858.html</w:t>
              </w:r>
            </w:hyperlink>
            <w:r w:rsidR="00DD7E35" w:rsidRPr="00CE0E54">
              <w:rPr>
                <w:rFonts w:ascii="Times New Roman" w:eastAsia="Times New Roman" w:hAnsi="Times New Roman" w:cs="Times New Roman"/>
                <w:sz w:val="20"/>
                <w:szCs w:val="20"/>
              </w:rPr>
              <w:t xml:space="preserve"> </w:t>
            </w:r>
          </w:p>
        </w:tc>
      </w:tr>
      <w:tr w:rsidR="00DD7E35" w:rsidRPr="00CE0E54" w14:paraId="17937F7D"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EF1A553" w14:textId="77777777" w:rsidR="00DD7E35" w:rsidRPr="00CE0E54" w:rsidRDefault="00DD7E35" w:rsidP="00DD7E35">
            <w:pPr>
              <w:autoSpaceDE w:val="0"/>
              <w:autoSpaceDN w:val="0"/>
              <w:spacing w:after="0" w:line="240" w:lineRule="auto"/>
              <w:jc w:val="center"/>
              <w:rPr>
                <w:rFonts w:ascii="Times New Roman" w:eastAsia="Times New Roman" w:hAnsi="Times New Roman" w:cs="Times New Roman"/>
                <w:color w:val="000000"/>
                <w:sz w:val="20"/>
                <w:szCs w:val="20"/>
                <w:lang w:val="en-US"/>
              </w:rPr>
            </w:pPr>
            <w:r w:rsidRPr="00CE0E54">
              <w:rPr>
                <w:rFonts w:ascii="Times New Roman" w:eastAsia="Times New Roman" w:hAnsi="Times New Roman" w:cs="Times New Roman"/>
                <w:color w:val="000000"/>
                <w:sz w:val="20"/>
                <w:szCs w:val="20"/>
                <w:lang w:val="en-US"/>
              </w:rPr>
              <w:t>2.6.</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7602651" w14:textId="77777777" w:rsidR="00DD7E35" w:rsidRPr="00CE0E54" w:rsidRDefault="00DD7E35" w:rsidP="00DD7E35">
            <w:pPr>
              <w:autoSpaceDE w:val="0"/>
              <w:autoSpaceDN w:val="0"/>
              <w:spacing w:after="0" w:line="240" w:lineRule="auto"/>
              <w:ind w:left="72"/>
              <w:rPr>
                <w:rFonts w:ascii="Times New Roman" w:eastAsia="Times New Roman" w:hAnsi="Times New Roman" w:cs="Times New Roman"/>
                <w:color w:val="221F1F"/>
                <w:sz w:val="20"/>
                <w:szCs w:val="20"/>
                <w:lang w:val="en-US"/>
              </w:rPr>
            </w:pPr>
            <w:proofErr w:type="spellStart"/>
            <w:r w:rsidRPr="00CE0E54">
              <w:rPr>
                <w:rFonts w:ascii="Times New Roman" w:eastAsia="Times New Roman" w:hAnsi="Times New Roman" w:cs="Times New Roman"/>
                <w:color w:val="221F1F"/>
                <w:sz w:val="20"/>
                <w:szCs w:val="20"/>
                <w:lang w:val="en-US"/>
              </w:rPr>
              <w:t>Угол</w:t>
            </w:r>
            <w:proofErr w:type="spellEnd"/>
            <w:r w:rsidRPr="00CE0E54">
              <w:rPr>
                <w:rFonts w:ascii="Times New Roman" w:eastAsia="Times New Roman" w:hAnsi="Times New Roman" w:cs="Times New Roman"/>
                <w:color w:val="221F1F"/>
                <w:sz w:val="20"/>
                <w:szCs w:val="20"/>
                <w:lang w:val="en-US"/>
              </w:rPr>
              <w:t xml:space="preserve">. </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EAA97A4"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MS Mincho" w:hAnsi="Times New Roman" w:cs="Times New Roman"/>
                <w:sz w:val="20"/>
                <w:szCs w:val="20"/>
              </w:rPr>
              <w:t>1</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883A7B"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385A9A"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6F87838"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528F7F9" w14:textId="77777777" w:rsidR="00DD7E35" w:rsidRPr="00CE0E54" w:rsidRDefault="00DD7E35" w:rsidP="00DD7E35">
            <w:pPr>
              <w:autoSpaceDE w:val="0"/>
              <w:autoSpaceDN w:val="0"/>
              <w:adjustRightInd w:val="0"/>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Распознавать и изображать на нелинованной и клетчатой бумаге прямой, острый, тупой, развёрнутый углы; сравнивать углы;</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BE006B"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Устный опрос</w:t>
            </w:r>
          </w:p>
          <w:p w14:paraId="6722F777"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37C6DF7"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34" w:history="1">
              <w:r w:rsidR="00DD7E35" w:rsidRPr="00CE0E54">
                <w:rPr>
                  <w:rFonts w:ascii="Times New Roman" w:eastAsia="Times New Roman" w:hAnsi="Times New Roman" w:cs="Times New Roman"/>
                  <w:color w:val="0000FF"/>
                  <w:sz w:val="20"/>
                  <w:szCs w:val="20"/>
                  <w:u w:val="single"/>
                </w:rPr>
                <w:t>https://www.yaklass.ru/p/matematika/5-klass/geometricheskie-figury-13743/ugol-izmerenie-uglov-13410</w:t>
              </w:r>
            </w:hyperlink>
            <w:r w:rsidR="00DD7E35" w:rsidRPr="00CE0E54">
              <w:rPr>
                <w:rFonts w:ascii="Times New Roman" w:eastAsia="Times New Roman" w:hAnsi="Times New Roman" w:cs="Times New Roman"/>
                <w:sz w:val="20"/>
                <w:szCs w:val="20"/>
              </w:rPr>
              <w:t xml:space="preserve"> </w:t>
            </w:r>
          </w:p>
        </w:tc>
      </w:tr>
      <w:tr w:rsidR="00DD7E35" w:rsidRPr="00CE0E54" w14:paraId="6DFD897B"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08EA153" w14:textId="77777777" w:rsidR="00DD7E35" w:rsidRPr="00CE0E54" w:rsidRDefault="00DD7E35" w:rsidP="00DD7E35">
            <w:pPr>
              <w:autoSpaceDE w:val="0"/>
              <w:autoSpaceDN w:val="0"/>
              <w:spacing w:after="0" w:line="240" w:lineRule="auto"/>
              <w:jc w:val="center"/>
              <w:rPr>
                <w:rFonts w:ascii="Times New Roman" w:eastAsia="Times New Roman" w:hAnsi="Times New Roman" w:cs="Times New Roman"/>
                <w:color w:val="000000"/>
                <w:sz w:val="20"/>
                <w:szCs w:val="20"/>
                <w:lang w:val="en-US"/>
              </w:rPr>
            </w:pPr>
            <w:r w:rsidRPr="00CE0E54">
              <w:rPr>
                <w:rFonts w:ascii="Times New Roman" w:eastAsia="Times New Roman" w:hAnsi="Times New Roman" w:cs="Times New Roman"/>
                <w:color w:val="000000"/>
                <w:sz w:val="20"/>
                <w:szCs w:val="20"/>
                <w:lang w:val="en-US"/>
              </w:rPr>
              <w:t>2.7.</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ACFA87F" w14:textId="77777777" w:rsidR="00DD7E35" w:rsidRPr="00CE0E54" w:rsidRDefault="00DD7E35" w:rsidP="00DD7E35">
            <w:pPr>
              <w:autoSpaceDE w:val="0"/>
              <w:autoSpaceDN w:val="0"/>
              <w:spacing w:after="0" w:line="240" w:lineRule="auto"/>
              <w:ind w:left="72"/>
              <w:rPr>
                <w:rFonts w:ascii="Times New Roman" w:eastAsia="Times New Roman" w:hAnsi="Times New Roman" w:cs="Times New Roman"/>
                <w:color w:val="221F1F"/>
                <w:sz w:val="20"/>
                <w:szCs w:val="20"/>
              </w:rPr>
            </w:pPr>
            <w:r w:rsidRPr="00CE0E54">
              <w:rPr>
                <w:rFonts w:ascii="Times New Roman" w:eastAsia="Times New Roman" w:hAnsi="Times New Roman" w:cs="Times New Roman"/>
                <w:color w:val="221F1F"/>
                <w:sz w:val="20"/>
                <w:szCs w:val="20"/>
              </w:rPr>
              <w:t>Прямой, острый, тупой и развёрнутый углы.</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B7FE495"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MS Mincho" w:hAnsi="Times New Roman" w:cs="Times New Roman"/>
                <w:sz w:val="20"/>
                <w:szCs w:val="20"/>
              </w:rPr>
              <w:t>1</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70F6CE"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B90C09"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20F8EE2"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9E9573B" w14:textId="77777777" w:rsidR="00DD7E35" w:rsidRPr="00CE0E54" w:rsidRDefault="00DD7E35" w:rsidP="00DD7E35">
            <w:pPr>
              <w:autoSpaceDE w:val="0"/>
              <w:autoSpaceDN w:val="0"/>
              <w:adjustRightInd w:val="0"/>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Распознавать и изображать на нелинованной и клетчатой бумаге прямой, острый, тупой, развёрнутый углы; сравнивать углы;</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C45842"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Тестирование</w:t>
            </w:r>
          </w:p>
          <w:p w14:paraId="727AD668"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D804C57"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35" w:history="1">
              <w:r w:rsidR="00DD7E35" w:rsidRPr="00CE0E54">
                <w:rPr>
                  <w:rFonts w:ascii="Times New Roman" w:eastAsia="Times New Roman" w:hAnsi="Times New Roman" w:cs="Times New Roman"/>
                  <w:color w:val="0000FF"/>
                  <w:sz w:val="20"/>
                  <w:szCs w:val="20"/>
                  <w:u w:val="single"/>
                </w:rPr>
                <w:t>https://www.yaklass.ru/p/matematika/5-klass/geometricheskie-figury-13743/ugol-izmerenie-uglov-13410</w:t>
              </w:r>
            </w:hyperlink>
            <w:r w:rsidR="00DD7E35" w:rsidRPr="00CE0E54">
              <w:rPr>
                <w:rFonts w:ascii="Times New Roman" w:eastAsia="Times New Roman" w:hAnsi="Times New Roman" w:cs="Times New Roman"/>
                <w:sz w:val="20"/>
                <w:szCs w:val="20"/>
              </w:rPr>
              <w:t xml:space="preserve"> </w:t>
            </w:r>
          </w:p>
        </w:tc>
      </w:tr>
      <w:tr w:rsidR="00DD7E35" w:rsidRPr="00717A0E" w14:paraId="045F0FB2"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29038D5" w14:textId="77777777" w:rsidR="00DD7E35" w:rsidRPr="00CE0E54" w:rsidRDefault="00DD7E35" w:rsidP="00DD7E35">
            <w:pPr>
              <w:autoSpaceDE w:val="0"/>
              <w:autoSpaceDN w:val="0"/>
              <w:spacing w:after="0" w:line="240" w:lineRule="auto"/>
              <w:jc w:val="center"/>
              <w:rPr>
                <w:rFonts w:ascii="Times New Roman" w:eastAsia="Times New Roman" w:hAnsi="Times New Roman" w:cs="Times New Roman"/>
                <w:color w:val="000000"/>
                <w:sz w:val="20"/>
                <w:szCs w:val="20"/>
                <w:lang w:val="en-US"/>
              </w:rPr>
            </w:pPr>
            <w:r w:rsidRPr="00CE0E54">
              <w:rPr>
                <w:rFonts w:ascii="Times New Roman" w:eastAsia="Times New Roman" w:hAnsi="Times New Roman" w:cs="Times New Roman"/>
                <w:color w:val="000000"/>
                <w:sz w:val="20"/>
                <w:szCs w:val="20"/>
                <w:lang w:val="en-US"/>
              </w:rPr>
              <w:t>2.8.</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1E114AD" w14:textId="77777777" w:rsidR="00DD7E35" w:rsidRPr="00CE0E54" w:rsidRDefault="00DD7E35" w:rsidP="00DD7E35">
            <w:pPr>
              <w:autoSpaceDE w:val="0"/>
              <w:autoSpaceDN w:val="0"/>
              <w:spacing w:after="0" w:line="240" w:lineRule="auto"/>
              <w:ind w:left="72"/>
              <w:rPr>
                <w:rFonts w:ascii="Times New Roman" w:eastAsia="Times New Roman" w:hAnsi="Times New Roman" w:cs="Times New Roman"/>
                <w:color w:val="221F1F"/>
                <w:sz w:val="20"/>
                <w:szCs w:val="20"/>
                <w:lang w:val="en-US"/>
              </w:rPr>
            </w:pPr>
            <w:proofErr w:type="spellStart"/>
            <w:r w:rsidRPr="00CE0E54">
              <w:rPr>
                <w:rFonts w:ascii="Times New Roman" w:eastAsia="Times New Roman" w:hAnsi="Times New Roman" w:cs="Times New Roman"/>
                <w:color w:val="221F1F"/>
                <w:sz w:val="20"/>
                <w:szCs w:val="20"/>
                <w:lang w:val="en-US"/>
              </w:rPr>
              <w:t>Измерение</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углов</w:t>
            </w:r>
            <w:proofErr w:type="spellEnd"/>
            <w:r w:rsidRPr="00CE0E54">
              <w:rPr>
                <w:rFonts w:ascii="Times New Roman" w:eastAsia="Times New Roman" w:hAnsi="Times New Roman" w:cs="Times New Roman"/>
                <w:color w:val="221F1F"/>
                <w:sz w:val="20"/>
                <w:szCs w:val="20"/>
                <w:lang w:val="en-US"/>
              </w:rPr>
              <w:t>.</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2E30DC3"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MS Mincho" w:hAnsi="Times New Roman" w:cs="Times New Roman"/>
                <w:sz w:val="20"/>
                <w:szCs w:val="20"/>
              </w:rPr>
              <w:t>2</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93AE4F"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92D694"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3EC95A"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2BF5684" w14:textId="77777777" w:rsidR="00DD7E35" w:rsidRPr="00CE0E54" w:rsidRDefault="00DD7E35" w:rsidP="00DD7E35">
            <w:pPr>
              <w:autoSpaceDE w:val="0"/>
              <w:autoSpaceDN w:val="0"/>
              <w:adjustRightInd w:val="0"/>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Использовать линейку и транспортир как инструменты для построения и измерения: углов, троить угол, заданной величины</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166D11C" w14:textId="77777777" w:rsidR="00DD7E35" w:rsidRPr="00CE0E54" w:rsidRDefault="00DD7E35" w:rsidP="00DD7E35">
            <w:pPr>
              <w:spacing w:after="0" w:line="240" w:lineRule="auto"/>
              <w:rPr>
                <w:rFonts w:ascii="Times New Roman" w:eastAsia="MS Mincho" w:hAnsi="Times New Roman" w:cs="Times New Roman"/>
                <w:sz w:val="20"/>
                <w:szCs w:val="20"/>
                <w:lang w:val="en-US"/>
              </w:rPr>
            </w:pPr>
            <w:r w:rsidRPr="00CE0E54">
              <w:rPr>
                <w:rFonts w:ascii="Times New Roman" w:eastAsia="MS Mincho" w:hAnsi="Times New Roman" w:cs="Times New Roman"/>
                <w:sz w:val="20"/>
                <w:szCs w:val="20"/>
              </w:rPr>
              <w:t>Письменный контроль</w:t>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070D9C5" w14:textId="77777777" w:rsidR="00DD7E35" w:rsidRPr="00CE0E54" w:rsidRDefault="00717A0E" w:rsidP="00DD7E35">
            <w:pPr>
              <w:spacing w:after="0" w:line="240" w:lineRule="auto"/>
              <w:ind w:right="-10"/>
              <w:rPr>
                <w:rFonts w:ascii="Times New Roman" w:eastAsia="MS Mincho" w:hAnsi="Times New Roman" w:cs="Times New Roman"/>
                <w:sz w:val="20"/>
                <w:szCs w:val="20"/>
                <w:lang w:val="en-US"/>
              </w:rPr>
            </w:pPr>
            <w:hyperlink r:id="rId36" w:history="1">
              <w:r w:rsidR="00DD7E35" w:rsidRPr="00CE0E54">
                <w:rPr>
                  <w:rFonts w:ascii="Times New Roman" w:eastAsia="Times New Roman" w:hAnsi="Times New Roman" w:cs="Times New Roman"/>
                  <w:color w:val="0000FF"/>
                  <w:sz w:val="20"/>
                  <w:szCs w:val="20"/>
                  <w:u w:val="single"/>
                  <w:lang w:val="en-US"/>
                </w:rPr>
                <w:t>https://www.yaklass.ru/p/matematika/5-klass/geometricheskie-figury-13743/ugol-izmerenie-uglov-13410</w:t>
              </w:r>
            </w:hyperlink>
            <w:r w:rsidR="00DD7E35" w:rsidRPr="00CE0E54">
              <w:rPr>
                <w:rFonts w:ascii="Times New Roman" w:eastAsia="Times New Roman" w:hAnsi="Times New Roman" w:cs="Times New Roman"/>
                <w:sz w:val="20"/>
                <w:szCs w:val="20"/>
                <w:lang w:val="en-US"/>
              </w:rPr>
              <w:t xml:space="preserve"> </w:t>
            </w:r>
          </w:p>
        </w:tc>
      </w:tr>
      <w:tr w:rsidR="00DD7E35" w:rsidRPr="00CE0E54" w14:paraId="3CC29EAC"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DE9CAD3" w14:textId="77777777" w:rsidR="00DD7E35" w:rsidRPr="00CE0E54" w:rsidRDefault="00DD7E35" w:rsidP="00DD7E35">
            <w:pPr>
              <w:autoSpaceDE w:val="0"/>
              <w:autoSpaceDN w:val="0"/>
              <w:spacing w:after="0" w:line="240" w:lineRule="auto"/>
              <w:jc w:val="center"/>
              <w:rPr>
                <w:rFonts w:ascii="Times New Roman" w:eastAsia="Times New Roman" w:hAnsi="Times New Roman" w:cs="Times New Roman"/>
                <w:color w:val="000000"/>
                <w:sz w:val="20"/>
                <w:szCs w:val="20"/>
                <w:lang w:val="en-US"/>
              </w:rPr>
            </w:pPr>
            <w:r w:rsidRPr="00CE0E54">
              <w:rPr>
                <w:rFonts w:ascii="Times New Roman" w:eastAsia="Times New Roman" w:hAnsi="Times New Roman" w:cs="Times New Roman"/>
                <w:color w:val="000000"/>
                <w:sz w:val="20"/>
                <w:szCs w:val="20"/>
                <w:lang w:val="en-US"/>
              </w:rPr>
              <w:t>2.9.</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D16D79B" w14:textId="77777777" w:rsidR="00DD7E35" w:rsidRPr="00CE0E54" w:rsidRDefault="00DD7E35" w:rsidP="00DD7E35">
            <w:pPr>
              <w:autoSpaceDE w:val="0"/>
              <w:autoSpaceDN w:val="0"/>
              <w:spacing w:after="0" w:line="240" w:lineRule="auto"/>
              <w:ind w:left="72"/>
              <w:rPr>
                <w:rFonts w:ascii="Times New Roman" w:eastAsia="Times New Roman" w:hAnsi="Times New Roman" w:cs="Times New Roman"/>
                <w:color w:val="221F1F"/>
                <w:sz w:val="20"/>
                <w:szCs w:val="20"/>
              </w:rPr>
            </w:pPr>
            <w:r w:rsidRPr="00CE0E54">
              <w:rPr>
                <w:rFonts w:ascii="Times New Roman" w:eastAsia="Times New Roman" w:hAnsi="Times New Roman" w:cs="Times New Roman"/>
                <w:color w:val="221F1F"/>
                <w:sz w:val="20"/>
                <w:szCs w:val="20"/>
              </w:rPr>
              <w:t>Практическая работа «Построение углов»</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05A0C76"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MS Mincho" w:hAnsi="Times New Roman" w:cs="Times New Roman"/>
                <w:sz w:val="20"/>
                <w:szCs w:val="20"/>
              </w:rPr>
              <w:t>2</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99CB25A"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MS Mincho" w:hAnsi="Times New Roman" w:cs="Times New Roman"/>
                <w:sz w:val="20"/>
                <w:szCs w:val="20"/>
              </w:rPr>
              <w:t>1</w:t>
            </w: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B731C55"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MS Mincho" w:hAnsi="Times New Roman" w:cs="Times New Roman"/>
                <w:sz w:val="20"/>
                <w:szCs w:val="20"/>
              </w:rPr>
              <w:t>1</w:t>
            </w: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12C976"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DC792E0"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Использовать транспортир как инструмент для построения и измерения величины угла; строить, угол, заданной величины. Исследовать фигуры и конфигурации, используя цифровые ресурсы;</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C5A8180"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Контрольная работа</w:t>
            </w:r>
          </w:p>
          <w:p w14:paraId="3726FB72"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Практическая работа</w:t>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D890646"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37" w:history="1">
              <w:r w:rsidR="00DD7E35" w:rsidRPr="00CE0E54">
                <w:rPr>
                  <w:rFonts w:ascii="Times New Roman" w:eastAsia="Times New Roman" w:hAnsi="Times New Roman" w:cs="Times New Roman"/>
                  <w:color w:val="0000FF"/>
                  <w:sz w:val="20"/>
                  <w:szCs w:val="20"/>
                  <w:u w:val="single"/>
                </w:rPr>
                <w:t>https://resh.edu.ru/subject/lesson/2780/start/</w:t>
              </w:r>
            </w:hyperlink>
            <w:r w:rsidR="00DD7E35" w:rsidRPr="00CE0E54">
              <w:rPr>
                <w:rFonts w:ascii="Times New Roman" w:eastAsia="Times New Roman" w:hAnsi="Times New Roman" w:cs="Times New Roman"/>
                <w:sz w:val="20"/>
                <w:szCs w:val="20"/>
              </w:rPr>
              <w:t xml:space="preserve"> </w:t>
            </w:r>
          </w:p>
        </w:tc>
      </w:tr>
      <w:tr w:rsidR="00DD7E35" w:rsidRPr="00CE0E54" w14:paraId="46679D13" w14:textId="77777777" w:rsidTr="00950BC2">
        <w:trPr>
          <w:trHeight w:val="20"/>
        </w:trPr>
        <w:tc>
          <w:tcPr>
            <w:tcW w:w="183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14DEE0D" w14:textId="77777777" w:rsidR="00DD7E35" w:rsidRPr="00CE0E54" w:rsidRDefault="00DD7E35" w:rsidP="00DD7E35">
            <w:pPr>
              <w:autoSpaceDE w:val="0"/>
              <w:autoSpaceDN w:val="0"/>
              <w:spacing w:after="0" w:line="240" w:lineRule="auto"/>
              <w:ind w:left="72"/>
              <w:rPr>
                <w:rFonts w:ascii="Times New Roman" w:eastAsia="Times New Roman" w:hAnsi="Times New Roman" w:cs="Times New Roman"/>
                <w:b/>
                <w:bCs/>
                <w:color w:val="221F1F"/>
                <w:sz w:val="20"/>
                <w:szCs w:val="20"/>
                <w:lang w:val="en-US"/>
              </w:rPr>
            </w:pPr>
            <w:proofErr w:type="spellStart"/>
            <w:r w:rsidRPr="00CE0E54">
              <w:rPr>
                <w:rFonts w:ascii="Times New Roman" w:eastAsia="Times New Roman" w:hAnsi="Times New Roman" w:cs="Times New Roman"/>
                <w:b/>
                <w:bCs/>
                <w:color w:val="000000"/>
                <w:sz w:val="20"/>
                <w:szCs w:val="20"/>
                <w:lang w:val="en-US"/>
              </w:rPr>
              <w:lastRenderedPageBreak/>
              <w:t>Итого</w:t>
            </w:r>
            <w:proofErr w:type="spellEnd"/>
            <w:r w:rsidRPr="00CE0E54">
              <w:rPr>
                <w:rFonts w:ascii="Times New Roman" w:eastAsia="Times New Roman" w:hAnsi="Times New Roman" w:cs="Times New Roman"/>
                <w:b/>
                <w:bCs/>
                <w:color w:val="000000"/>
                <w:sz w:val="20"/>
                <w:szCs w:val="20"/>
                <w:lang w:val="en-US"/>
              </w:rPr>
              <w:t xml:space="preserve"> </w:t>
            </w:r>
            <w:proofErr w:type="spellStart"/>
            <w:r w:rsidRPr="00CE0E54">
              <w:rPr>
                <w:rFonts w:ascii="Times New Roman" w:eastAsia="Times New Roman" w:hAnsi="Times New Roman" w:cs="Times New Roman"/>
                <w:b/>
                <w:bCs/>
                <w:color w:val="000000"/>
                <w:sz w:val="20"/>
                <w:szCs w:val="20"/>
                <w:lang w:val="en-US"/>
              </w:rPr>
              <w:t>по</w:t>
            </w:r>
            <w:proofErr w:type="spellEnd"/>
            <w:r w:rsidRPr="00CE0E54">
              <w:rPr>
                <w:rFonts w:ascii="Times New Roman" w:eastAsia="Times New Roman" w:hAnsi="Times New Roman" w:cs="Times New Roman"/>
                <w:b/>
                <w:bCs/>
                <w:color w:val="000000"/>
                <w:sz w:val="20"/>
                <w:szCs w:val="20"/>
                <w:lang w:val="en-US"/>
              </w:rPr>
              <w:t xml:space="preserve"> </w:t>
            </w:r>
            <w:proofErr w:type="spellStart"/>
            <w:r w:rsidRPr="00CE0E54">
              <w:rPr>
                <w:rFonts w:ascii="Times New Roman" w:eastAsia="Times New Roman" w:hAnsi="Times New Roman" w:cs="Times New Roman"/>
                <w:b/>
                <w:bCs/>
                <w:color w:val="000000"/>
                <w:sz w:val="20"/>
                <w:szCs w:val="20"/>
                <w:lang w:val="en-US"/>
              </w:rPr>
              <w:t>разделу</w:t>
            </w:r>
            <w:proofErr w:type="spellEnd"/>
            <w:r w:rsidRPr="00CE0E54">
              <w:rPr>
                <w:rFonts w:ascii="Times New Roman" w:eastAsia="Times New Roman" w:hAnsi="Times New Roman" w:cs="Times New Roman"/>
                <w:b/>
                <w:bCs/>
                <w:color w:val="000000"/>
                <w:sz w:val="20"/>
                <w:szCs w:val="20"/>
                <w:lang w:val="en-US"/>
              </w:rPr>
              <w:t>:</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5B219B9" w14:textId="77777777" w:rsidR="00DD7E35" w:rsidRPr="00CE0E54" w:rsidRDefault="00DD7E35" w:rsidP="00DD7E35">
            <w:pPr>
              <w:spacing w:after="0" w:line="240" w:lineRule="auto"/>
              <w:jc w:val="center"/>
              <w:rPr>
                <w:rFonts w:ascii="Times New Roman" w:eastAsia="MS Mincho" w:hAnsi="Times New Roman" w:cs="Times New Roman"/>
                <w:b/>
                <w:bCs/>
                <w:sz w:val="20"/>
                <w:szCs w:val="20"/>
                <w:lang w:val="en-US"/>
              </w:rPr>
            </w:pPr>
            <w:r w:rsidRPr="00CE0E54">
              <w:rPr>
                <w:rFonts w:ascii="Times New Roman" w:eastAsia="Times New Roman" w:hAnsi="Times New Roman" w:cs="Times New Roman"/>
                <w:b/>
                <w:bCs/>
                <w:color w:val="000000"/>
                <w:sz w:val="20"/>
                <w:szCs w:val="20"/>
                <w:lang w:val="en-US"/>
              </w:rPr>
              <w:t>12</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C91C677" w14:textId="77777777" w:rsidR="00DD7E35" w:rsidRPr="00CE0E54" w:rsidRDefault="00DD7E35" w:rsidP="00DD7E35">
            <w:pPr>
              <w:spacing w:after="0" w:line="240" w:lineRule="auto"/>
              <w:jc w:val="center"/>
              <w:rPr>
                <w:rFonts w:ascii="Times New Roman" w:eastAsia="MS Mincho" w:hAnsi="Times New Roman" w:cs="Times New Roman"/>
                <w:b/>
                <w:bCs/>
                <w:sz w:val="20"/>
                <w:szCs w:val="20"/>
              </w:rPr>
            </w:pPr>
            <w:r w:rsidRPr="00CE0E54">
              <w:rPr>
                <w:rFonts w:ascii="Times New Roman" w:eastAsia="MS Mincho" w:hAnsi="Times New Roman" w:cs="Times New Roman"/>
                <w:b/>
                <w:bCs/>
                <w:sz w:val="20"/>
                <w:szCs w:val="20"/>
              </w:rPr>
              <w:t>1</w:t>
            </w: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F77B19A" w14:textId="77777777" w:rsidR="00DD7E35" w:rsidRPr="00CE0E54" w:rsidRDefault="00DD7E35" w:rsidP="00DD7E35">
            <w:pPr>
              <w:spacing w:after="0" w:line="240" w:lineRule="auto"/>
              <w:jc w:val="center"/>
              <w:rPr>
                <w:rFonts w:ascii="Times New Roman" w:eastAsia="MS Mincho" w:hAnsi="Times New Roman" w:cs="Times New Roman"/>
                <w:b/>
                <w:bCs/>
                <w:sz w:val="20"/>
                <w:szCs w:val="20"/>
              </w:rPr>
            </w:pPr>
            <w:r w:rsidRPr="00CE0E54">
              <w:rPr>
                <w:rFonts w:ascii="Times New Roman" w:eastAsia="MS Mincho" w:hAnsi="Times New Roman" w:cs="Times New Roman"/>
                <w:b/>
                <w:bCs/>
                <w:sz w:val="20"/>
                <w:szCs w:val="20"/>
              </w:rPr>
              <w:t>2</w:t>
            </w: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E529C6"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80800C"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BD3495"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4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972B5E" w14:textId="77777777" w:rsidR="00DD7E35" w:rsidRPr="00CE0E54" w:rsidRDefault="00DD7E35" w:rsidP="00DD7E35">
            <w:pPr>
              <w:spacing w:after="0" w:line="240" w:lineRule="auto"/>
              <w:ind w:right="-10"/>
              <w:rPr>
                <w:rFonts w:ascii="Times New Roman" w:eastAsia="MS Mincho" w:hAnsi="Times New Roman" w:cs="Times New Roman"/>
                <w:sz w:val="20"/>
                <w:szCs w:val="20"/>
                <w:lang w:val="en-US"/>
              </w:rPr>
            </w:pPr>
          </w:p>
        </w:tc>
      </w:tr>
      <w:tr w:rsidR="00DD7E35" w:rsidRPr="00CE0E54" w14:paraId="2D2D5DF7" w14:textId="77777777" w:rsidTr="00950BC2">
        <w:trPr>
          <w:trHeight w:val="20"/>
        </w:trPr>
        <w:tc>
          <w:tcPr>
            <w:tcW w:w="15021" w:type="dxa"/>
            <w:gridSpan w:val="9"/>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001B946" w14:textId="77777777" w:rsidR="00DD7E35" w:rsidRPr="00CE0E54" w:rsidRDefault="00DD7E35" w:rsidP="00DD7E35">
            <w:pPr>
              <w:autoSpaceDE w:val="0"/>
              <w:autoSpaceDN w:val="0"/>
              <w:spacing w:after="0" w:line="240" w:lineRule="auto"/>
              <w:ind w:left="72" w:right="-10"/>
              <w:jc w:val="center"/>
              <w:rPr>
                <w:rFonts w:ascii="Times New Roman" w:eastAsia="MS Mincho" w:hAnsi="Times New Roman" w:cs="Times New Roman"/>
                <w:b/>
                <w:bCs/>
                <w:sz w:val="20"/>
                <w:szCs w:val="20"/>
                <w:lang w:val="en-US"/>
              </w:rPr>
            </w:pPr>
            <w:proofErr w:type="spellStart"/>
            <w:r w:rsidRPr="00CE0E54">
              <w:rPr>
                <w:rFonts w:ascii="Times New Roman" w:eastAsia="Times New Roman" w:hAnsi="Times New Roman" w:cs="Times New Roman"/>
                <w:b/>
                <w:bCs/>
                <w:color w:val="000000"/>
                <w:sz w:val="20"/>
                <w:szCs w:val="20"/>
                <w:lang w:val="en-US"/>
              </w:rPr>
              <w:t>Раздел</w:t>
            </w:r>
            <w:proofErr w:type="spellEnd"/>
            <w:r w:rsidRPr="00CE0E54">
              <w:rPr>
                <w:rFonts w:ascii="Times New Roman" w:eastAsia="Times New Roman" w:hAnsi="Times New Roman" w:cs="Times New Roman"/>
                <w:b/>
                <w:bCs/>
                <w:color w:val="000000"/>
                <w:sz w:val="20"/>
                <w:szCs w:val="20"/>
                <w:lang w:val="en-US"/>
              </w:rPr>
              <w:t xml:space="preserve"> 3. </w:t>
            </w:r>
            <w:proofErr w:type="spellStart"/>
            <w:r w:rsidRPr="00CE0E54">
              <w:rPr>
                <w:rFonts w:ascii="Times New Roman" w:eastAsia="Times New Roman" w:hAnsi="Times New Roman" w:cs="Times New Roman"/>
                <w:b/>
                <w:bCs/>
                <w:color w:val="221F1F"/>
                <w:sz w:val="20"/>
                <w:szCs w:val="20"/>
                <w:lang w:val="en-US"/>
              </w:rPr>
              <w:t>Обыкновенные</w:t>
            </w:r>
            <w:proofErr w:type="spellEnd"/>
            <w:r w:rsidRPr="00CE0E54">
              <w:rPr>
                <w:rFonts w:ascii="Times New Roman" w:eastAsia="Times New Roman" w:hAnsi="Times New Roman" w:cs="Times New Roman"/>
                <w:b/>
                <w:bCs/>
                <w:color w:val="221F1F"/>
                <w:sz w:val="20"/>
                <w:szCs w:val="20"/>
                <w:lang w:val="en-US"/>
              </w:rPr>
              <w:t xml:space="preserve"> </w:t>
            </w:r>
            <w:proofErr w:type="spellStart"/>
            <w:r w:rsidRPr="00CE0E54">
              <w:rPr>
                <w:rFonts w:ascii="Times New Roman" w:eastAsia="Times New Roman" w:hAnsi="Times New Roman" w:cs="Times New Roman"/>
                <w:b/>
                <w:bCs/>
                <w:color w:val="221F1F"/>
                <w:sz w:val="20"/>
                <w:szCs w:val="20"/>
                <w:lang w:val="en-US"/>
              </w:rPr>
              <w:t>дроби</w:t>
            </w:r>
            <w:proofErr w:type="spellEnd"/>
          </w:p>
        </w:tc>
      </w:tr>
      <w:tr w:rsidR="00DD7E35" w:rsidRPr="00717A0E" w14:paraId="1A7A7458" w14:textId="77777777" w:rsidTr="00950BC2">
        <w:trPr>
          <w:trHeight w:val="20"/>
        </w:trPr>
        <w:tc>
          <w:tcPr>
            <w:tcW w:w="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07A94A9"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eastAsia="ru-RU"/>
              </w:rPr>
              <w:t>3.1.</w:t>
            </w:r>
          </w:p>
        </w:tc>
        <w:tc>
          <w:tcPr>
            <w:tcW w:w="1413"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9A5FF9F"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r w:rsidRPr="00CE0E54">
              <w:rPr>
                <w:rFonts w:ascii="Times New Roman" w:eastAsia="Times New Roman" w:hAnsi="Times New Roman" w:cs="Times New Roman"/>
                <w:color w:val="231F20"/>
                <w:sz w:val="20"/>
                <w:szCs w:val="20"/>
                <w:lang w:eastAsia="ru-RU"/>
              </w:rPr>
              <w:t>Дробь.</w:t>
            </w:r>
            <w:r w:rsidRPr="00CE0E54">
              <w:rPr>
                <w:rFonts w:ascii="Times New Roman" w:eastAsia="Times New Roman" w:hAnsi="Times New Roman" w:cs="Times New Roman"/>
                <w:color w:val="000000"/>
                <w:sz w:val="20"/>
                <w:szCs w:val="20"/>
                <w:lang w:eastAsia="ru-RU"/>
              </w:rPr>
              <w:br/>
              <w:t> </w:t>
            </w:r>
          </w:p>
        </w:tc>
        <w:tc>
          <w:tcPr>
            <w:tcW w:w="75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04C43A4"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2</w:t>
            </w:r>
          </w:p>
        </w:tc>
        <w:tc>
          <w:tcPr>
            <w:tcW w:w="1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8CBABFD"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124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891F8B4"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eastAsia="ru-RU"/>
              </w:rPr>
              <w:t>0.25</w:t>
            </w: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2FEEB87"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89E8797"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Моделировать в графической, предметной форме, с помощью компьютера понятия и свойства, связанные с обыкновенной дробью. Читать и записывать, сравнивать обыкновенные дроби, предлагать, обосновывать и обсуждать способы упорядочивания дробей.</w:t>
            </w:r>
          </w:p>
        </w:tc>
        <w:tc>
          <w:tcPr>
            <w:tcW w:w="140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4C474C3" w14:textId="77777777" w:rsidR="00DD7E35" w:rsidRPr="00CE0E54" w:rsidRDefault="00DD7E35" w:rsidP="00DD7E35">
            <w:pPr>
              <w:spacing w:after="0" w:line="240" w:lineRule="auto"/>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eastAsia="ru-RU"/>
              </w:rPr>
              <w:t>Устный опрос;</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r w:rsidRPr="00CE0E54">
              <w:rPr>
                <w:rFonts w:ascii="Times New Roman" w:eastAsia="Times New Roman" w:hAnsi="Times New Roman" w:cs="Times New Roman"/>
                <w:color w:val="000000"/>
                <w:sz w:val="20"/>
                <w:szCs w:val="20"/>
                <w:lang w:eastAsia="ru-RU"/>
              </w:rPr>
              <w:t>Практическая работа;</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FC02C90" w14:textId="77777777" w:rsidR="00DD7E35" w:rsidRPr="00CE0E54" w:rsidRDefault="00717A0E" w:rsidP="00DD7E35">
            <w:pPr>
              <w:spacing w:after="0" w:line="240" w:lineRule="auto"/>
              <w:ind w:right="-10"/>
              <w:rPr>
                <w:rFonts w:ascii="Times New Roman" w:eastAsia="MS Mincho" w:hAnsi="Times New Roman" w:cs="Times New Roman"/>
                <w:sz w:val="20"/>
                <w:szCs w:val="20"/>
                <w:lang w:val="en-US"/>
              </w:rPr>
            </w:pPr>
            <w:hyperlink r:id="rId38" w:history="1">
              <w:r w:rsidR="00DD7E35" w:rsidRPr="00CE0E54">
                <w:rPr>
                  <w:rFonts w:ascii="Times New Roman" w:eastAsia="Times New Roman" w:hAnsi="Times New Roman" w:cs="Times New Roman"/>
                  <w:color w:val="0000FF"/>
                  <w:sz w:val="20"/>
                  <w:szCs w:val="20"/>
                  <w:u w:val="single"/>
                  <w:lang w:val="en-US"/>
                </w:rPr>
                <w:t>https://www.yaklass.ru/p/matematika/5-klass/obyknovennye-drobi-13744/delenie-s-ostatkom-poniatie-obyknovennoi-drobi-13672</w:t>
              </w:r>
            </w:hyperlink>
          </w:p>
        </w:tc>
      </w:tr>
      <w:tr w:rsidR="00DD7E35" w:rsidRPr="00717A0E" w14:paraId="270E029E" w14:textId="77777777" w:rsidTr="00950BC2">
        <w:trPr>
          <w:trHeight w:val="20"/>
        </w:trPr>
        <w:tc>
          <w:tcPr>
            <w:tcW w:w="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6CE1A40"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eastAsia="ru-RU"/>
              </w:rPr>
              <w:t>3.2.</w:t>
            </w:r>
          </w:p>
        </w:tc>
        <w:tc>
          <w:tcPr>
            <w:tcW w:w="1413"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BD1F1A1"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r w:rsidRPr="00CE0E54">
              <w:rPr>
                <w:rFonts w:ascii="Times New Roman" w:eastAsia="Times New Roman" w:hAnsi="Times New Roman" w:cs="Times New Roman"/>
                <w:color w:val="231F20"/>
                <w:sz w:val="20"/>
                <w:szCs w:val="20"/>
                <w:lang w:eastAsia="ru-RU"/>
              </w:rPr>
              <w:t>Правильные и непра</w:t>
            </w:r>
            <w:r w:rsidRPr="00CE0E54">
              <w:rPr>
                <w:rFonts w:ascii="Times New Roman" w:eastAsia="Times New Roman" w:hAnsi="Times New Roman" w:cs="Times New Roman"/>
                <w:color w:val="231F20"/>
                <w:spacing w:val="-1"/>
                <w:sz w:val="20"/>
                <w:szCs w:val="20"/>
                <w:lang w:eastAsia="ru-RU"/>
              </w:rPr>
              <w:t>вильные</w:t>
            </w:r>
            <w:r w:rsidRPr="00CE0E54">
              <w:rPr>
                <w:rFonts w:ascii="Times New Roman" w:eastAsia="Times New Roman" w:hAnsi="Times New Roman" w:cs="Times New Roman"/>
                <w:color w:val="231F20"/>
                <w:sz w:val="20"/>
                <w:szCs w:val="20"/>
                <w:lang w:eastAsia="ru-RU"/>
              </w:rPr>
              <w:t> </w:t>
            </w:r>
            <w:r w:rsidRPr="00CE0E54">
              <w:rPr>
                <w:rFonts w:ascii="Times New Roman" w:eastAsia="Times New Roman" w:hAnsi="Times New Roman" w:cs="Times New Roman"/>
                <w:color w:val="231F20"/>
                <w:spacing w:val="-1"/>
                <w:sz w:val="20"/>
                <w:szCs w:val="20"/>
                <w:lang w:eastAsia="ru-RU"/>
              </w:rPr>
              <w:t>дроби.</w:t>
            </w:r>
          </w:p>
        </w:tc>
        <w:tc>
          <w:tcPr>
            <w:tcW w:w="75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02F61F1"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3</w:t>
            </w:r>
          </w:p>
        </w:tc>
        <w:tc>
          <w:tcPr>
            <w:tcW w:w="1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4CD13BA"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124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A7A6A63"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eastAsia="ru-RU"/>
              </w:rPr>
              <w:t>0.5</w:t>
            </w: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5502B0F"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F90C925"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Читать и записывать, сравнивать обыкновенные дроби, предлагать, обосновывать и обсуждать способы упорядочивания дробей. Изображать обыкновенные дроби точками на координатной прямой; использовать координатную прямую для сравнения дробей. Проводить исследования свойств дробей, опираясь на числовые эксперименты (в том числе с помощью компьютера).</w:t>
            </w:r>
          </w:p>
        </w:tc>
        <w:tc>
          <w:tcPr>
            <w:tcW w:w="140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0818374" w14:textId="77777777" w:rsidR="00DD7E35" w:rsidRPr="00CE0E54" w:rsidRDefault="00DD7E35" w:rsidP="00DD7E35">
            <w:pPr>
              <w:spacing w:after="0" w:line="240" w:lineRule="auto"/>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eastAsia="ru-RU"/>
              </w:rPr>
              <w:t>Устный опрос;</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r w:rsidRPr="00CE0E54">
              <w:rPr>
                <w:rFonts w:ascii="Times New Roman" w:eastAsia="Times New Roman" w:hAnsi="Times New Roman" w:cs="Times New Roman"/>
                <w:color w:val="000000"/>
                <w:sz w:val="20"/>
                <w:szCs w:val="20"/>
                <w:lang w:eastAsia="ru-RU"/>
              </w:rPr>
              <w:t>Практическая работа;</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39CF273" w14:textId="77777777" w:rsidR="00DD7E35" w:rsidRPr="00CE0E54" w:rsidRDefault="00717A0E" w:rsidP="00DD7E35">
            <w:pPr>
              <w:spacing w:after="0" w:line="240" w:lineRule="auto"/>
              <w:ind w:right="-10"/>
              <w:rPr>
                <w:rFonts w:ascii="Times New Roman" w:eastAsia="MS Mincho" w:hAnsi="Times New Roman" w:cs="Times New Roman"/>
                <w:sz w:val="20"/>
                <w:szCs w:val="20"/>
                <w:lang w:val="en-US"/>
              </w:rPr>
            </w:pPr>
            <w:hyperlink r:id="rId39" w:history="1">
              <w:r w:rsidR="00DD7E35" w:rsidRPr="00CE0E54">
                <w:rPr>
                  <w:rFonts w:ascii="Times New Roman" w:eastAsia="Times New Roman" w:hAnsi="Times New Roman" w:cs="Times New Roman"/>
                  <w:color w:val="0000FF"/>
                  <w:sz w:val="20"/>
                  <w:szCs w:val="20"/>
                  <w:u w:val="single"/>
                  <w:lang w:val="en-US"/>
                </w:rPr>
                <w:t>https://www.yaklass.ru/p/matematika/5-klass/obyknovennye-drobi-13744/pravilnye-i-nepravilnye-drobi-smeshannye-chisla-poniatie-zapis-i-chtenie-13674</w:t>
              </w:r>
            </w:hyperlink>
          </w:p>
        </w:tc>
      </w:tr>
      <w:tr w:rsidR="00DD7E35" w:rsidRPr="00717A0E" w14:paraId="06265518" w14:textId="77777777" w:rsidTr="00950BC2">
        <w:trPr>
          <w:trHeight w:val="20"/>
        </w:trPr>
        <w:tc>
          <w:tcPr>
            <w:tcW w:w="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F871CE5"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eastAsia="ru-RU"/>
              </w:rPr>
              <w:t>3.3.</w:t>
            </w:r>
          </w:p>
        </w:tc>
        <w:tc>
          <w:tcPr>
            <w:tcW w:w="1413"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D6C718E"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r w:rsidRPr="00CE0E54">
              <w:rPr>
                <w:rFonts w:ascii="Times New Roman" w:eastAsia="Times New Roman" w:hAnsi="Times New Roman" w:cs="Times New Roman"/>
                <w:color w:val="231F20"/>
                <w:spacing w:val="-1"/>
                <w:sz w:val="20"/>
                <w:szCs w:val="20"/>
                <w:lang w:eastAsia="ru-RU"/>
              </w:rPr>
              <w:t>Основное</w:t>
            </w:r>
            <w:r w:rsidRPr="00CE0E54">
              <w:rPr>
                <w:rFonts w:ascii="Times New Roman" w:eastAsia="Times New Roman" w:hAnsi="Times New Roman" w:cs="Times New Roman"/>
                <w:color w:val="000000"/>
                <w:sz w:val="20"/>
                <w:szCs w:val="20"/>
                <w:lang w:eastAsia="ru-RU"/>
              </w:rPr>
              <w:t> </w:t>
            </w:r>
            <w:r w:rsidRPr="00CE0E54">
              <w:rPr>
                <w:rFonts w:ascii="Times New Roman" w:eastAsia="Times New Roman" w:hAnsi="Times New Roman" w:cs="Times New Roman"/>
                <w:color w:val="231F20"/>
                <w:sz w:val="20"/>
                <w:szCs w:val="20"/>
                <w:lang w:eastAsia="ru-RU"/>
              </w:rPr>
              <w:t>свойство дроби.</w:t>
            </w:r>
          </w:p>
        </w:tc>
        <w:tc>
          <w:tcPr>
            <w:tcW w:w="75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44D31CC"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3</w:t>
            </w:r>
          </w:p>
        </w:tc>
        <w:tc>
          <w:tcPr>
            <w:tcW w:w="1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407C3773"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124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8681688"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eastAsia="ru-RU"/>
              </w:rPr>
              <w:t>0.5</w:t>
            </w: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4C3564DA"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76AEC5E"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Формулировать, записывать с помощью букв основное свойство обыкновенной дроби. Использовать основное свойство дроби для сокращения дробей и приведения дроби к новому знаменателю.</w:t>
            </w:r>
          </w:p>
        </w:tc>
        <w:tc>
          <w:tcPr>
            <w:tcW w:w="140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BFA9E94" w14:textId="77777777" w:rsidR="00DD7E35" w:rsidRPr="00CE0E54" w:rsidRDefault="00DD7E35" w:rsidP="00DD7E35">
            <w:pPr>
              <w:spacing w:after="0" w:line="240" w:lineRule="auto"/>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eastAsia="ru-RU"/>
              </w:rPr>
              <w:t>Устный опрос;</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r w:rsidRPr="00CE0E54">
              <w:rPr>
                <w:rFonts w:ascii="Times New Roman" w:eastAsia="Times New Roman" w:hAnsi="Times New Roman" w:cs="Times New Roman"/>
                <w:color w:val="000000"/>
                <w:sz w:val="20"/>
                <w:szCs w:val="20"/>
                <w:lang w:eastAsia="ru-RU"/>
              </w:rPr>
              <w:t>Практическая работа;</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8A251BA" w14:textId="77777777" w:rsidR="00DD7E35" w:rsidRPr="00CE0E54" w:rsidRDefault="00717A0E" w:rsidP="00DD7E35">
            <w:pPr>
              <w:spacing w:after="0" w:line="240" w:lineRule="auto"/>
              <w:ind w:right="-10"/>
              <w:rPr>
                <w:rFonts w:ascii="Times New Roman" w:eastAsia="MS Mincho" w:hAnsi="Times New Roman" w:cs="Times New Roman"/>
                <w:sz w:val="20"/>
                <w:szCs w:val="20"/>
                <w:lang w:val="en-US"/>
              </w:rPr>
            </w:pPr>
            <w:hyperlink r:id="rId40" w:history="1">
              <w:r w:rsidR="00DD7E35" w:rsidRPr="00CE0E54">
                <w:rPr>
                  <w:rFonts w:ascii="Times New Roman" w:eastAsia="Times New Roman" w:hAnsi="Times New Roman" w:cs="Times New Roman"/>
                  <w:color w:val="0000FF"/>
                  <w:sz w:val="20"/>
                  <w:szCs w:val="20"/>
                  <w:u w:val="single"/>
                  <w:lang w:val="en-US"/>
                </w:rPr>
                <w:t>https://resh.edu.ru/subject/lesson/705/</w:t>
              </w:r>
            </w:hyperlink>
          </w:p>
        </w:tc>
      </w:tr>
      <w:tr w:rsidR="00DD7E35" w:rsidRPr="00CE0E54" w14:paraId="036FA0A5" w14:textId="77777777" w:rsidTr="00950BC2">
        <w:trPr>
          <w:trHeight w:val="20"/>
        </w:trPr>
        <w:tc>
          <w:tcPr>
            <w:tcW w:w="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79B2B66"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eastAsia="ru-RU"/>
              </w:rPr>
              <w:t>3.4.</w:t>
            </w:r>
          </w:p>
        </w:tc>
        <w:tc>
          <w:tcPr>
            <w:tcW w:w="1413"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6DCABF0"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r w:rsidRPr="00CE0E54">
              <w:rPr>
                <w:rFonts w:ascii="Times New Roman" w:eastAsia="Times New Roman" w:hAnsi="Times New Roman" w:cs="Times New Roman"/>
                <w:color w:val="231F20"/>
                <w:sz w:val="20"/>
                <w:szCs w:val="20"/>
                <w:lang w:eastAsia="ru-RU"/>
              </w:rPr>
              <w:t>Сравнение дробей.</w:t>
            </w:r>
            <w:r w:rsidRPr="00CE0E54">
              <w:rPr>
                <w:rFonts w:ascii="Times New Roman" w:eastAsia="Times New Roman" w:hAnsi="Times New Roman" w:cs="Times New Roman"/>
                <w:color w:val="000000"/>
                <w:sz w:val="20"/>
                <w:szCs w:val="20"/>
                <w:lang w:eastAsia="ru-RU"/>
              </w:rPr>
              <w:br/>
              <w:t> </w:t>
            </w:r>
          </w:p>
        </w:tc>
        <w:tc>
          <w:tcPr>
            <w:tcW w:w="75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ABD05C2"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4</w:t>
            </w:r>
          </w:p>
        </w:tc>
        <w:tc>
          <w:tcPr>
            <w:tcW w:w="1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092A8B7"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1</w:t>
            </w:r>
          </w:p>
        </w:tc>
        <w:tc>
          <w:tcPr>
            <w:tcW w:w="124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55F21AA"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eastAsia="ru-RU"/>
              </w:rPr>
              <w:t>0.5</w:t>
            </w: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D9B3E89"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7BB19EC"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Изображать обыкновенные дроби точками на координатной прямой; использовать координатную прямую для сравнения дробей.</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p>
        </w:tc>
        <w:tc>
          <w:tcPr>
            <w:tcW w:w="140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FDE569C"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Устный опрос;</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r w:rsidRPr="00CE0E54">
              <w:rPr>
                <w:rFonts w:ascii="Times New Roman" w:eastAsia="Times New Roman" w:hAnsi="Times New Roman" w:cs="Times New Roman"/>
                <w:color w:val="000000"/>
                <w:sz w:val="20"/>
                <w:szCs w:val="20"/>
                <w:lang w:eastAsia="ru-RU"/>
              </w:rPr>
              <w:t>Контрольная работа;</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r w:rsidRPr="00CE0E54">
              <w:rPr>
                <w:rFonts w:ascii="Times New Roman" w:eastAsia="Times New Roman" w:hAnsi="Times New Roman" w:cs="Times New Roman"/>
                <w:color w:val="000000"/>
                <w:sz w:val="20"/>
                <w:szCs w:val="20"/>
                <w:lang w:eastAsia="ru-RU"/>
              </w:rPr>
              <w:t>Практическая работа;</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r w:rsidRPr="00CE0E54">
              <w:rPr>
                <w:rFonts w:ascii="Times New Roman" w:eastAsia="Times New Roman" w:hAnsi="Times New Roman" w:cs="Times New Roman"/>
                <w:color w:val="000000"/>
                <w:sz w:val="20"/>
                <w:szCs w:val="20"/>
                <w:lang w:eastAsia="ru-RU"/>
              </w:rPr>
              <w:t>Самооценка с использованием «Оценочного листа»;</w:t>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FADA3BF"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41" w:history="1">
              <w:r w:rsidR="00DD7E35" w:rsidRPr="00CE0E54">
                <w:rPr>
                  <w:rFonts w:ascii="Times New Roman" w:eastAsia="Times New Roman" w:hAnsi="Times New Roman" w:cs="Times New Roman"/>
                  <w:color w:val="0000FF"/>
                  <w:sz w:val="20"/>
                  <w:szCs w:val="20"/>
                  <w:u w:val="single"/>
                </w:rPr>
                <w:t>https://www.yaklass.ru/p/matematika/5-klass/obyknovennye-drobi-13744/sravnenie-obyknovennykh-drobei-13675</w:t>
              </w:r>
            </w:hyperlink>
          </w:p>
        </w:tc>
      </w:tr>
      <w:tr w:rsidR="00DD7E35" w:rsidRPr="00CE0E54" w14:paraId="6E897B74" w14:textId="77777777" w:rsidTr="00950BC2">
        <w:trPr>
          <w:trHeight w:val="20"/>
        </w:trPr>
        <w:tc>
          <w:tcPr>
            <w:tcW w:w="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C728DA4"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eastAsia="ru-RU"/>
              </w:rPr>
              <w:t>3.5.</w:t>
            </w:r>
          </w:p>
        </w:tc>
        <w:tc>
          <w:tcPr>
            <w:tcW w:w="1413"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1B0B329"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rPr>
            </w:pPr>
            <w:r w:rsidRPr="00CE0E54">
              <w:rPr>
                <w:rFonts w:ascii="Times New Roman" w:eastAsia="Times New Roman" w:hAnsi="Times New Roman" w:cs="Times New Roman"/>
                <w:color w:val="231F20"/>
                <w:sz w:val="20"/>
                <w:szCs w:val="20"/>
                <w:lang w:eastAsia="ru-RU"/>
              </w:rPr>
              <w:t>Сложение и вычитание обыкновенных дробей.</w:t>
            </w:r>
          </w:p>
        </w:tc>
        <w:tc>
          <w:tcPr>
            <w:tcW w:w="75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2D5D2A1"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6</w:t>
            </w:r>
          </w:p>
        </w:tc>
        <w:tc>
          <w:tcPr>
            <w:tcW w:w="1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FFE672D"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124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DC8D721"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1</w:t>
            </w: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CF1E628"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71745DA"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Выполнять арифметические действия с обыкновенными дробями; применять свойства арифметических действий для рационализации вычислений;</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p>
        </w:tc>
        <w:tc>
          <w:tcPr>
            <w:tcW w:w="140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2DF9450"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Устный опрос;</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r w:rsidRPr="00CE0E54">
              <w:rPr>
                <w:rFonts w:ascii="Times New Roman" w:eastAsia="Times New Roman" w:hAnsi="Times New Roman" w:cs="Times New Roman"/>
                <w:color w:val="000000"/>
                <w:sz w:val="20"/>
                <w:szCs w:val="20"/>
                <w:lang w:eastAsia="ru-RU"/>
              </w:rPr>
              <w:t>Практическая работа;</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r w:rsidRPr="00CE0E54">
              <w:rPr>
                <w:rFonts w:ascii="Times New Roman" w:eastAsia="Times New Roman" w:hAnsi="Times New Roman" w:cs="Times New Roman"/>
                <w:color w:val="000000"/>
                <w:sz w:val="20"/>
                <w:szCs w:val="20"/>
                <w:lang w:eastAsia="ru-RU"/>
              </w:rPr>
              <w:t>Самооценка с использованием «Оценочного листа»;</w:t>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6498BEB"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42" w:history="1">
              <w:r w:rsidR="00DD7E35" w:rsidRPr="00CE0E54">
                <w:rPr>
                  <w:rFonts w:ascii="Times New Roman" w:eastAsia="Times New Roman" w:hAnsi="Times New Roman" w:cs="Times New Roman"/>
                  <w:color w:val="0000FF"/>
                  <w:sz w:val="20"/>
                  <w:szCs w:val="20"/>
                  <w:u w:val="single"/>
                </w:rPr>
                <w:t>https://www.yaklass.ru/p/matematika/5-klass/obyknovennye-drobi-13744/slozhenie-i-vychitanie-obyknovennykh-drobei-i-smeshannykh-chisel-13676</w:t>
              </w:r>
            </w:hyperlink>
          </w:p>
        </w:tc>
      </w:tr>
      <w:tr w:rsidR="00DD7E35" w:rsidRPr="00CE0E54" w14:paraId="2ED04A15" w14:textId="77777777" w:rsidTr="00950BC2">
        <w:trPr>
          <w:trHeight w:val="20"/>
        </w:trPr>
        <w:tc>
          <w:tcPr>
            <w:tcW w:w="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B51FD1D"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eastAsia="ru-RU"/>
              </w:rPr>
              <w:t>3.6.</w:t>
            </w:r>
          </w:p>
        </w:tc>
        <w:tc>
          <w:tcPr>
            <w:tcW w:w="1413"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36811A3"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r w:rsidRPr="00CE0E54">
              <w:rPr>
                <w:rFonts w:ascii="Times New Roman" w:eastAsia="Times New Roman" w:hAnsi="Times New Roman" w:cs="Times New Roman"/>
                <w:color w:val="231F20"/>
                <w:sz w:val="20"/>
                <w:szCs w:val="20"/>
                <w:lang w:eastAsia="ru-RU"/>
              </w:rPr>
              <w:t>Смешанная дробь.</w:t>
            </w:r>
            <w:r w:rsidRPr="00CE0E54">
              <w:rPr>
                <w:rFonts w:ascii="Times New Roman" w:eastAsia="Times New Roman" w:hAnsi="Times New Roman" w:cs="Times New Roman"/>
                <w:color w:val="000000"/>
                <w:sz w:val="20"/>
                <w:szCs w:val="20"/>
                <w:lang w:eastAsia="ru-RU"/>
              </w:rPr>
              <w:br/>
            </w:r>
            <w:r w:rsidRPr="00CE0E54">
              <w:rPr>
                <w:rFonts w:ascii="Times New Roman" w:eastAsia="Times New Roman" w:hAnsi="Times New Roman" w:cs="Times New Roman"/>
                <w:color w:val="000000"/>
                <w:sz w:val="20"/>
                <w:szCs w:val="20"/>
                <w:lang w:eastAsia="ru-RU"/>
              </w:rPr>
              <w:lastRenderedPageBreak/>
              <w:t> </w:t>
            </w:r>
          </w:p>
        </w:tc>
        <w:tc>
          <w:tcPr>
            <w:tcW w:w="75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A79545C"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eastAsia="ru-RU"/>
              </w:rPr>
              <w:lastRenderedPageBreak/>
              <w:t>8</w:t>
            </w:r>
          </w:p>
        </w:tc>
        <w:tc>
          <w:tcPr>
            <w:tcW w:w="1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BA62577"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eastAsia="ru-RU"/>
              </w:rPr>
              <w:t>1</w:t>
            </w:r>
          </w:p>
        </w:tc>
        <w:tc>
          <w:tcPr>
            <w:tcW w:w="124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FF80A1E"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eastAsia="ru-RU"/>
              </w:rPr>
              <w:t>1</w:t>
            </w: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9A8EA1B"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029D30B"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 xml:space="preserve">Представлять смешанную дробь в виде неправильной и выделять целую часть </w:t>
            </w:r>
            <w:r w:rsidRPr="00CE0E54">
              <w:rPr>
                <w:rFonts w:ascii="Times New Roman" w:eastAsia="Times New Roman" w:hAnsi="Times New Roman" w:cs="Times New Roman"/>
                <w:color w:val="000000"/>
                <w:sz w:val="20"/>
                <w:szCs w:val="20"/>
                <w:lang w:eastAsia="ru-RU"/>
              </w:rPr>
              <w:lastRenderedPageBreak/>
              <w:t>числа из неправильной дроби. Выполнять арифметические действия с обыкновенными дробями; применять свойства арифметических действий для рационализации вычислений. Выполнять прикидку и оценку результата вычислений; предлагать и применять приёмы проверки вычислений.</w:t>
            </w:r>
          </w:p>
        </w:tc>
        <w:tc>
          <w:tcPr>
            <w:tcW w:w="140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F92208A"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lastRenderedPageBreak/>
              <w:t>Устный опрос;</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r w:rsidRPr="00CE0E54">
              <w:rPr>
                <w:rFonts w:ascii="Times New Roman" w:eastAsia="Times New Roman" w:hAnsi="Times New Roman" w:cs="Times New Roman"/>
                <w:color w:val="000000"/>
                <w:sz w:val="20"/>
                <w:szCs w:val="20"/>
                <w:lang w:eastAsia="ru-RU"/>
              </w:rPr>
              <w:t xml:space="preserve">Письменный </w:t>
            </w:r>
            <w:r w:rsidRPr="00CE0E54">
              <w:rPr>
                <w:rFonts w:ascii="Times New Roman" w:eastAsia="Times New Roman" w:hAnsi="Times New Roman" w:cs="Times New Roman"/>
                <w:color w:val="000000"/>
                <w:sz w:val="20"/>
                <w:szCs w:val="20"/>
                <w:lang w:eastAsia="ru-RU"/>
              </w:rPr>
              <w:lastRenderedPageBreak/>
              <w:t>контроль;</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r w:rsidRPr="00CE0E54">
              <w:rPr>
                <w:rFonts w:ascii="Times New Roman" w:eastAsia="Times New Roman" w:hAnsi="Times New Roman" w:cs="Times New Roman"/>
                <w:color w:val="000000"/>
                <w:sz w:val="20"/>
                <w:szCs w:val="20"/>
                <w:lang w:eastAsia="ru-RU"/>
              </w:rPr>
              <w:t>Контрольная работа;</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r w:rsidRPr="00CE0E54">
              <w:rPr>
                <w:rFonts w:ascii="Times New Roman" w:eastAsia="Times New Roman" w:hAnsi="Times New Roman" w:cs="Times New Roman"/>
                <w:color w:val="000000"/>
                <w:sz w:val="20"/>
                <w:szCs w:val="20"/>
                <w:lang w:eastAsia="ru-RU"/>
              </w:rPr>
              <w:t>Практическая работа;</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3F73C47"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43" w:history="1">
              <w:r w:rsidR="00DD7E35" w:rsidRPr="00CE0E54">
                <w:rPr>
                  <w:rFonts w:ascii="Times New Roman" w:eastAsia="Times New Roman" w:hAnsi="Times New Roman" w:cs="Times New Roman"/>
                  <w:color w:val="0000FF"/>
                  <w:sz w:val="20"/>
                  <w:szCs w:val="20"/>
                  <w:u w:val="single"/>
                </w:rPr>
                <w:t>https://resh.edu.ru/subject/lesson/7761/conspect/288261/</w:t>
              </w:r>
            </w:hyperlink>
            <w:r w:rsidR="00DD7E35" w:rsidRPr="00CE0E54">
              <w:rPr>
                <w:rFonts w:ascii="Times New Roman" w:eastAsia="Times New Roman" w:hAnsi="Times New Roman" w:cs="Times New Roman"/>
                <w:sz w:val="20"/>
                <w:szCs w:val="20"/>
              </w:rPr>
              <w:t xml:space="preserve"> </w:t>
            </w:r>
          </w:p>
        </w:tc>
      </w:tr>
      <w:tr w:rsidR="00DD7E35" w:rsidRPr="00CE0E54" w14:paraId="321A96D6" w14:textId="77777777" w:rsidTr="00950BC2">
        <w:trPr>
          <w:trHeight w:val="20"/>
        </w:trPr>
        <w:tc>
          <w:tcPr>
            <w:tcW w:w="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7B6DCC0"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eastAsia="ru-RU"/>
              </w:rPr>
              <w:lastRenderedPageBreak/>
              <w:t>3.7.</w:t>
            </w:r>
          </w:p>
        </w:tc>
        <w:tc>
          <w:tcPr>
            <w:tcW w:w="1413"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D3F726B"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rPr>
            </w:pPr>
            <w:r w:rsidRPr="00CE0E54">
              <w:rPr>
                <w:rFonts w:ascii="Times New Roman" w:eastAsia="Times New Roman" w:hAnsi="Times New Roman" w:cs="Times New Roman"/>
                <w:color w:val="231F20"/>
                <w:sz w:val="20"/>
                <w:szCs w:val="20"/>
                <w:lang w:eastAsia="ru-RU"/>
              </w:rPr>
              <w:t>Умножение и деление обыкновенных дробей; взаимно-обратные дроби.</w:t>
            </w:r>
          </w:p>
        </w:tc>
        <w:tc>
          <w:tcPr>
            <w:tcW w:w="75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6151CFB"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11</w:t>
            </w:r>
          </w:p>
        </w:tc>
        <w:tc>
          <w:tcPr>
            <w:tcW w:w="1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305A62C"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1</w:t>
            </w:r>
          </w:p>
        </w:tc>
        <w:tc>
          <w:tcPr>
            <w:tcW w:w="124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AC4A96C"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1.5</w:t>
            </w: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5A459FF"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D1D5A39"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Выполнять арифметические действия с обыкновенными дробями; применять свойства арифметических действий для рационализации вычислений. Выполнять прикидку и оценку результата вычислений; предлагать и применять приёмы проверки вычислений. Проводить исследования свойств дробей, опираясь на числовые эксперименты (в том числе с помощью компьютера).</w:t>
            </w:r>
          </w:p>
        </w:tc>
        <w:tc>
          <w:tcPr>
            <w:tcW w:w="140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A1B4260"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Устный опрос;</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r w:rsidRPr="00CE0E54">
              <w:rPr>
                <w:rFonts w:ascii="Times New Roman" w:eastAsia="Times New Roman" w:hAnsi="Times New Roman" w:cs="Times New Roman"/>
                <w:color w:val="000000"/>
                <w:sz w:val="20"/>
                <w:szCs w:val="20"/>
                <w:lang w:eastAsia="ru-RU"/>
              </w:rPr>
              <w:t>Письменный контроль;</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r w:rsidRPr="00CE0E54">
              <w:rPr>
                <w:rFonts w:ascii="Times New Roman" w:eastAsia="Times New Roman" w:hAnsi="Times New Roman" w:cs="Times New Roman"/>
                <w:color w:val="000000"/>
                <w:sz w:val="20"/>
                <w:szCs w:val="20"/>
                <w:lang w:eastAsia="ru-RU"/>
              </w:rPr>
              <w:t>Контрольная работа;</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r w:rsidRPr="00CE0E54">
              <w:rPr>
                <w:rFonts w:ascii="Times New Roman" w:eastAsia="Times New Roman" w:hAnsi="Times New Roman" w:cs="Times New Roman"/>
                <w:color w:val="000000"/>
                <w:sz w:val="20"/>
                <w:szCs w:val="20"/>
                <w:lang w:eastAsia="ru-RU"/>
              </w:rPr>
              <w:t>Практическая работа;</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r w:rsidRPr="00CE0E54">
              <w:rPr>
                <w:rFonts w:ascii="Times New Roman" w:eastAsia="Times New Roman" w:hAnsi="Times New Roman" w:cs="Times New Roman"/>
                <w:color w:val="000000"/>
                <w:sz w:val="20"/>
                <w:szCs w:val="20"/>
                <w:lang w:eastAsia="ru-RU"/>
              </w:rPr>
              <w:t>Самооценка с использованием «Оценочного листа»;</w:t>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2CE5EE0"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44" w:history="1">
              <w:r w:rsidR="00DD7E35" w:rsidRPr="00CE0E54">
                <w:rPr>
                  <w:rFonts w:ascii="Times New Roman" w:eastAsia="Times New Roman" w:hAnsi="Times New Roman" w:cs="Times New Roman"/>
                  <w:color w:val="0000FF"/>
                  <w:sz w:val="20"/>
                  <w:szCs w:val="20"/>
                  <w:u w:val="single"/>
                </w:rPr>
                <w:t>https://www.yaklass.ru/p/matematika/5-klass/obyknovennye-drobi-13744/umnozhenie-i-delenie-obyknovennoi-drobi-na-naturalnoe-chislo-13677</w:t>
              </w:r>
            </w:hyperlink>
            <w:r w:rsidR="00DD7E35" w:rsidRPr="00CE0E54">
              <w:rPr>
                <w:rFonts w:ascii="Times New Roman" w:eastAsia="Times New Roman" w:hAnsi="Times New Roman" w:cs="Times New Roman"/>
                <w:sz w:val="20"/>
                <w:szCs w:val="20"/>
              </w:rPr>
              <w:t xml:space="preserve"> </w:t>
            </w:r>
          </w:p>
        </w:tc>
      </w:tr>
      <w:tr w:rsidR="00DD7E35" w:rsidRPr="00CE0E54" w14:paraId="15598CC0" w14:textId="77777777" w:rsidTr="00950BC2">
        <w:trPr>
          <w:trHeight w:val="20"/>
        </w:trPr>
        <w:tc>
          <w:tcPr>
            <w:tcW w:w="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11952F4"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eastAsia="ru-RU"/>
              </w:rPr>
              <w:t>3.8.</w:t>
            </w:r>
          </w:p>
        </w:tc>
        <w:tc>
          <w:tcPr>
            <w:tcW w:w="1413"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39031DC"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rPr>
            </w:pPr>
            <w:r w:rsidRPr="00CE0E54">
              <w:rPr>
                <w:rFonts w:ascii="Times New Roman" w:eastAsia="Times New Roman" w:hAnsi="Times New Roman" w:cs="Times New Roman"/>
                <w:color w:val="231F20"/>
                <w:sz w:val="20"/>
                <w:szCs w:val="20"/>
                <w:lang w:eastAsia="ru-RU"/>
              </w:rPr>
              <w:t>Решение текстовых задач, со держащих дроби.</w:t>
            </w:r>
          </w:p>
        </w:tc>
        <w:tc>
          <w:tcPr>
            <w:tcW w:w="75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DD588E2"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3</w:t>
            </w:r>
          </w:p>
        </w:tc>
        <w:tc>
          <w:tcPr>
            <w:tcW w:w="1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13F11647"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124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2F062E8"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0,5</w:t>
            </w: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B0F3233"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105B927"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 xml:space="preserve">Решать текстовые задачи, содержащие дробные данные, и задачи на нахождение части целого и целого по его части; выявлять их сходства и различия. Моделировать ход решения задачи с помощью рисунка, схемы, таблицы. </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r w:rsidRPr="00CE0E54">
              <w:rPr>
                <w:rFonts w:ascii="Times New Roman" w:eastAsia="Times New Roman" w:hAnsi="Times New Roman" w:cs="Times New Roman"/>
                <w:color w:val="000000"/>
                <w:sz w:val="20"/>
                <w:szCs w:val="20"/>
                <w:lang w:eastAsia="ru-RU"/>
              </w:rPr>
              <w:t>Приводить, разбирать, оценивать различные решения, записи решений текстовых задач;</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r w:rsidRPr="00CE0E54">
              <w:rPr>
                <w:rFonts w:ascii="Times New Roman" w:eastAsia="Times New Roman" w:hAnsi="Times New Roman" w:cs="Times New Roman"/>
                <w:color w:val="000000"/>
                <w:sz w:val="20"/>
                <w:szCs w:val="20"/>
                <w:lang w:eastAsia="ru-RU"/>
              </w:rPr>
              <w:t>Критически оценивать полученный результат, осуществлять самоконтроль, проверяя ответ на соответствие условию, находить ошибки.</w:t>
            </w:r>
          </w:p>
        </w:tc>
        <w:tc>
          <w:tcPr>
            <w:tcW w:w="140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39CD2EE"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Устный опрос;</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r w:rsidRPr="00CE0E54">
              <w:rPr>
                <w:rFonts w:ascii="Times New Roman" w:eastAsia="Times New Roman" w:hAnsi="Times New Roman" w:cs="Times New Roman"/>
                <w:color w:val="000000"/>
                <w:sz w:val="20"/>
                <w:szCs w:val="20"/>
                <w:lang w:eastAsia="ru-RU"/>
              </w:rPr>
              <w:t>Практическая работа;</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254AC0F"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45" w:history="1">
              <w:r w:rsidR="00DD7E35" w:rsidRPr="00CE0E54">
                <w:rPr>
                  <w:rFonts w:ascii="Times New Roman" w:eastAsia="Times New Roman" w:hAnsi="Times New Roman" w:cs="Times New Roman"/>
                  <w:color w:val="0000FF"/>
                  <w:sz w:val="20"/>
                  <w:szCs w:val="20"/>
                  <w:u w:val="single"/>
                </w:rPr>
                <w:t>https://resh.edu.ru/subject/lesson/706/</w:t>
              </w:r>
            </w:hyperlink>
            <w:r w:rsidR="00DD7E35" w:rsidRPr="00CE0E54">
              <w:rPr>
                <w:rFonts w:ascii="Times New Roman" w:eastAsia="Times New Roman" w:hAnsi="Times New Roman" w:cs="Times New Roman"/>
                <w:sz w:val="20"/>
                <w:szCs w:val="20"/>
              </w:rPr>
              <w:t xml:space="preserve"> </w:t>
            </w:r>
          </w:p>
        </w:tc>
      </w:tr>
      <w:tr w:rsidR="00DD7E35" w:rsidRPr="00CE0E54" w14:paraId="2DB6D719" w14:textId="77777777" w:rsidTr="00950BC2">
        <w:trPr>
          <w:trHeight w:val="20"/>
        </w:trPr>
        <w:tc>
          <w:tcPr>
            <w:tcW w:w="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779584D"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eastAsia="ru-RU"/>
              </w:rPr>
              <w:t>3.9.</w:t>
            </w:r>
          </w:p>
        </w:tc>
        <w:tc>
          <w:tcPr>
            <w:tcW w:w="1413"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53D3E70"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rPr>
            </w:pPr>
            <w:r w:rsidRPr="00CE0E54">
              <w:rPr>
                <w:rFonts w:ascii="Times New Roman" w:eastAsia="Times New Roman" w:hAnsi="Times New Roman" w:cs="Times New Roman"/>
                <w:color w:val="231F20"/>
                <w:sz w:val="20"/>
                <w:szCs w:val="20"/>
                <w:lang w:eastAsia="ru-RU"/>
              </w:rPr>
              <w:t>Основные задачи на дроби.</w:t>
            </w:r>
          </w:p>
        </w:tc>
        <w:tc>
          <w:tcPr>
            <w:tcW w:w="75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9913EEE"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4</w:t>
            </w:r>
          </w:p>
        </w:tc>
        <w:tc>
          <w:tcPr>
            <w:tcW w:w="1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64280E32"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124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FB576EB"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1</w:t>
            </w: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1F9FFEA6"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7F8E1B9"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 xml:space="preserve">Решать текстовые задачи, содержащие дробные данные, и задачи на нахождение части целого и целого по его части; выявлять их сходства и различия. Моделировать ход решения задачи с помощью рисунка, схемы, таблицы. Приводить, разбирать, оценивать различные решения, записи решений текстовых задач. </w:t>
            </w:r>
          </w:p>
        </w:tc>
        <w:tc>
          <w:tcPr>
            <w:tcW w:w="140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1F851A0"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Устный опрос;</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r w:rsidRPr="00CE0E54">
              <w:rPr>
                <w:rFonts w:ascii="Times New Roman" w:eastAsia="Times New Roman" w:hAnsi="Times New Roman" w:cs="Times New Roman"/>
                <w:color w:val="000000"/>
                <w:sz w:val="20"/>
                <w:szCs w:val="20"/>
                <w:lang w:eastAsia="ru-RU"/>
              </w:rPr>
              <w:t>Практическая работа;</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E600B51" w14:textId="77777777" w:rsidR="00DD7E35" w:rsidRPr="00CE0E54" w:rsidRDefault="00717A0E" w:rsidP="00DD7E35">
            <w:pPr>
              <w:spacing w:after="0" w:line="240" w:lineRule="auto"/>
              <w:jc w:val="both"/>
              <w:rPr>
                <w:rFonts w:ascii="Times New Roman" w:eastAsia="Times New Roman" w:hAnsi="Times New Roman" w:cs="Times New Roman"/>
                <w:sz w:val="20"/>
                <w:szCs w:val="20"/>
              </w:rPr>
            </w:pPr>
            <w:hyperlink r:id="rId46" w:history="1">
              <w:r w:rsidR="00DD7E35" w:rsidRPr="00CE0E54">
                <w:rPr>
                  <w:rFonts w:ascii="Times New Roman" w:eastAsia="Times New Roman" w:hAnsi="Times New Roman" w:cs="Times New Roman"/>
                  <w:color w:val="0000FF"/>
                  <w:sz w:val="20"/>
                  <w:szCs w:val="20"/>
                  <w:u w:val="single"/>
                </w:rPr>
                <w:t>https://resh.edu.ru/subject/lesson/7780/conspect/287888/</w:t>
              </w:r>
            </w:hyperlink>
            <w:r w:rsidR="00DD7E35" w:rsidRPr="00CE0E54">
              <w:rPr>
                <w:rFonts w:ascii="Times New Roman" w:eastAsia="Times New Roman" w:hAnsi="Times New Roman" w:cs="Times New Roman"/>
                <w:sz w:val="20"/>
                <w:szCs w:val="20"/>
              </w:rPr>
              <w:t xml:space="preserve">   </w:t>
            </w:r>
          </w:p>
          <w:p w14:paraId="359EF201"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47" w:history="1">
              <w:r w:rsidR="00DD7E35" w:rsidRPr="00CE0E54">
                <w:rPr>
                  <w:rFonts w:ascii="Times New Roman" w:eastAsia="Times New Roman" w:hAnsi="Times New Roman" w:cs="Times New Roman"/>
                  <w:color w:val="0000FF"/>
                  <w:sz w:val="20"/>
                  <w:szCs w:val="20"/>
                  <w:u w:val="single"/>
                </w:rPr>
                <w:t>https://resh.edu.ru/subject/lesson/7779/start/287920/</w:t>
              </w:r>
            </w:hyperlink>
            <w:r w:rsidR="00DD7E35" w:rsidRPr="00CE0E54">
              <w:rPr>
                <w:rFonts w:ascii="Times New Roman" w:eastAsia="Times New Roman" w:hAnsi="Times New Roman" w:cs="Times New Roman"/>
                <w:sz w:val="20"/>
                <w:szCs w:val="20"/>
              </w:rPr>
              <w:t xml:space="preserve">" </w:t>
            </w:r>
          </w:p>
        </w:tc>
      </w:tr>
      <w:tr w:rsidR="00DD7E35" w:rsidRPr="00CE0E54" w14:paraId="6BB30DAC" w14:textId="77777777" w:rsidTr="00950BC2">
        <w:trPr>
          <w:trHeight w:val="20"/>
        </w:trPr>
        <w:tc>
          <w:tcPr>
            <w:tcW w:w="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A669F8A"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eastAsia="ru-RU"/>
              </w:rPr>
              <w:t>3.10.</w:t>
            </w:r>
          </w:p>
        </w:tc>
        <w:tc>
          <w:tcPr>
            <w:tcW w:w="1413"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E035996"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rPr>
            </w:pPr>
            <w:r w:rsidRPr="00CE0E54">
              <w:rPr>
                <w:rFonts w:ascii="Times New Roman" w:eastAsia="Times New Roman" w:hAnsi="Times New Roman" w:cs="Times New Roman"/>
                <w:color w:val="231F20"/>
                <w:sz w:val="20"/>
                <w:szCs w:val="20"/>
                <w:lang w:eastAsia="ru-RU"/>
              </w:rPr>
              <w:t xml:space="preserve">Применение букв для записи </w:t>
            </w:r>
            <w:r w:rsidRPr="00CE0E54">
              <w:rPr>
                <w:rFonts w:ascii="Times New Roman" w:eastAsia="Times New Roman" w:hAnsi="Times New Roman" w:cs="Times New Roman"/>
                <w:color w:val="231F20"/>
                <w:sz w:val="20"/>
                <w:szCs w:val="20"/>
                <w:lang w:eastAsia="ru-RU"/>
              </w:rPr>
              <w:lastRenderedPageBreak/>
              <w:t>математических выражений и предложений</w:t>
            </w:r>
          </w:p>
        </w:tc>
        <w:tc>
          <w:tcPr>
            <w:tcW w:w="75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1908AE9"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lastRenderedPageBreak/>
              <w:t>4</w:t>
            </w:r>
          </w:p>
        </w:tc>
        <w:tc>
          <w:tcPr>
            <w:tcW w:w="1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12DE80F"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1</w:t>
            </w:r>
          </w:p>
        </w:tc>
        <w:tc>
          <w:tcPr>
            <w:tcW w:w="124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92C5201"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0.25</w:t>
            </w: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4452BFF0"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59A3048"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Моделировать ход решения задачи с помощью рисунка, схемы, таблицы;</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p>
        </w:tc>
        <w:tc>
          <w:tcPr>
            <w:tcW w:w="140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73B08AE"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lang w:eastAsia="ru-RU"/>
              </w:rPr>
              <w:t>Устный опрос;</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r w:rsidRPr="00CE0E54">
              <w:rPr>
                <w:rFonts w:ascii="Times New Roman" w:eastAsia="Times New Roman" w:hAnsi="Times New Roman" w:cs="Times New Roman"/>
                <w:color w:val="000000"/>
                <w:sz w:val="20"/>
                <w:szCs w:val="20"/>
                <w:lang w:eastAsia="ru-RU"/>
              </w:rPr>
              <w:t>Контрольная работа;</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r w:rsidRPr="00CE0E54">
              <w:rPr>
                <w:rFonts w:ascii="Times New Roman" w:eastAsia="Times New Roman" w:hAnsi="Times New Roman" w:cs="Times New Roman"/>
                <w:color w:val="000000"/>
                <w:sz w:val="20"/>
                <w:szCs w:val="20"/>
                <w:lang w:eastAsia="ru-RU"/>
              </w:rPr>
              <w:lastRenderedPageBreak/>
              <w:t>Практическая работа;</w:t>
            </w:r>
            <w:r w:rsidRPr="00CE0E54">
              <w:rPr>
                <w:rFonts w:ascii="Times New Roman" w:eastAsia="Times New Roman" w:hAnsi="Times New Roman" w:cs="Times New Roman"/>
                <w:color w:val="000000"/>
                <w:sz w:val="20"/>
                <w:szCs w:val="20"/>
                <w:bdr w:val="dashed" w:sz="6" w:space="0" w:color="FF0000" w:frame="1"/>
                <w:shd w:val="clear" w:color="auto" w:fill="F7FDF7"/>
                <w:lang w:eastAsia="ru-RU"/>
              </w:rPr>
              <w:br/>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EC8E2D7"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48" w:history="1">
              <w:r w:rsidR="00DD7E35" w:rsidRPr="00CE0E54">
                <w:rPr>
                  <w:rFonts w:ascii="Times New Roman" w:eastAsia="Times New Roman" w:hAnsi="Times New Roman" w:cs="Times New Roman"/>
                  <w:color w:val="0000FF"/>
                  <w:sz w:val="20"/>
                  <w:szCs w:val="20"/>
                  <w:u w:val="single"/>
                </w:rPr>
                <w:t>https://resh.edu.ru/subject/lesson/1429/</w:t>
              </w:r>
            </w:hyperlink>
            <w:r w:rsidR="00DD7E35" w:rsidRPr="00CE0E54">
              <w:rPr>
                <w:rFonts w:ascii="Times New Roman" w:eastAsia="Times New Roman" w:hAnsi="Times New Roman" w:cs="Times New Roman"/>
                <w:sz w:val="20"/>
                <w:szCs w:val="20"/>
              </w:rPr>
              <w:t xml:space="preserve"> </w:t>
            </w:r>
          </w:p>
        </w:tc>
      </w:tr>
      <w:tr w:rsidR="00DD7E35" w:rsidRPr="00CE0E54" w14:paraId="60D9239E" w14:textId="77777777" w:rsidTr="00950BC2">
        <w:trPr>
          <w:trHeight w:val="20"/>
        </w:trPr>
        <w:tc>
          <w:tcPr>
            <w:tcW w:w="183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F2068D5"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b/>
                <w:bCs/>
                <w:sz w:val="20"/>
                <w:szCs w:val="20"/>
                <w:lang w:val="en-US"/>
              </w:rPr>
            </w:pPr>
            <w:proofErr w:type="spellStart"/>
            <w:r w:rsidRPr="00CE0E54">
              <w:rPr>
                <w:rFonts w:ascii="Times New Roman" w:eastAsia="Times New Roman" w:hAnsi="Times New Roman" w:cs="Times New Roman"/>
                <w:b/>
                <w:bCs/>
                <w:color w:val="000000"/>
                <w:sz w:val="20"/>
                <w:szCs w:val="20"/>
                <w:lang w:val="en-US"/>
              </w:rPr>
              <w:lastRenderedPageBreak/>
              <w:t>Итого</w:t>
            </w:r>
            <w:proofErr w:type="spellEnd"/>
            <w:r w:rsidRPr="00CE0E54">
              <w:rPr>
                <w:rFonts w:ascii="Times New Roman" w:eastAsia="Times New Roman" w:hAnsi="Times New Roman" w:cs="Times New Roman"/>
                <w:b/>
                <w:bCs/>
                <w:color w:val="000000"/>
                <w:sz w:val="20"/>
                <w:szCs w:val="20"/>
                <w:lang w:val="en-US"/>
              </w:rPr>
              <w:t xml:space="preserve"> </w:t>
            </w:r>
            <w:proofErr w:type="spellStart"/>
            <w:r w:rsidRPr="00CE0E54">
              <w:rPr>
                <w:rFonts w:ascii="Times New Roman" w:eastAsia="Times New Roman" w:hAnsi="Times New Roman" w:cs="Times New Roman"/>
                <w:b/>
                <w:bCs/>
                <w:color w:val="000000"/>
                <w:sz w:val="20"/>
                <w:szCs w:val="20"/>
                <w:lang w:val="en-US"/>
              </w:rPr>
              <w:t>по</w:t>
            </w:r>
            <w:proofErr w:type="spellEnd"/>
            <w:r w:rsidRPr="00CE0E54">
              <w:rPr>
                <w:rFonts w:ascii="Times New Roman" w:eastAsia="Times New Roman" w:hAnsi="Times New Roman" w:cs="Times New Roman"/>
                <w:b/>
                <w:bCs/>
                <w:color w:val="000000"/>
                <w:sz w:val="20"/>
                <w:szCs w:val="20"/>
                <w:lang w:val="en-US"/>
              </w:rPr>
              <w:t xml:space="preserve"> </w:t>
            </w:r>
            <w:proofErr w:type="spellStart"/>
            <w:r w:rsidRPr="00CE0E54">
              <w:rPr>
                <w:rFonts w:ascii="Times New Roman" w:eastAsia="Times New Roman" w:hAnsi="Times New Roman" w:cs="Times New Roman"/>
                <w:b/>
                <w:bCs/>
                <w:color w:val="000000"/>
                <w:sz w:val="20"/>
                <w:szCs w:val="20"/>
                <w:lang w:val="en-US"/>
              </w:rPr>
              <w:t>разделу</w:t>
            </w:r>
            <w:proofErr w:type="spellEnd"/>
            <w:r w:rsidRPr="00CE0E54">
              <w:rPr>
                <w:rFonts w:ascii="Times New Roman" w:eastAsia="Times New Roman" w:hAnsi="Times New Roman" w:cs="Times New Roman"/>
                <w:b/>
                <w:bCs/>
                <w:color w:val="000000"/>
                <w:sz w:val="20"/>
                <w:szCs w:val="20"/>
                <w:lang w:val="en-US"/>
              </w:rPr>
              <w:t>:</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9629C35" w14:textId="77777777" w:rsidR="00DD7E35" w:rsidRPr="00CE0E54" w:rsidRDefault="00DD7E35" w:rsidP="00DD7E35">
            <w:pPr>
              <w:autoSpaceDE w:val="0"/>
              <w:autoSpaceDN w:val="0"/>
              <w:spacing w:after="0" w:line="240" w:lineRule="auto"/>
              <w:ind w:left="72"/>
              <w:jc w:val="center"/>
              <w:rPr>
                <w:rFonts w:ascii="Times New Roman" w:eastAsia="MS Mincho" w:hAnsi="Times New Roman" w:cs="Times New Roman"/>
                <w:b/>
                <w:bCs/>
                <w:sz w:val="20"/>
                <w:szCs w:val="20"/>
                <w:lang w:val="en-US"/>
              </w:rPr>
            </w:pPr>
            <w:r w:rsidRPr="00CE0E54">
              <w:rPr>
                <w:rFonts w:ascii="Times New Roman" w:eastAsia="Times New Roman" w:hAnsi="Times New Roman" w:cs="Times New Roman"/>
                <w:b/>
                <w:bCs/>
                <w:color w:val="000000"/>
                <w:sz w:val="20"/>
                <w:szCs w:val="20"/>
                <w:lang w:val="en-US"/>
              </w:rPr>
              <w:t>48</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70F5526" w14:textId="77777777" w:rsidR="00DD7E35" w:rsidRPr="00CE0E54" w:rsidRDefault="00DD7E35" w:rsidP="00DD7E35">
            <w:pPr>
              <w:spacing w:after="0" w:line="240" w:lineRule="auto"/>
              <w:jc w:val="center"/>
              <w:rPr>
                <w:rFonts w:ascii="Times New Roman" w:eastAsia="MS Mincho" w:hAnsi="Times New Roman" w:cs="Times New Roman"/>
                <w:b/>
                <w:bCs/>
                <w:sz w:val="20"/>
                <w:szCs w:val="20"/>
              </w:rPr>
            </w:pPr>
            <w:r w:rsidRPr="00CE0E54">
              <w:rPr>
                <w:rFonts w:ascii="Times New Roman" w:eastAsia="MS Mincho" w:hAnsi="Times New Roman" w:cs="Times New Roman"/>
                <w:b/>
                <w:bCs/>
                <w:sz w:val="20"/>
                <w:szCs w:val="20"/>
              </w:rPr>
              <w:t>4</w:t>
            </w: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2427FFA" w14:textId="77777777" w:rsidR="00DD7E35" w:rsidRPr="00CE0E54" w:rsidRDefault="00DD7E35" w:rsidP="00DD7E35">
            <w:pPr>
              <w:spacing w:after="0" w:line="240" w:lineRule="auto"/>
              <w:jc w:val="center"/>
              <w:rPr>
                <w:rFonts w:ascii="Times New Roman" w:eastAsia="MS Mincho" w:hAnsi="Times New Roman" w:cs="Times New Roman"/>
                <w:b/>
                <w:bCs/>
                <w:sz w:val="20"/>
                <w:szCs w:val="20"/>
              </w:rPr>
            </w:pPr>
            <w:r w:rsidRPr="00CE0E54">
              <w:rPr>
                <w:rFonts w:ascii="Times New Roman" w:eastAsia="MS Mincho" w:hAnsi="Times New Roman" w:cs="Times New Roman"/>
                <w:b/>
                <w:bCs/>
                <w:sz w:val="20"/>
                <w:szCs w:val="20"/>
              </w:rPr>
              <w:t>7</w:t>
            </w: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C34663F" w14:textId="77777777" w:rsidR="00DD7E35" w:rsidRPr="00CE0E54" w:rsidRDefault="00DD7E35" w:rsidP="00DD7E35">
            <w:pPr>
              <w:spacing w:after="0" w:line="240" w:lineRule="auto"/>
              <w:rPr>
                <w:rFonts w:ascii="Times New Roman" w:eastAsia="MS Mincho" w:hAnsi="Times New Roman" w:cs="Times New Roman"/>
                <w:b/>
                <w:bCs/>
                <w:sz w:val="20"/>
                <w:szCs w:val="20"/>
                <w:lang w:val="en-US"/>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436337" w14:textId="77777777" w:rsidR="00DD7E35" w:rsidRPr="00CE0E54" w:rsidRDefault="00DD7E35" w:rsidP="00DD7E35">
            <w:pPr>
              <w:spacing w:after="0" w:line="240" w:lineRule="auto"/>
              <w:rPr>
                <w:rFonts w:ascii="Times New Roman" w:eastAsia="MS Mincho" w:hAnsi="Times New Roman" w:cs="Times New Roman"/>
                <w:b/>
                <w:bCs/>
                <w:sz w:val="20"/>
                <w:szCs w:val="20"/>
                <w:lang w:val="en-US"/>
              </w:rPr>
            </w:pP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421723" w14:textId="77777777" w:rsidR="00DD7E35" w:rsidRPr="00CE0E54" w:rsidRDefault="00DD7E35" w:rsidP="00DD7E35">
            <w:pPr>
              <w:spacing w:after="0" w:line="240" w:lineRule="auto"/>
              <w:rPr>
                <w:rFonts w:ascii="Times New Roman" w:eastAsia="MS Mincho" w:hAnsi="Times New Roman" w:cs="Times New Roman"/>
                <w:b/>
                <w:bCs/>
                <w:sz w:val="20"/>
                <w:szCs w:val="20"/>
                <w:lang w:val="en-US"/>
              </w:rPr>
            </w:pPr>
          </w:p>
        </w:tc>
        <w:tc>
          <w:tcPr>
            <w:tcW w:w="4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7E719A" w14:textId="77777777" w:rsidR="00DD7E35" w:rsidRPr="00CE0E54" w:rsidRDefault="00DD7E35" w:rsidP="00DD7E35">
            <w:pPr>
              <w:spacing w:after="0" w:line="240" w:lineRule="auto"/>
              <w:ind w:right="-10"/>
              <w:rPr>
                <w:rFonts w:ascii="Times New Roman" w:eastAsia="MS Mincho" w:hAnsi="Times New Roman" w:cs="Times New Roman"/>
                <w:b/>
                <w:bCs/>
                <w:sz w:val="20"/>
                <w:szCs w:val="20"/>
                <w:lang w:val="en-US"/>
              </w:rPr>
            </w:pPr>
          </w:p>
        </w:tc>
      </w:tr>
      <w:tr w:rsidR="00DD7E35" w:rsidRPr="00CE0E54" w14:paraId="5E36481A" w14:textId="77777777" w:rsidTr="00950BC2">
        <w:trPr>
          <w:trHeight w:val="20"/>
        </w:trPr>
        <w:tc>
          <w:tcPr>
            <w:tcW w:w="15021" w:type="dxa"/>
            <w:gridSpan w:val="9"/>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14:paraId="05385C36" w14:textId="77777777" w:rsidR="00DD7E35" w:rsidRPr="00CE0E54" w:rsidRDefault="00DD7E35" w:rsidP="00DD7E35">
            <w:pPr>
              <w:autoSpaceDE w:val="0"/>
              <w:autoSpaceDN w:val="0"/>
              <w:spacing w:after="0" w:line="240" w:lineRule="auto"/>
              <w:ind w:left="72" w:right="-10"/>
              <w:jc w:val="center"/>
              <w:rPr>
                <w:rFonts w:ascii="Times New Roman" w:eastAsia="MS Mincho" w:hAnsi="Times New Roman" w:cs="Times New Roman"/>
                <w:b/>
                <w:bCs/>
                <w:sz w:val="20"/>
                <w:szCs w:val="20"/>
                <w:lang w:val="en-US"/>
              </w:rPr>
            </w:pPr>
            <w:proofErr w:type="spellStart"/>
            <w:r w:rsidRPr="00CE0E54">
              <w:rPr>
                <w:rFonts w:ascii="Times New Roman" w:eastAsia="Times New Roman" w:hAnsi="Times New Roman" w:cs="Times New Roman"/>
                <w:b/>
                <w:bCs/>
                <w:color w:val="000000"/>
                <w:sz w:val="20"/>
                <w:szCs w:val="20"/>
                <w:lang w:val="en-US"/>
              </w:rPr>
              <w:t>Раздел</w:t>
            </w:r>
            <w:proofErr w:type="spellEnd"/>
            <w:r w:rsidRPr="00CE0E54">
              <w:rPr>
                <w:rFonts w:ascii="Times New Roman" w:eastAsia="Times New Roman" w:hAnsi="Times New Roman" w:cs="Times New Roman"/>
                <w:b/>
                <w:bCs/>
                <w:color w:val="000000"/>
                <w:sz w:val="20"/>
                <w:szCs w:val="20"/>
                <w:lang w:val="en-US"/>
              </w:rPr>
              <w:t xml:space="preserve"> 4. </w:t>
            </w:r>
            <w:proofErr w:type="spellStart"/>
            <w:r w:rsidRPr="00CE0E54">
              <w:rPr>
                <w:rFonts w:ascii="Times New Roman" w:eastAsia="Times New Roman" w:hAnsi="Times New Roman" w:cs="Times New Roman"/>
                <w:b/>
                <w:bCs/>
                <w:color w:val="221F1F"/>
                <w:sz w:val="20"/>
                <w:szCs w:val="20"/>
                <w:lang w:val="en-US"/>
              </w:rPr>
              <w:t>Наглядная</w:t>
            </w:r>
            <w:proofErr w:type="spellEnd"/>
            <w:r w:rsidRPr="00CE0E54">
              <w:rPr>
                <w:rFonts w:ascii="Times New Roman" w:eastAsia="Times New Roman" w:hAnsi="Times New Roman" w:cs="Times New Roman"/>
                <w:b/>
                <w:bCs/>
                <w:color w:val="221F1F"/>
                <w:sz w:val="20"/>
                <w:szCs w:val="20"/>
                <w:lang w:val="en-US"/>
              </w:rPr>
              <w:t xml:space="preserve"> </w:t>
            </w:r>
            <w:proofErr w:type="spellStart"/>
            <w:r w:rsidRPr="00CE0E54">
              <w:rPr>
                <w:rFonts w:ascii="Times New Roman" w:eastAsia="Times New Roman" w:hAnsi="Times New Roman" w:cs="Times New Roman"/>
                <w:b/>
                <w:bCs/>
                <w:color w:val="221F1F"/>
                <w:sz w:val="20"/>
                <w:szCs w:val="20"/>
                <w:lang w:val="en-US"/>
              </w:rPr>
              <w:t>геометрия</w:t>
            </w:r>
            <w:proofErr w:type="spellEnd"/>
            <w:r w:rsidRPr="00CE0E54">
              <w:rPr>
                <w:rFonts w:ascii="Times New Roman" w:eastAsia="Times New Roman" w:hAnsi="Times New Roman" w:cs="Times New Roman"/>
                <w:b/>
                <w:bCs/>
                <w:color w:val="221F1F"/>
                <w:sz w:val="20"/>
                <w:szCs w:val="20"/>
                <w:lang w:val="en-US"/>
              </w:rPr>
              <w:t xml:space="preserve">. </w:t>
            </w:r>
            <w:proofErr w:type="spellStart"/>
            <w:r w:rsidRPr="00CE0E54">
              <w:rPr>
                <w:rFonts w:ascii="Times New Roman" w:eastAsia="Times New Roman" w:hAnsi="Times New Roman" w:cs="Times New Roman"/>
                <w:b/>
                <w:bCs/>
                <w:color w:val="221F1F"/>
                <w:sz w:val="20"/>
                <w:szCs w:val="20"/>
                <w:lang w:val="en-US"/>
              </w:rPr>
              <w:t>Многоугольники</w:t>
            </w:r>
            <w:proofErr w:type="spellEnd"/>
          </w:p>
        </w:tc>
      </w:tr>
      <w:tr w:rsidR="00DD7E35" w:rsidRPr="00717A0E" w14:paraId="28C01DE4" w14:textId="77777777" w:rsidTr="00950BC2">
        <w:trPr>
          <w:trHeight w:val="20"/>
        </w:trPr>
        <w:tc>
          <w:tcPr>
            <w:tcW w:w="425"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378E808"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4.1.</w:t>
            </w:r>
          </w:p>
        </w:tc>
        <w:tc>
          <w:tcPr>
            <w:tcW w:w="1413"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06A6BE6"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221F1F"/>
                <w:sz w:val="20"/>
                <w:szCs w:val="20"/>
                <w:lang w:val="en-US"/>
              </w:rPr>
              <w:t>Многоугольники</w:t>
            </w:r>
            <w:proofErr w:type="spellEnd"/>
            <w:r w:rsidRPr="00CE0E54">
              <w:rPr>
                <w:rFonts w:ascii="Times New Roman" w:eastAsia="Times New Roman" w:hAnsi="Times New Roman" w:cs="Times New Roman"/>
                <w:color w:val="221F1F"/>
                <w:sz w:val="20"/>
                <w:szCs w:val="20"/>
                <w:lang w:val="en-US"/>
              </w:rPr>
              <w:t>.</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DBA2D18"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1</w:t>
            </w:r>
          </w:p>
        </w:tc>
        <w:tc>
          <w:tcPr>
            <w:tcW w:w="11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60EA0D"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12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2FFEA23"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1</w:t>
            </w:r>
          </w:p>
        </w:tc>
        <w:tc>
          <w:tcPr>
            <w:tcW w:w="86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EC60C64"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ED643B4"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Описывать, используя терминологию, изображать с помощью чертёжных инструментов и от руки, моделировать из бумаги многоугольники;</w:t>
            </w:r>
          </w:p>
        </w:tc>
        <w:tc>
          <w:tcPr>
            <w:tcW w:w="14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CF00F08" w14:textId="77777777" w:rsidR="00DD7E35" w:rsidRPr="00CE0E54" w:rsidRDefault="00DD7E35" w:rsidP="00DD7E35">
            <w:pPr>
              <w:spacing w:after="0" w:line="240" w:lineRule="auto"/>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Практическая работа;</w:t>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07D7A0D" w14:textId="77777777" w:rsidR="00DD7E35" w:rsidRPr="00CE0E54" w:rsidRDefault="00717A0E" w:rsidP="00DD7E35">
            <w:pPr>
              <w:spacing w:after="0" w:line="240" w:lineRule="auto"/>
              <w:ind w:right="-10"/>
              <w:rPr>
                <w:rFonts w:ascii="Times New Roman" w:eastAsia="MS Mincho" w:hAnsi="Times New Roman" w:cs="Times New Roman"/>
                <w:sz w:val="20"/>
                <w:szCs w:val="20"/>
                <w:lang w:val="en-US"/>
              </w:rPr>
            </w:pPr>
            <w:hyperlink r:id="rId49" w:history="1">
              <w:r w:rsidR="00DD7E35" w:rsidRPr="00CE0E54">
                <w:rPr>
                  <w:rFonts w:ascii="Times New Roman" w:eastAsia="Times New Roman" w:hAnsi="Times New Roman" w:cs="Times New Roman"/>
                  <w:color w:val="0000FF"/>
                  <w:sz w:val="20"/>
                  <w:szCs w:val="20"/>
                  <w:u w:val="single"/>
                  <w:lang w:val="en-US"/>
                </w:rPr>
                <w:t>https://resh.edu.ru/subject/lesson/7727/main/325313/</w:t>
              </w:r>
            </w:hyperlink>
            <w:r w:rsidR="00DD7E35" w:rsidRPr="00CE0E54">
              <w:rPr>
                <w:rFonts w:ascii="Times New Roman" w:eastAsia="Times New Roman" w:hAnsi="Times New Roman" w:cs="Times New Roman"/>
                <w:sz w:val="20"/>
                <w:szCs w:val="20"/>
                <w:lang w:val="en-US"/>
              </w:rPr>
              <w:t xml:space="preserve"> </w:t>
            </w:r>
          </w:p>
        </w:tc>
      </w:tr>
      <w:tr w:rsidR="00DD7E35" w:rsidRPr="00717A0E" w14:paraId="252462D9"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D476D25"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4.2.</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83322EB"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221F1F"/>
                <w:sz w:val="20"/>
                <w:szCs w:val="20"/>
                <w:lang w:val="en-US"/>
              </w:rPr>
              <w:t>Четырёхугольник</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прямоугольник</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квадрат</w:t>
            </w:r>
            <w:proofErr w:type="spellEnd"/>
            <w:r w:rsidRPr="00CE0E54">
              <w:rPr>
                <w:rFonts w:ascii="Times New Roman" w:eastAsia="Times New Roman" w:hAnsi="Times New Roman" w:cs="Times New Roman"/>
                <w:color w:val="221F1F"/>
                <w:sz w:val="20"/>
                <w:szCs w:val="20"/>
                <w:lang w:val="en-US"/>
              </w:rPr>
              <w:t>.</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CCF8297"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2</w:t>
            </w:r>
          </w:p>
        </w:tc>
        <w:tc>
          <w:tcPr>
            <w:tcW w:w="11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D19FF1"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12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7F1A628"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2</w:t>
            </w:r>
          </w:p>
        </w:tc>
        <w:tc>
          <w:tcPr>
            <w:tcW w:w="86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8042EC"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F940AE9"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Исследовать свойства прямоугольника, квадрата путём эксперимента, наблюдения, измерения, моделирования; сравнивать свойства квадрата и прямоугольника;</w:t>
            </w:r>
          </w:p>
        </w:tc>
        <w:tc>
          <w:tcPr>
            <w:tcW w:w="14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D7368CE" w14:textId="77777777" w:rsidR="00DD7E35" w:rsidRPr="00CE0E54" w:rsidRDefault="00DD7E35" w:rsidP="00DD7E35">
            <w:pPr>
              <w:spacing w:after="0" w:line="240" w:lineRule="auto"/>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Устный опрос; Практическая работа;</w:t>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F8890B6" w14:textId="77777777" w:rsidR="00DD7E35" w:rsidRPr="00CE0E54" w:rsidRDefault="00717A0E" w:rsidP="00DD7E35">
            <w:pPr>
              <w:spacing w:after="0" w:line="240" w:lineRule="auto"/>
              <w:ind w:right="-10"/>
              <w:rPr>
                <w:rFonts w:ascii="Times New Roman" w:eastAsia="MS Mincho" w:hAnsi="Times New Roman" w:cs="Times New Roman"/>
                <w:sz w:val="20"/>
                <w:szCs w:val="20"/>
                <w:lang w:val="en-US"/>
              </w:rPr>
            </w:pPr>
            <w:hyperlink r:id="rId50" w:history="1">
              <w:r w:rsidR="00DD7E35" w:rsidRPr="00CE0E54">
                <w:rPr>
                  <w:rFonts w:ascii="Times New Roman" w:eastAsia="Arial" w:hAnsi="Times New Roman" w:cs="Times New Roman"/>
                  <w:color w:val="1155CC"/>
                  <w:sz w:val="20"/>
                  <w:szCs w:val="20"/>
                  <w:u w:val="single"/>
                  <w:lang w:val="en-US"/>
                </w:rPr>
                <w:t>https://resh.edu.ru/subject/lesson/7733/start/233518/</w:t>
              </w:r>
            </w:hyperlink>
          </w:p>
        </w:tc>
      </w:tr>
      <w:tr w:rsidR="00DD7E35" w:rsidRPr="00CE0E54" w14:paraId="76AC55D5"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FF0D24E"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4.3.</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4C0F25F"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rPr>
            </w:pPr>
            <w:r w:rsidRPr="00CE0E54">
              <w:rPr>
                <w:rFonts w:ascii="Times New Roman" w:eastAsia="Times New Roman" w:hAnsi="Times New Roman" w:cs="Times New Roman"/>
                <w:color w:val="221F1F"/>
                <w:sz w:val="20"/>
                <w:szCs w:val="20"/>
              </w:rPr>
              <w:t>Практическая работа «Построение прямоугольника с заданными сторонами на нелинованной бумаге».</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91F000E"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Calibri" w:hAnsi="Times New Roman" w:cs="Times New Roman"/>
                <w:sz w:val="20"/>
                <w:szCs w:val="20"/>
              </w:rPr>
              <w:t>2</w:t>
            </w:r>
          </w:p>
        </w:tc>
        <w:tc>
          <w:tcPr>
            <w:tcW w:w="11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51CEE3"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12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E7A9DFA"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Calibri" w:hAnsi="Times New Roman" w:cs="Times New Roman"/>
                <w:sz w:val="20"/>
                <w:szCs w:val="20"/>
              </w:rPr>
              <w:t>2</w:t>
            </w:r>
          </w:p>
        </w:tc>
        <w:tc>
          <w:tcPr>
            <w:tcW w:w="86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10B4C8C"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98470B3"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Строить на нелинованной и клетчатой бумаге квадрат и прямоугольник с заданными длинами сторон;</w:t>
            </w:r>
          </w:p>
        </w:tc>
        <w:tc>
          <w:tcPr>
            <w:tcW w:w="14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8E454B4" w14:textId="77777777" w:rsidR="00DD7E35" w:rsidRPr="00CE0E54" w:rsidRDefault="00DD7E35" w:rsidP="00DD7E35">
            <w:pPr>
              <w:spacing w:after="0" w:line="254" w:lineRule="auto"/>
              <w:rPr>
                <w:rFonts w:ascii="Times New Roman" w:eastAsia="Calibri" w:hAnsi="Times New Roman" w:cs="Times New Roman"/>
                <w:sz w:val="20"/>
                <w:szCs w:val="20"/>
              </w:rPr>
            </w:pPr>
            <w:r w:rsidRPr="00CE0E54">
              <w:rPr>
                <w:rFonts w:ascii="Times New Roman" w:eastAsia="Calibri" w:hAnsi="Times New Roman" w:cs="Times New Roman"/>
                <w:sz w:val="20"/>
                <w:szCs w:val="20"/>
              </w:rPr>
              <w:t>Устный опрос;</w:t>
            </w:r>
          </w:p>
          <w:p w14:paraId="3A92306B"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Письменный контроль; Практическая работа;</w:t>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5584719"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51" w:history="1">
              <w:r w:rsidR="00DD7E35" w:rsidRPr="00CE0E54">
                <w:rPr>
                  <w:rFonts w:ascii="Times New Roman" w:eastAsia="Times New Roman" w:hAnsi="Times New Roman" w:cs="Times New Roman"/>
                  <w:color w:val="1155CC"/>
                  <w:sz w:val="20"/>
                  <w:szCs w:val="20"/>
                  <w:u w:val="single"/>
                </w:rPr>
                <w:t>https://resh.edu.ru/subject/lesson/7727/main/325313/</w:t>
              </w:r>
            </w:hyperlink>
          </w:p>
        </w:tc>
      </w:tr>
      <w:tr w:rsidR="00DD7E35" w:rsidRPr="00CE0E54" w14:paraId="6D0841B8"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C65BEB8"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4.4.</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65279DF"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221F1F"/>
                <w:sz w:val="20"/>
                <w:szCs w:val="20"/>
                <w:lang w:val="en-US"/>
              </w:rPr>
              <w:t>Треугольник</w:t>
            </w:r>
            <w:proofErr w:type="spellEnd"/>
            <w:r w:rsidRPr="00CE0E54">
              <w:rPr>
                <w:rFonts w:ascii="Times New Roman" w:eastAsia="Times New Roman" w:hAnsi="Times New Roman" w:cs="Times New Roman"/>
                <w:color w:val="221F1F"/>
                <w:sz w:val="20"/>
                <w:szCs w:val="20"/>
                <w:lang w:val="en-US"/>
              </w:rPr>
              <w:t>.</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51A68D4"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1</w:t>
            </w:r>
          </w:p>
        </w:tc>
        <w:tc>
          <w:tcPr>
            <w:tcW w:w="11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13480ED"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12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643043B"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1</w:t>
            </w:r>
          </w:p>
        </w:tc>
        <w:tc>
          <w:tcPr>
            <w:tcW w:w="86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405EFEC"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2D21C30"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Изображать остроугольные, прямоугольные и тупоугольные треугольники;</w:t>
            </w:r>
          </w:p>
        </w:tc>
        <w:tc>
          <w:tcPr>
            <w:tcW w:w="14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18FFCAF" w14:textId="77777777" w:rsidR="00DD7E35" w:rsidRPr="00CE0E54" w:rsidRDefault="00DD7E35" w:rsidP="00DD7E35">
            <w:pPr>
              <w:spacing w:after="0" w:line="254" w:lineRule="auto"/>
              <w:rPr>
                <w:rFonts w:ascii="Times New Roman" w:eastAsia="Calibri" w:hAnsi="Times New Roman" w:cs="Times New Roman"/>
                <w:sz w:val="20"/>
                <w:szCs w:val="20"/>
              </w:rPr>
            </w:pPr>
            <w:r w:rsidRPr="00CE0E54">
              <w:rPr>
                <w:rFonts w:ascii="Times New Roman" w:eastAsia="Calibri" w:hAnsi="Times New Roman" w:cs="Times New Roman"/>
                <w:sz w:val="20"/>
                <w:szCs w:val="20"/>
              </w:rPr>
              <w:t>Устный опрос;</w:t>
            </w:r>
          </w:p>
          <w:p w14:paraId="1BDD959A"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Письменный контроль; Практическая работа;</w:t>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EC0FF20"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52" w:history="1">
              <w:r w:rsidR="00DD7E35" w:rsidRPr="00CE0E54">
                <w:rPr>
                  <w:rFonts w:ascii="Times New Roman" w:eastAsia="Times New Roman" w:hAnsi="Times New Roman" w:cs="Times New Roman"/>
                  <w:color w:val="0000FF"/>
                  <w:sz w:val="20"/>
                  <w:szCs w:val="20"/>
                  <w:u w:val="single"/>
                </w:rPr>
                <w:t>https://www.yaklass.ru/p/matematika/5-klass/geometricheskie-figury-13743/treugolnik-ploshchad-treugolnika-13425</w:t>
              </w:r>
            </w:hyperlink>
            <w:r w:rsidR="00DD7E35" w:rsidRPr="00CE0E54">
              <w:rPr>
                <w:rFonts w:ascii="Times New Roman" w:eastAsia="Times New Roman" w:hAnsi="Times New Roman" w:cs="Times New Roman"/>
                <w:sz w:val="20"/>
                <w:szCs w:val="20"/>
              </w:rPr>
              <w:t xml:space="preserve"> </w:t>
            </w:r>
          </w:p>
        </w:tc>
      </w:tr>
      <w:tr w:rsidR="00DD7E35" w:rsidRPr="00CE0E54" w14:paraId="19BC80CC"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0CE1A8A"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4.5.</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DDD1326"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rPr>
            </w:pPr>
            <w:r w:rsidRPr="00CE0E54">
              <w:rPr>
                <w:rFonts w:ascii="Times New Roman" w:eastAsia="Times New Roman" w:hAnsi="Times New Roman" w:cs="Times New Roman"/>
                <w:color w:val="221F1F"/>
                <w:sz w:val="20"/>
                <w:szCs w:val="20"/>
              </w:rPr>
              <w:t>Площадь и периметр прямоугольника и многоугольников, составленных из прямоугольников, единицы измерения площади.</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5346BC1"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Calibri" w:hAnsi="Times New Roman" w:cs="Times New Roman"/>
                <w:sz w:val="20"/>
                <w:szCs w:val="20"/>
              </w:rPr>
              <w:t>2</w:t>
            </w:r>
          </w:p>
        </w:tc>
        <w:tc>
          <w:tcPr>
            <w:tcW w:w="11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7168184"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12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573537C"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Calibri" w:hAnsi="Times New Roman" w:cs="Times New Roman"/>
                <w:sz w:val="20"/>
                <w:szCs w:val="20"/>
              </w:rPr>
              <w:t>2</w:t>
            </w:r>
          </w:p>
        </w:tc>
        <w:tc>
          <w:tcPr>
            <w:tcW w:w="86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568E2B"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798E475"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Использовать свойства квадратной сетки для построения фигур; разбивать прямоугольник на квадраты, треугольники; составлять фигуры из квадратов и прямоугольников и находить их площадь, разбивать фигуры на прямоугольники и квадраты и находить их площадь;</w:t>
            </w:r>
          </w:p>
        </w:tc>
        <w:tc>
          <w:tcPr>
            <w:tcW w:w="14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F81385E" w14:textId="77777777" w:rsidR="00DD7E35" w:rsidRPr="00CE0E54" w:rsidRDefault="00DD7E35" w:rsidP="00DD7E35">
            <w:pPr>
              <w:spacing w:after="0" w:line="254" w:lineRule="auto"/>
              <w:rPr>
                <w:rFonts w:ascii="Times New Roman" w:eastAsia="Calibri" w:hAnsi="Times New Roman" w:cs="Times New Roman"/>
                <w:sz w:val="20"/>
                <w:szCs w:val="20"/>
              </w:rPr>
            </w:pPr>
            <w:r w:rsidRPr="00CE0E54">
              <w:rPr>
                <w:rFonts w:ascii="Times New Roman" w:eastAsia="Calibri" w:hAnsi="Times New Roman" w:cs="Times New Roman"/>
                <w:sz w:val="20"/>
                <w:szCs w:val="20"/>
              </w:rPr>
              <w:t>Устный опрос;</w:t>
            </w:r>
          </w:p>
          <w:p w14:paraId="2B5C3C26"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Письменный контроль; Практическая работа;</w:t>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C7C5B05"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53" w:history="1">
              <w:r w:rsidR="00DD7E35" w:rsidRPr="00CE0E54">
                <w:rPr>
                  <w:rFonts w:ascii="Times New Roman" w:eastAsia="Times New Roman" w:hAnsi="Times New Roman" w:cs="Times New Roman"/>
                  <w:color w:val="0000FF"/>
                  <w:sz w:val="20"/>
                  <w:szCs w:val="20"/>
                  <w:u w:val="single"/>
                </w:rPr>
                <w:t>https://resh.edu.ru/subject/lesson/7732/conspect/325582/</w:t>
              </w:r>
            </w:hyperlink>
            <w:r w:rsidR="00DD7E35" w:rsidRPr="00CE0E54">
              <w:rPr>
                <w:rFonts w:ascii="Times New Roman" w:eastAsia="Times New Roman" w:hAnsi="Times New Roman" w:cs="Times New Roman"/>
                <w:sz w:val="20"/>
                <w:szCs w:val="20"/>
              </w:rPr>
              <w:t xml:space="preserve"> </w:t>
            </w:r>
          </w:p>
        </w:tc>
      </w:tr>
      <w:tr w:rsidR="00DD7E35" w:rsidRPr="00717A0E" w14:paraId="35144ACB"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FA5CB80"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4.6.</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67CF2F2"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221F1F"/>
                <w:sz w:val="20"/>
                <w:szCs w:val="20"/>
                <w:lang w:val="en-US"/>
              </w:rPr>
              <w:t>Периметр</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многоугольника</w:t>
            </w:r>
            <w:proofErr w:type="spellEnd"/>
            <w:r w:rsidRPr="00CE0E54">
              <w:rPr>
                <w:rFonts w:ascii="Times New Roman" w:eastAsia="Times New Roman" w:hAnsi="Times New Roman" w:cs="Times New Roman"/>
                <w:color w:val="221F1F"/>
                <w:sz w:val="20"/>
                <w:szCs w:val="20"/>
                <w:lang w:val="en-US"/>
              </w:rPr>
              <w:t>.</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2811B16"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2</w:t>
            </w:r>
          </w:p>
        </w:tc>
        <w:tc>
          <w:tcPr>
            <w:tcW w:w="11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DF8E76B"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1</w:t>
            </w:r>
          </w:p>
        </w:tc>
        <w:tc>
          <w:tcPr>
            <w:tcW w:w="124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0D2D834"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1</w:t>
            </w:r>
          </w:p>
        </w:tc>
        <w:tc>
          <w:tcPr>
            <w:tcW w:w="86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3BCFEC2"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4863756"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Вычислять: периметр треугольника, прямоугольника, многоугольника; площадь прямоугольника, квадрата;</w:t>
            </w:r>
          </w:p>
        </w:tc>
        <w:tc>
          <w:tcPr>
            <w:tcW w:w="14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C05C1EF" w14:textId="77777777" w:rsidR="00DD7E35" w:rsidRPr="00CE0E54" w:rsidRDefault="00DD7E35" w:rsidP="00DD7E35">
            <w:pPr>
              <w:spacing w:after="0" w:line="240" w:lineRule="auto"/>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Контрольная работа; Практическая работа;</w:t>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3EDCE68" w14:textId="77777777" w:rsidR="00DD7E35" w:rsidRPr="00CE0E54" w:rsidRDefault="00717A0E" w:rsidP="00DD7E35">
            <w:pPr>
              <w:spacing w:after="0" w:line="240" w:lineRule="auto"/>
              <w:ind w:right="-10"/>
              <w:rPr>
                <w:rFonts w:ascii="Times New Roman" w:eastAsia="MS Mincho" w:hAnsi="Times New Roman" w:cs="Times New Roman"/>
                <w:sz w:val="20"/>
                <w:szCs w:val="20"/>
                <w:lang w:val="en-US"/>
              </w:rPr>
            </w:pPr>
            <w:hyperlink r:id="rId54" w:history="1">
              <w:r w:rsidR="00DD7E35" w:rsidRPr="00CE0E54">
                <w:rPr>
                  <w:rFonts w:ascii="Times New Roman" w:eastAsia="Times New Roman" w:hAnsi="Times New Roman" w:cs="Times New Roman"/>
                  <w:color w:val="0000FF"/>
                  <w:sz w:val="20"/>
                  <w:szCs w:val="20"/>
                  <w:u w:val="single"/>
                  <w:lang w:val="en-US"/>
                </w:rPr>
                <w:t>https://resh.edu.ru/subject/lesson/4270/start/162590/</w:t>
              </w:r>
            </w:hyperlink>
            <w:r w:rsidR="00DD7E35" w:rsidRPr="00CE0E54">
              <w:rPr>
                <w:rFonts w:ascii="Times New Roman" w:eastAsia="Times New Roman" w:hAnsi="Times New Roman" w:cs="Times New Roman"/>
                <w:sz w:val="20"/>
                <w:szCs w:val="20"/>
                <w:lang w:val="en-US"/>
              </w:rPr>
              <w:t xml:space="preserve"> </w:t>
            </w:r>
          </w:p>
        </w:tc>
      </w:tr>
      <w:tr w:rsidR="00DD7E35" w:rsidRPr="00CE0E54" w14:paraId="68ADD81D" w14:textId="77777777" w:rsidTr="00950BC2">
        <w:trPr>
          <w:trHeight w:val="20"/>
        </w:trPr>
        <w:tc>
          <w:tcPr>
            <w:tcW w:w="183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6860D82"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b/>
                <w:bCs/>
                <w:sz w:val="20"/>
                <w:szCs w:val="20"/>
                <w:lang w:val="en-US"/>
              </w:rPr>
            </w:pPr>
            <w:proofErr w:type="spellStart"/>
            <w:r w:rsidRPr="00CE0E54">
              <w:rPr>
                <w:rFonts w:ascii="Times New Roman" w:eastAsia="Times New Roman" w:hAnsi="Times New Roman" w:cs="Times New Roman"/>
                <w:b/>
                <w:bCs/>
                <w:color w:val="000000"/>
                <w:sz w:val="20"/>
                <w:szCs w:val="20"/>
                <w:lang w:val="en-US"/>
              </w:rPr>
              <w:lastRenderedPageBreak/>
              <w:t>Итого</w:t>
            </w:r>
            <w:proofErr w:type="spellEnd"/>
            <w:r w:rsidRPr="00CE0E54">
              <w:rPr>
                <w:rFonts w:ascii="Times New Roman" w:eastAsia="Times New Roman" w:hAnsi="Times New Roman" w:cs="Times New Roman"/>
                <w:b/>
                <w:bCs/>
                <w:color w:val="000000"/>
                <w:sz w:val="20"/>
                <w:szCs w:val="20"/>
                <w:lang w:val="en-US"/>
              </w:rPr>
              <w:t xml:space="preserve"> </w:t>
            </w:r>
            <w:proofErr w:type="spellStart"/>
            <w:r w:rsidRPr="00CE0E54">
              <w:rPr>
                <w:rFonts w:ascii="Times New Roman" w:eastAsia="Times New Roman" w:hAnsi="Times New Roman" w:cs="Times New Roman"/>
                <w:b/>
                <w:bCs/>
                <w:color w:val="000000"/>
                <w:sz w:val="20"/>
                <w:szCs w:val="20"/>
                <w:lang w:val="en-US"/>
              </w:rPr>
              <w:t>по</w:t>
            </w:r>
            <w:proofErr w:type="spellEnd"/>
            <w:r w:rsidRPr="00CE0E54">
              <w:rPr>
                <w:rFonts w:ascii="Times New Roman" w:eastAsia="Times New Roman" w:hAnsi="Times New Roman" w:cs="Times New Roman"/>
                <w:b/>
                <w:bCs/>
                <w:color w:val="000000"/>
                <w:sz w:val="20"/>
                <w:szCs w:val="20"/>
                <w:lang w:val="en-US"/>
              </w:rPr>
              <w:t xml:space="preserve"> </w:t>
            </w:r>
            <w:proofErr w:type="spellStart"/>
            <w:r w:rsidRPr="00CE0E54">
              <w:rPr>
                <w:rFonts w:ascii="Times New Roman" w:eastAsia="Times New Roman" w:hAnsi="Times New Roman" w:cs="Times New Roman"/>
                <w:b/>
                <w:bCs/>
                <w:color w:val="000000"/>
                <w:sz w:val="20"/>
                <w:szCs w:val="20"/>
                <w:lang w:val="en-US"/>
              </w:rPr>
              <w:t>разделу</w:t>
            </w:r>
            <w:proofErr w:type="spellEnd"/>
            <w:r w:rsidRPr="00CE0E54">
              <w:rPr>
                <w:rFonts w:ascii="Times New Roman" w:eastAsia="Times New Roman" w:hAnsi="Times New Roman" w:cs="Times New Roman"/>
                <w:b/>
                <w:bCs/>
                <w:color w:val="000000"/>
                <w:sz w:val="20"/>
                <w:szCs w:val="20"/>
                <w:lang w:val="en-US"/>
              </w:rPr>
              <w:t>:</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FC1242B" w14:textId="77777777" w:rsidR="00DD7E35" w:rsidRPr="00CE0E54" w:rsidRDefault="00DD7E35" w:rsidP="00DD7E35">
            <w:pPr>
              <w:autoSpaceDE w:val="0"/>
              <w:autoSpaceDN w:val="0"/>
              <w:spacing w:after="0" w:line="240" w:lineRule="auto"/>
              <w:ind w:left="72"/>
              <w:jc w:val="center"/>
              <w:rPr>
                <w:rFonts w:ascii="Times New Roman" w:eastAsia="MS Mincho" w:hAnsi="Times New Roman" w:cs="Times New Roman"/>
                <w:b/>
                <w:bCs/>
                <w:sz w:val="20"/>
                <w:szCs w:val="20"/>
                <w:lang w:val="en-US"/>
              </w:rPr>
            </w:pPr>
            <w:r w:rsidRPr="00CE0E54">
              <w:rPr>
                <w:rFonts w:ascii="Times New Roman" w:eastAsia="Times New Roman" w:hAnsi="Times New Roman" w:cs="Times New Roman"/>
                <w:b/>
                <w:bCs/>
                <w:color w:val="000000"/>
                <w:sz w:val="20"/>
                <w:szCs w:val="20"/>
                <w:lang w:val="en-US"/>
              </w:rPr>
              <w:t>10</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F956DB2" w14:textId="77777777" w:rsidR="00DD7E35" w:rsidRPr="00CE0E54" w:rsidRDefault="00DD7E35" w:rsidP="00DD7E35">
            <w:pPr>
              <w:spacing w:after="0" w:line="240" w:lineRule="auto"/>
              <w:jc w:val="center"/>
              <w:rPr>
                <w:rFonts w:ascii="Times New Roman" w:eastAsia="MS Mincho" w:hAnsi="Times New Roman" w:cs="Times New Roman"/>
                <w:b/>
                <w:bCs/>
                <w:sz w:val="20"/>
                <w:szCs w:val="20"/>
              </w:rPr>
            </w:pPr>
            <w:r w:rsidRPr="00CE0E54">
              <w:rPr>
                <w:rFonts w:ascii="Times New Roman" w:eastAsia="MS Mincho" w:hAnsi="Times New Roman" w:cs="Times New Roman"/>
                <w:b/>
                <w:bCs/>
                <w:sz w:val="20"/>
                <w:szCs w:val="20"/>
              </w:rPr>
              <w:t>1</w:t>
            </w: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29E2AF7" w14:textId="77777777" w:rsidR="00DD7E35" w:rsidRPr="00CE0E54" w:rsidRDefault="00DD7E35" w:rsidP="00DD7E35">
            <w:pPr>
              <w:spacing w:after="0" w:line="240" w:lineRule="auto"/>
              <w:jc w:val="center"/>
              <w:rPr>
                <w:rFonts w:ascii="Times New Roman" w:eastAsia="MS Mincho" w:hAnsi="Times New Roman" w:cs="Times New Roman"/>
                <w:b/>
                <w:bCs/>
                <w:sz w:val="20"/>
                <w:szCs w:val="20"/>
              </w:rPr>
            </w:pPr>
            <w:r w:rsidRPr="00CE0E54">
              <w:rPr>
                <w:rFonts w:ascii="Times New Roman" w:eastAsia="MS Mincho" w:hAnsi="Times New Roman" w:cs="Times New Roman"/>
                <w:b/>
                <w:bCs/>
                <w:sz w:val="20"/>
                <w:szCs w:val="20"/>
              </w:rPr>
              <w:t>9</w:t>
            </w: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E335C0"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91CF6E" w14:textId="77777777" w:rsidR="00DD7E35" w:rsidRPr="00CE0E54" w:rsidRDefault="00DD7E35" w:rsidP="00DD7E35">
            <w:pPr>
              <w:spacing w:after="0" w:line="240" w:lineRule="auto"/>
              <w:rPr>
                <w:rFonts w:ascii="Times New Roman" w:eastAsia="MS Mincho" w:hAnsi="Times New Roman" w:cs="Times New Roman"/>
                <w:b/>
                <w:bCs/>
                <w:sz w:val="20"/>
                <w:szCs w:val="20"/>
                <w:lang w:val="en-US"/>
              </w:rPr>
            </w:pP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CF9024"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4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D9A578" w14:textId="77777777" w:rsidR="00DD7E35" w:rsidRPr="00CE0E54" w:rsidRDefault="00DD7E35" w:rsidP="00DD7E35">
            <w:pPr>
              <w:spacing w:after="0" w:line="240" w:lineRule="auto"/>
              <w:ind w:right="-10"/>
              <w:rPr>
                <w:rFonts w:ascii="Times New Roman" w:eastAsia="MS Mincho" w:hAnsi="Times New Roman" w:cs="Times New Roman"/>
                <w:sz w:val="20"/>
                <w:szCs w:val="20"/>
                <w:lang w:val="en-US"/>
              </w:rPr>
            </w:pPr>
          </w:p>
        </w:tc>
      </w:tr>
      <w:tr w:rsidR="00DD7E35" w:rsidRPr="00CE0E54" w14:paraId="3282CB18" w14:textId="77777777" w:rsidTr="00950BC2">
        <w:trPr>
          <w:trHeight w:val="20"/>
        </w:trPr>
        <w:tc>
          <w:tcPr>
            <w:tcW w:w="15021" w:type="dxa"/>
            <w:gridSpan w:val="9"/>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048C38C" w14:textId="77777777" w:rsidR="00DD7E35" w:rsidRPr="00CE0E54" w:rsidRDefault="00DD7E35" w:rsidP="00DD7E35">
            <w:pPr>
              <w:autoSpaceDE w:val="0"/>
              <w:autoSpaceDN w:val="0"/>
              <w:spacing w:after="0" w:line="240" w:lineRule="auto"/>
              <w:ind w:left="72" w:right="-10"/>
              <w:jc w:val="center"/>
              <w:rPr>
                <w:rFonts w:ascii="Times New Roman" w:eastAsia="MS Mincho" w:hAnsi="Times New Roman" w:cs="Times New Roman"/>
                <w:b/>
                <w:bCs/>
                <w:sz w:val="20"/>
                <w:szCs w:val="20"/>
                <w:lang w:val="en-US"/>
              </w:rPr>
            </w:pPr>
            <w:proofErr w:type="spellStart"/>
            <w:r w:rsidRPr="00CE0E54">
              <w:rPr>
                <w:rFonts w:ascii="Times New Roman" w:eastAsia="Times New Roman" w:hAnsi="Times New Roman" w:cs="Times New Roman"/>
                <w:b/>
                <w:bCs/>
                <w:color w:val="000000"/>
                <w:sz w:val="20"/>
                <w:szCs w:val="20"/>
                <w:lang w:val="en-US"/>
              </w:rPr>
              <w:t>Раздел</w:t>
            </w:r>
            <w:proofErr w:type="spellEnd"/>
            <w:r w:rsidRPr="00CE0E54">
              <w:rPr>
                <w:rFonts w:ascii="Times New Roman" w:eastAsia="Times New Roman" w:hAnsi="Times New Roman" w:cs="Times New Roman"/>
                <w:b/>
                <w:bCs/>
                <w:color w:val="000000"/>
                <w:sz w:val="20"/>
                <w:szCs w:val="20"/>
                <w:lang w:val="en-US"/>
              </w:rPr>
              <w:t xml:space="preserve"> 5. </w:t>
            </w:r>
            <w:proofErr w:type="spellStart"/>
            <w:r w:rsidRPr="00CE0E54">
              <w:rPr>
                <w:rFonts w:ascii="Times New Roman" w:eastAsia="Times New Roman" w:hAnsi="Times New Roman" w:cs="Times New Roman"/>
                <w:b/>
                <w:bCs/>
                <w:color w:val="221F1F"/>
                <w:sz w:val="20"/>
                <w:szCs w:val="20"/>
                <w:lang w:val="en-US"/>
              </w:rPr>
              <w:t>Десятичные</w:t>
            </w:r>
            <w:proofErr w:type="spellEnd"/>
            <w:r w:rsidRPr="00CE0E54">
              <w:rPr>
                <w:rFonts w:ascii="Times New Roman" w:eastAsia="Times New Roman" w:hAnsi="Times New Roman" w:cs="Times New Roman"/>
                <w:b/>
                <w:bCs/>
                <w:color w:val="221F1F"/>
                <w:sz w:val="20"/>
                <w:szCs w:val="20"/>
                <w:lang w:val="en-US"/>
              </w:rPr>
              <w:t xml:space="preserve"> </w:t>
            </w:r>
            <w:proofErr w:type="spellStart"/>
            <w:r w:rsidRPr="00CE0E54">
              <w:rPr>
                <w:rFonts w:ascii="Times New Roman" w:eastAsia="Times New Roman" w:hAnsi="Times New Roman" w:cs="Times New Roman"/>
                <w:b/>
                <w:bCs/>
                <w:color w:val="221F1F"/>
                <w:sz w:val="20"/>
                <w:szCs w:val="20"/>
                <w:lang w:val="en-US"/>
              </w:rPr>
              <w:t>дроби</w:t>
            </w:r>
            <w:proofErr w:type="spellEnd"/>
          </w:p>
        </w:tc>
      </w:tr>
      <w:tr w:rsidR="00DD7E35" w:rsidRPr="00CE0E54" w14:paraId="55E2472B"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EB62DA9"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5.1.</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E029359"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221F1F"/>
                <w:sz w:val="20"/>
                <w:szCs w:val="20"/>
                <w:lang w:val="en-US"/>
              </w:rPr>
              <w:t>Десятичная</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запись</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дробей</w:t>
            </w:r>
            <w:proofErr w:type="spellEnd"/>
            <w:r w:rsidRPr="00CE0E54">
              <w:rPr>
                <w:rFonts w:ascii="Times New Roman" w:eastAsia="Times New Roman" w:hAnsi="Times New Roman" w:cs="Times New Roman"/>
                <w:color w:val="221F1F"/>
                <w:sz w:val="20"/>
                <w:szCs w:val="20"/>
                <w:lang w:val="en-US"/>
              </w:rPr>
              <w:t>.</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3DB86D7"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sz w:val="20"/>
                <w:szCs w:val="20"/>
              </w:rPr>
              <w:t>3</w:t>
            </w:r>
          </w:p>
        </w:tc>
        <w:tc>
          <w:tcPr>
            <w:tcW w:w="11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7D0A0D9"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B78E42"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D94342"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7E3F23"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33C19BC" w14:textId="77777777" w:rsidR="00DD7E35" w:rsidRDefault="00DD7E35" w:rsidP="00DD7E35">
            <w:pPr>
              <w:spacing w:after="0" w:line="240" w:lineRule="auto"/>
              <w:rPr>
                <w:rFonts w:ascii="Times New Roman" w:eastAsia="MS Mincho" w:hAnsi="Times New Roman" w:cs="Times New Roman"/>
                <w:sz w:val="20"/>
                <w:szCs w:val="20"/>
              </w:rPr>
            </w:pPr>
            <w:r w:rsidRPr="00950BC2">
              <w:rPr>
                <w:rFonts w:ascii="Times New Roman" w:eastAsia="MS Mincho" w:hAnsi="Times New Roman" w:cs="Times New Roman"/>
                <w:sz w:val="20"/>
                <w:szCs w:val="20"/>
              </w:rPr>
              <w:t>Устный опрос;</w:t>
            </w:r>
          </w:p>
          <w:p w14:paraId="5437C067" w14:textId="48175C48" w:rsidR="00DD7E35" w:rsidRPr="00950BC2" w:rsidRDefault="00DD7E35" w:rsidP="00DD7E35">
            <w:pPr>
              <w:spacing w:after="0" w:line="240" w:lineRule="auto"/>
              <w:rPr>
                <w:rFonts w:ascii="Times New Roman" w:eastAsia="MS Mincho" w:hAnsi="Times New Roman" w:cs="Times New Roman"/>
                <w:sz w:val="20"/>
                <w:szCs w:val="20"/>
              </w:rPr>
            </w:pPr>
            <w:r>
              <w:rPr>
                <w:rFonts w:ascii="Times New Roman" w:eastAsia="MS Mincho" w:hAnsi="Times New Roman" w:cs="Times New Roman"/>
                <w:sz w:val="20"/>
                <w:szCs w:val="20"/>
              </w:rPr>
              <w:t>письменный контроль</w:t>
            </w:r>
          </w:p>
          <w:p w14:paraId="5148E9DF"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540E6C7"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55" w:history="1">
              <w:r w:rsidR="00DD7E35" w:rsidRPr="00CE0E54">
                <w:rPr>
                  <w:rFonts w:ascii="Times New Roman" w:eastAsia="Times New Roman" w:hAnsi="Times New Roman" w:cs="Times New Roman"/>
                  <w:color w:val="0000FF"/>
                  <w:sz w:val="20"/>
                  <w:szCs w:val="20"/>
                  <w:u w:val="single"/>
                  <w:lang w:val="en-US"/>
                </w:rPr>
                <w:t>https</w:t>
              </w:r>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resh</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edu</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ru</w:t>
              </w:r>
              <w:proofErr w:type="spellEnd"/>
              <w:r w:rsidR="00DD7E35" w:rsidRPr="00CE0E54">
                <w:rPr>
                  <w:rFonts w:ascii="Times New Roman" w:eastAsia="Times New Roman" w:hAnsi="Times New Roman" w:cs="Times New Roman"/>
                  <w:color w:val="0000FF"/>
                  <w:sz w:val="20"/>
                  <w:szCs w:val="20"/>
                  <w:u w:val="single"/>
                </w:rPr>
                <w:t>/</w:t>
              </w:r>
              <w:r w:rsidR="00DD7E35" w:rsidRPr="00CE0E54">
                <w:rPr>
                  <w:rFonts w:ascii="Times New Roman" w:eastAsia="Times New Roman" w:hAnsi="Times New Roman" w:cs="Times New Roman"/>
                  <w:color w:val="0000FF"/>
                  <w:sz w:val="20"/>
                  <w:szCs w:val="20"/>
                  <w:u w:val="single"/>
                  <w:lang w:val="en-US"/>
                </w:rPr>
                <w:t>subject</w:t>
              </w:r>
              <w:r w:rsidR="00DD7E35" w:rsidRPr="00CE0E54">
                <w:rPr>
                  <w:rFonts w:ascii="Times New Roman" w:eastAsia="Times New Roman" w:hAnsi="Times New Roman" w:cs="Times New Roman"/>
                  <w:color w:val="0000FF"/>
                  <w:sz w:val="20"/>
                  <w:szCs w:val="20"/>
                  <w:u w:val="single"/>
                </w:rPr>
                <w:t>/</w:t>
              </w:r>
              <w:r w:rsidR="00DD7E35" w:rsidRPr="00CE0E54">
                <w:rPr>
                  <w:rFonts w:ascii="Times New Roman" w:eastAsia="Times New Roman" w:hAnsi="Times New Roman" w:cs="Times New Roman"/>
                  <w:color w:val="0000FF"/>
                  <w:sz w:val="20"/>
                  <w:szCs w:val="20"/>
                  <w:u w:val="single"/>
                  <w:lang w:val="en-US"/>
                </w:rPr>
                <w:t>lesson</w:t>
              </w:r>
              <w:r w:rsidR="00DD7E35" w:rsidRPr="00CE0E54">
                <w:rPr>
                  <w:rFonts w:ascii="Times New Roman" w:eastAsia="Times New Roman" w:hAnsi="Times New Roman" w:cs="Times New Roman"/>
                  <w:color w:val="0000FF"/>
                  <w:sz w:val="20"/>
                  <w:szCs w:val="20"/>
                  <w:u w:val="single"/>
                </w:rPr>
                <w:t>/704/</w:t>
              </w:r>
            </w:hyperlink>
            <w:r w:rsidR="00DD7E35" w:rsidRPr="00CE0E54">
              <w:rPr>
                <w:rFonts w:ascii="Times New Roman" w:eastAsia="Times New Roman" w:hAnsi="Times New Roman" w:cs="Times New Roman"/>
                <w:sz w:val="20"/>
                <w:szCs w:val="20"/>
              </w:rPr>
              <w:t xml:space="preserve"> </w:t>
            </w:r>
          </w:p>
        </w:tc>
      </w:tr>
      <w:tr w:rsidR="00DD7E35" w:rsidRPr="00CE0E54" w14:paraId="40CAA476"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4D12598"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5.2.</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69C246A"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221F1F"/>
                <w:sz w:val="20"/>
                <w:szCs w:val="20"/>
                <w:lang w:val="en-US"/>
              </w:rPr>
              <w:t>Сравнение</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десятичных</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дробей</w:t>
            </w:r>
            <w:proofErr w:type="spellEnd"/>
            <w:r w:rsidRPr="00CE0E54">
              <w:rPr>
                <w:rFonts w:ascii="Times New Roman" w:eastAsia="Times New Roman" w:hAnsi="Times New Roman" w:cs="Times New Roman"/>
                <w:color w:val="221F1F"/>
                <w:sz w:val="20"/>
                <w:szCs w:val="20"/>
                <w:lang w:val="en-US"/>
              </w:rPr>
              <w:t>.</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F2DDB6F"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sz w:val="20"/>
                <w:szCs w:val="20"/>
              </w:rPr>
              <w:t>3</w:t>
            </w:r>
          </w:p>
        </w:tc>
        <w:tc>
          <w:tcPr>
            <w:tcW w:w="11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D4824DD"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BB0FB8" w14:textId="206DE706"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56F318"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B88CC1" w14:textId="77777777" w:rsidR="00DD7E35" w:rsidRPr="00CE0E54" w:rsidRDefault="00DD7E35" w:rsidP="00DD7E35">
            <w:pPr>
              <w:spacing w:after="0" w:line="240" w:lineRule="auto"/>
              <w:ind w:left="193"/>
              <w:jc w:val="both"/>
              <w:rPr>
                <w:rFonts w:ascii="Times New Roman" w:eastAsia="Times New Roman" w:hAnsi="Times New Roman" w:cs="Times New Roman"/>
                <w:color w:val="000000"/>
                <w:sz w:val="20"/>
                <w:szCs w:val="20"/>
              </w:rPr>
            </w:pPr>
            <w:r w:rsidRPr="00CE0E54">
              <w:rPr>
                <w:rFonts w:ascii="Times New Roman" w:eastAsia="Times New Roman" w:hAnsi="Times New Roman" w:cs="Times New Roman"/>
                <w:color w:val="000000"/>
                <w:sz w:val="20"/>
                <w:szCs w:val="20"/>
              </w:rPr>
              <w:t xml:space="preserve">Изображать десятичные дроби точками </w:t>
            </w:r>
            <w:proofErr w:type="gramStart"/>
            <w:r w:rsidRPr="00CE0E54">
              <w:rPr>
                <w:rFonts w:ascii="Times New Roman" w:eastAsia="Times New Roman" w:hAnsi="Times New Roman" w:cs="Times New Roman"/>
                <w:color w:val="000000"/>
                <w:sz w:val="20"/>
                <w:szCs w:val="20"/>
              </w:rPr>
              <w:t>на</w:t>
            </w:r>
            <w:proofErr w:type="gramEnd"/>
            <w:r w:rsidRPr="00CE0E54">
              <w:rPr>
                <w:rFonts w:ascii="Times New Roman" w:eastAsia="Times New Roman" w:hAnsi="Times New Roman" w:cs="Times New Roman"/>
                <w:color w:val="000000"/>
                <w:sz w:val="20"/>
                <w:szCs w:val="20"/>
              </w:rPr>
              <w:t xml:space="preserve"> координатной прямой.;</w:t>
            </w:r>
          </w:p>
          <w:p w14:paraId="06FC81F6" w14:textId="77777777" w:rsidR="00DD7E35" w:rsidRPr="00CE0E54" w:rsidRDefault="00DD7E35" w:rsidP="00DD7E35">
            <w:pPr>
              <w:spacing w:after="0" w:line="240" w:lineRule="auto"/>
              <w:ind w:left="193"/>
              <w:jc w:val="both"/>
              <w:rPr>
                <w:rFonts w:ascii="Times New Roman" w:eastAsia="Times New Roman" w:hAnsi="Times New Roman" w:cs="Times New Roman"/>
                <w:color w:val="000000"/>
                <w:sz w:val="20"/>
                <w:szCs w:val="20"/>
              </w:rPr>
            </w:pPr>
            <w:r w:rsidRPr="00CE0E54">
              <w:rPr>
                <w:rFonts w:ascii="Times New Roman" w:eastAsia="Times New Roman" w:hAnsi="Times New Roman" w:cs="Times New Roman"/>
                <w:color w:val="000000"/>
                <w:sz w:val="20"/>
                <w:szCs w:val="20"/>
              </w:rPr>
              <w:t>Применять правило округления десятичных дробей</w:t>
            </w:r>
            <w:proofErr w:type="gramStart"/>
            <w:r w:rsidRPr="00CE0E54">
              <w:rPr>
                <w:rFonts w:ascii="Times New Roman" w:eastAsia="Times New Roman" w:hAnsi="Times New Roman" w:cs="Times New Roman"/>
                <w:color w:val="000000"/>
                <w:sz w:val="20"/>
                <w:szCs w:val="20"/>
              </w:rPr>
              <w:t>.;</w:t>
            </w:r>
            <w:proofErr w:type="gramEnd"/>
          </w:p>
          <w:p w14:paraId="20127689" w14:textId="77777777" w:rsidR="00DD7E35" w:rsidRPr="00CE0E54" w:rsidRDefault="00DD7E35" w:rsidP="00DD7E35">
            <w:pPr>
              <w:spacing w:after="0" w:line="240" w:lineRule="auto"/>
              <w:ind w:left="193"/>
              <w:jc w:val="both"/>
              <w:rPr>
                <w:rFonts w:ascii="Times New Roman" w:eastAsia="Times New Roman" w:hAnsi="Times New Roman" w:cs="Times New Roman"/>
                <w:color w:val="000000"/>
                <w:sz w:val="20"/>
                <w:szCs w:val="20"/>
              </w:rPr>
            </w:pPr>
            <w:r w:rsidRPr="00CE0E54">
              <w:rPr>
                <w:rFonts w:ascii="Times New Roman" w:eastAsia="Times New Roman" w:hAnsi="Times New Roman" w:cs="Times New Roman"/>
                <w:color w:val="000000"/>
                <w:sz w:val="20"/>
                <w:szCs w:val="20"/>
              </w:rPr>
              <w:t>Проводить исследования свойств десятичных дробей, опираясь на числовые эксперименты (в том числе с помощью компьютера), выдвигать гипотезы и приводить их обоснования</w:t>
            </w:r>
            <w:proofErr w:type="gramStart"/>
            <w:r w:rsidRPr="00CE0E54">
              <w:rPr>
                <w:rFonts w:ascii="Times New Roman" w:eastAsia="Times New Roman" w:hAnsi="Times New Roman" w:cs="Times New Roman"/>
                <w:color w:val="000000"/>
                <w:sz w:val="20"/>
                <w:szCs w:val="20"/>
              </w:rPr>
              <w:t>.;</w:t>
            </w:r>
            <w:proofErr w:type="gramEnd"/>
          </w:p>
          <w:p w14:paraId="7F5A3A23" w14:textId="77777777" w:rsidR="00DD7E35" w:rsidRPr="00CE0E54" w:rsidRDefault="00DD7E35" w:rsidP="00DD7E35">
            <w:pPr>
              <w:spacing w:after="0" w:line="240" w:lineRule="auto"/>
              <w:ind w:left="193"/>
              <w:jc w:val="both"/>
              <w:rPr>
                <w:rFonts w:ascii="Times New Roman" w:eastAsia="Times New Roman" w:hAnsi="Times New Roman" w:cs="Times New Roman"/>
                <w:color w:val="000000"/>
                <w:sz w:val="20"/>
                <w:szCs w:val="20"/>
              </w:rPr>
            </w:pPr>
            <w:r w:rsidRPr="00CE0E54">
              <w:rPr>
                <w:rFonts w:ascii="Times New Roman" w:eastAsia="Times New Roman" w:hAnsi="Times New Roman" w:cs="Times New Roman"/>
                <w:color w:val="000000"/>
                <w:sz w:val="20"/>
                <w:szCs w:val="20"/>
              </w:rPr>
              <w:t xml:space="preserve">Распознавать истинные и ложные высказывания о дробях, приводить примеры и </w:t>
            </w:r>
            <w:proofErr w:type="spellStart"/>
            <w:r w:rsidRPr="00CE0E54">
              <w:rPr>
                <w:rFonts w:ascii="Times New Roman" w:eastAsia="Times New Roman" w:hAnsi="Times New Roman" w:cs="Times New Roman"/>
                <w:color w:val="000000"/>
                <w:sz w:val="20"/>
                <w:szCs w:val="20"/>
              </w:rPr>
              <w:t>контрпримеры</w:t>
            </w:r>
            <w:proofErr w:type="spellEnd"/>
            <w:r w:rsidRPr="00CE0E54">
              <w:rPr>
                <w:rFonts w:ascii="Times New Roman" w:eastAsia="Times New Roman" w:hAnsi="Times New Roman" w:cs="Times New Roman"/>
                <w:color w:val="000000"/>
                <w:sz w:val="20"/>
                <w:szCs w:val="20"/>
              </w:rPr>
              <w:t>, строить высказывания и отрицания высказываний</w:t>
            </w:r>
            <w:proofErr w:type="gramStart"/>
            <w:r w:rsidRPr="00CE0E54">
              <w:rPr>
                <w:rFonts w:ascii="Times New Roman" w:eastAsia="Times New Roman" w:hAnsi="Times New Roman" w:cs="Times New Roman"/>
                <w:color w:val="000000"/>
                <w:sz w:val="20"/>
                <w:szCs w:val="20"/>
              </w:rPr>
              <w:t>.;</w:t>
            </w:r>
            <w:proofErr w:type="gramEnd"/>
          </w:p>
          <w:p w14:paraId="43753EC9" w14:textId="77777777" w:rsidR="00DD7E35" w:rsidRPr="00CE0E54" w:rsidRDefault="00DD7E35" w:rsidP="00DD7E35">
            <w:pPr>
              <w:spacing w:after="0" w:line="240" w:lineRule="auto"/>
              <w:ind w:left="193"/>
              <w:jc w:val="both"/>
              <w:rPr>
                <w:rFonts w:ascii="Times New Roman" w:eastAsia="Times New Roman" w:hAnsi="Times New Roman" w:cs="Times New Roman"/>
                <w:color w:val="000000"/>
                <w:sz w:val="20"/>
                <w:szCs w:val="20"/>
              </w:rPr>
            </w:pPr>
            <w:r w:rsidRPr="00CE0E54">
              <w:rPr>
                <w:rFonts w:ascii="Times New Roman" w:eastAsia="Times New Roman" w:hAnsi="Times New Roman" w:cs="Times New Roman"/>
                <w:color w:val="000000"/>
                <w:sz w:val="20"/>
                <w:szCs w:val="20"/>
              </w:rPr>
              <w:t>Критически оценивать полученный результат, осуществлять самоконтроль, проверяя ответ на соответствие условию, находить ошибки</w:t>
            </w:r>
            <w:proofErr w:type="gramStart"/>
            <w:r w:rsidRPr="00CE0E54">
              <w:rPr>
                <w:rFonts w:ascii="Times New Roman" w:eastAsia="Times New Roman" w:hAnsi="Times New Roman" w:cs="Times New Roman"/>
                <w:color w:val="000000"/>
                <w:sz w:val="20"/>
                <w:szCs w:val="20"/>
              </w:rPr>
              <w:t>.;</w:t>
            </w:r>
            <w:proofErr w:type="gramEnd"/>
          </w:p>
          <w:p w14:paraId="03F6786B"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1401" w:type="dxa"/>
            <w:tcBorders>
              <w:top w:val="single" w:sz="6" w:space="0" w:color="000000"/>
              <w:left w:val="single" w:sz="6" w:space="0" w:color="000000"/>
              <w:bottom w:val="nil"/>
              <w:right w:val="single" w:sz="6" w:space="0" w:color="000000"/>
            </w:tcBorders>
            <w:tcMar>
              <w:top w:w="0" w:type="dxa"/>
              <w:left w:w="0" w:type="dxa"/>
              <w:bottom w:w="0" w:type="dxa"/>
              <w:right w:w="0" w:type="dxa"/>
            </w:tcMar>
          </w:tcPr>
          <w:p w14:paraId="2DF3D3E6" w14:textId="77777777" w:rsidR="00DD7E35" w:rsidRDefault="00DD7E35" w:rsidP="00DD7E35">
            <w:pPr>
              <w:spacing w:after="0" w:line="240" w:lineRule="auto"/>
              <w:rPr>
                <w:rFonts w:ascii="Times New Roman" w:eastAsia="MS Mincho" w:hAnsi="Times New Roman" w:cs="Times New Roman"/>
                <w:sz w:val="20"/>
                <w:szCs w:val="20"/>
              </w:rPr>
            </w:pPr>
            <w:r w:rsidRPr="00950BC2">
              <w:rPr>
                <w:rFonts w:ascii="Times New Roman" w:eastAsia="MS Mincho" w:hAnsi="Times New Roman" w:cs="Times New Roman"/>
                <w:sz w:val="20"/>
                <w:szCs w:val="20"/>
              </w:rPr>
              <w:t>Устный опрос;</w:t>
            </w:r>
          </w:p>
          <w:p w14:paraId="24BF03BC" w14:textId="77777777" w:rsidR="00DD7E35" w:rsidRPr="00950BC2" w:rsidRDefault="00DD7E35" w:rsidP="00DD7E35">
            <w:pPr>
              <w:spacing w:after="0" w:line="240" w:lineRule="auto"/>
              <w:rPr>
                <w:rFonts w:ascii="Times New Roman" w:eastAsia="MS Mincho" w:hAnsi="Times New Roman" w:cs="Times New Roman"/>
                <w:sz w:val="20"/>
                <w:szCs w:val="20"/>
              </w:rPr>
            </w:pPr>
            <w:r w:rsidRPr="00950BC2">
              <w:rPr>
                <w:rFonts w:ascii="Times New Roman" w:eastAsia="MS Mincho" w:hAnsi="Times New Roman" w:cs="Times New Roman"/>
                <w:sz w:val="20"/>
                <w:szCs w:val="20"/>
              </w:rPr>
              <w:t>Практическая работа;</w:t>
            </w:r>
          </w:p>
          <w:p w14:paraId="4EFF1831" w14:textId="77777777" w:rsidR="00DD7E35" w:rsidRPr="00950BC2" w:rsidRDefault="00DD7E35" w:rsidP="00DD7E35">
            <w:pPr>
              <w:spacing w:after="0" w:line="240" w:lineRule="auto"/>
              <w:rPr>
                <w:rFonts w:ascii="Times New Roman" w:eastAsia="MS Mincho" w:hAnsi="Times New Roman" w:cs="Times New Roman"/>
                <w:sz w:val="20"/>
                <w:szCs w:val="20"/>
              </w:rPr>
            </w:pPr>
            <w:r w:rsidRPr="00950BC2">
              <w:rPr>
                <w:rFonts w:ascii="Times New Roman" w:eastAsia="MS Mincho" w:hAnsi="Times New Roman" w:cs="Times New Roman"/>
                <w:sz w:val="20"/>
                <w:szCs w:val="20"/>
              </w:rPr>
              <w:t>Самооценка с использованием «Оценочного листа»;</w:t>
            </w:r>
          </w:p>
          <w:p w14:paraId="21765AB8"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4830103"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56" w:history="1">
              <w:r w:rsidR="00DD7E35" w:rsidRPr="00CE0E54">
                <w:rPr>
                  <w:rFonts w:ascii="Times New Roman" w:eastAsia="Times New Roman" w:hAnsi="Times New Roman" w:cs="Times New Roman"/>
                  <w:color w:val="0000FF"/>
                  <w:sz w:val="20"/>
                  <w:szCs w:val="20"/>
                  <w:u w:val="single"/>
                  <w:lang w:val="en-US"/>
                </w:rPr>
                <w:t>https</w:t>
              </w:r>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resh</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edu</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ru</w:t>
              </w:r>
              <w:proofErr w:type="spellEnd"/>
              <w:r w:rsidR="00DD7E35" w:rsidRPr="00CE0E54">
                <w:rPr>
                  <w:rFonts w:ascii="Times New Roman" w:eastAsia="Times New Roman" w:hAnsi="Times New Roman" w:cs="Times New Roman"/>
                  <w:color w:val="0000FF"/>
                  <w:sz w:val="20"/>
                  <w:szCs w:val="20"/>
                  <w:u w:val="single"/>
                </w:rPr>
                <w:t>/</w:t>
              </w:r>
              <w:r w:rsidR="00DD7E35" w:rsidRPr="00CE0E54">
                <w:rPr>
                  <w:rFonts w:ascii="Times New Roman" w:eastAsia="Times New Roman" w:hAnsi="Times New Roman" w:cs="Times New Roman"/>
                  <w:color w:val="0000FF"/>
                  <w:sz w:val="20"/>
                  <w:szCs w:val="20"/>
                  <w:u w:val="single"/>
                  <w:lang w:val="en-US"/>
                </w:rPr>
                <w:t>subject</w:t>
              </w:r>
              <w:r w:rsidR="00DD7E35" w:rsidRPr="00CE0E54">
                <w:rPr>
                  <w:rFonts w:ascii="Times New Roman" w:eastAsia="Times New Roman" w:hAnsi="Times New Roman" w:cs="Times New Roman"/>
                  <w:color w:val="0000FF"/>
                  <w:sz w:val="20"/>
                  <w:szCs w:val="20"/>
                  <w:u w:val="single"/>
                </w:rPr>
                <w:t>/</w:t>
              </w:r>
              <w:r w:rsidR="00DD7E35" w:rsidRPr="00CE0E54">
                <w:rPr>
                  <w:rFonts w:ascii="Times New Roman" w:eastAsia="Times New Roman" w:hAnsi="Times New Roman" w:cs="Times New Roman"/>
                  <w:color w:val="0000FF"/>
                  <w:sz w:val="20"/>
                  <w:szCs w:val="20"/>
                  <w:u w:val="single"/>
                  <w:lang w:val="en-US"/>
                </w:rPr>
                <w:t>lesson</w:t>
              </w:r>
              <w:r w:rsidR="00DD7E35" w:rsidRPr="00CE0E54">
                <w:rPr>
                  <w:rFonts w:ascii="Times New Roman" w:eastAsia="Times New Roman" w:hAnsi="Times New Roman" w:cs="Times New Roman"/>
                  <w:color w:val="0000FF"/>
                  <w:sz w:val="20"/>
                  <w:szCs w:val="20"/>
                  <w:u w:val="single"/>
                </w:rPr>
                <w:t>/718/</w:t>
              </w:r>
            </w:hyperlink>
            <w:r w:rsidR="00DD7E35" w:rsidRPr="00CE0E54">
              <w:rPr>
                <w:rFonts w:ascii="Times New Roman" w:eastAsia="Times New Roman" w:hAnsi="Times New Roman" w:cs="Times New Roman"/>
                <w:sz w:val="20"/>
                <w:szCs w:val="20"/>
              </w:rPr>
              <w:t xml:space="preserve"> </w:t>
            </w:r>
          </w:p>
        </w:tc>
      </w:tr>
      <w:tr w:rsidR="00DD7E35" w:rsidRPr="00CE0E54" w14:paraId="3EBBA8C1"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9140A93"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5.3.</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0E67CB9"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221F1F"/>
                <w:sz w:val="20"/>
                <w:szCs w:val="20"/>
                <w:lang w:val="en-US"/>
              </w:rPr>
              <w:t>Действия</w:t>
            </w:r>
            <w:proofErr w:type="spellEnd"/>
            <w:r w:rsidRPr="00CE0E54">
              <w:rPr>
                <w:rFonts w:ascii="Times New Roman" w:eastAsia="Times New Roman" w:hAnsi="Times New Roman" w:cs="Times New Roman"/>
                <w:color w:val="221F1F"/>
                <w:sz w:val="20"/>
                <w:szCs w:val="20"/>
                <w:lang w:val="en-US"/>
              </w:rPr>
              <w:t xml:space="preserve"> с </w:t>
            </w:r>
            <w:proofErr w:type="spellStart"/>
            <w:r w:rsidRPr="00CE0E54">
              <w:rPr>
                <w:rFonts w:ascii="Times New Roman" w:eastAsia="Times New Roman" w:hAnsi="Times New Roman" w:cs="Times New Roman"/>
                <w:color w:val="221F1F"/>
                <w:sz w:val="20"/>
                <w:szCs w:val="20"/>
                <w:lang w:val="en-US"/>
              </w:rPr>
              <w:t>десятичными</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дробями</w:t>
            </w:r>
            <w:proofErr w:type="spellEnd"/>
            <w:r w:rsidRPr="00CE0E54">
              <w:rPr>
                <w:rFonts w:ascii="Times New Roman" w:eastAsia="Times New Roman" w:hAnsi="Times New Roman" w:cs="Times New Roman"/>
                <w:color w:val="221F1F"/>
                <w:sz w:val="20"/>
                <w:szCs w:val="20"/>
                <w:lang w:val="en-US"/>
              </w:rPr>
              <w:t>.</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54B9E73" w14:textId="1520004E" w:rsidR="00DD7E35" w:rsidRPr="00CE0E54" w:rsidRDefault="00FA1048" w:rsidP="00DD7E35">
            <w:pPr>
              <w:spacing w:after="0" w:line="240" w:lineRule="auto"/>
              <w:jc w:val="center"/>
              <w:rPr>
                <w:rFonts w:ascii="Times New Roman" w:eastAsia="MS Mincho" w:hAnsi="Times New Roman" w:cs="Times New Roman"/>
                <w:sz w:val="20"/>
                <w:szCs w:val="20"/>
                <w:lang w:val="en-US"/>
              </w:rPr>
            </w:pPr>
            <w:r>
              <w:rPr>
                <w:rFonts w:ascii="Times New Roman" w:eastAsia="Times New Roman" w:hAnsi="Times New Roman" w:cs="Times New Roman"/>
                <w:sz w:val="20"/>
                <w:szCs w:val="20"/>
              </w:rPr>
              <w:t>13</w:t>
            </w:r>
          </w:p>
        </w:tc>
        <w:tc>
          <w:tcPr>
            <w:tcW w:w="11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10A6211"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MS Mincho" w:hAnsi="Times New Roman" w:cs="Times New Roman"/>
                <w:sz w:val="20"/>
                <w:szCs w:val="20"/>
              </w:rPr>
              <w:t>1</w:t>
            </w: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60FA2B" w14:textId="188D88DF" w:rsidR="00DD7E35" w:rsidRPr="00CE0E54" w:rsidRDefault="00DD7E35" w:rsidP="00DD7E35">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1</w:t>
            </w: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6A3537"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288408A"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Выявлять сходства и различия правил арифметических действий с натуральными числами и десятичными дробями, объяснять их</w:t>
            </w:r>
            <w:proofErr w:type="gramStart"/>
            <w:r w:rsidRPr="00CE0E54">
              <w:rPr>
                <w:rFonts w:ascii="Times New Roman" w:eastAsia="MS Mincho" w:hAnsi="Times New Roman" w:cs="Times New Roman"/>
                <w:sz w:val="20"/>
                <w:szCs w:val="20"/>
              </w:rPr>
              <w:t>.;</w:t>
            </w:r>
            <w:proofErr w:type="gramEnd"/>
          </w:p>
          <w:p w14:paraId="2020EBDE"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Выполнять арифметические действия с десятичными дробями; выполнять прикидку и оценку результата вычислений</w:t>
            </w:r>
            <w:proofErr w:type="gramStart"/>
            <w:r w:rsidRPr="00CE0E54">
              <w:rPr>
                <w:rFonts w:ascii="Times New Roman" w:eastAsia="MS Mincho" w:hAnsi="Times New Roman" w:cs="Times New Roman"/>
                <w:sz w:val="20"/>
                <w:szCs w:val="20"/>
              </w:rPr>
              <w:t>.;</w:t>
            </w:r>
            <w:proofErr w:type="gramEnd"/>
          </w:p>
          <w:p w14:paraId="2A055AA6"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Применять свойства арифметических действий для рационализации вычислений</w:t>
            </w:r>
            <w:proofErr w:type="gramStart"/>
            <w:r w:rsidRPr="00CE0E54">
              <w:rPr>
                <w:rFonts w:ascii="Times New Roman" w:eastAsia="MS Mincho" w:hAnsi="Times New Roman" w:cs="Times New Roman"/>
                <w:sz w:val="20"/>
                <w:szCs w:val="20"/>
              </w:rPr>
              <w:t>.;</w:t>
            </w:r>
            <w:r w:rsidRPr="00CE0E54">
              <w:rPr>
                <w:rFonts w:ascii="Times New Roman" w:eastAsia="Times New Roman" w:hAnsi="Times New Roman" w:cs="Times New Roman"/>
                <w:color w:val="000000"/>
                <w:sz w:val="20"/>
                <w:szCs w:val="20"/>
              </w:rPr>
              <w:t xml:space="preserve"> </w:t>
            </w:r>
            <w:proofErr w:type="gramEnd"/>
            <w:r w:rsidRPr="00CE0E54">
              <w:rPr>
                <w:rFonts w:ascii="Times New Roman" w:eastAsia="Times New Roman" w:hAnsi="Times New Roman" w:cs="Times New Roman"/>
                <w:color w:val="000000"/>
                <w:sz w:val="20"/>
                <w:szCs w:val="20"/>
              </w:rPr>
              <w:t>Знакомиться с историей развития арифметики.;</w:t>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D8D841" w14:textId="77777777" w:rsidR="00DD7E35" w:rsidRPr="00DB1E14" w:rsidRDefault="00DD7E35" w:rsidP="00DD7E35">
            <w:pPr>
              <w:spacing w:after="0" w:line="240" w:lineRule="auto"/>
              <w:rPr>
                <w:rFonts w:ascii="Times New Roman" w:eastAsia="MS Mincho" w:hAnsi="Times New Roman" w:cs="Times New Roman"/>
                <w:sz w:val="20"/>
                <w:szCs w:val="20"/>
              </w:rPr>
            </w:pPr>
            <w:r w:rsidRPr="00DB1E14">
              <w:rPr>
                <w:rFonts w:ascii="Times New Roman" w:eastAsia="MS Mincho" w:hAnsi="Times New Roman" w:cs="Times New Roman"/>
                <w:sz w:val="20"/>
                <w:szCs w:val="20"/>
              </w:rPr>
              <w:t>Устный опрос;</w:t>
            </w:r>
          </w:p>
          <w:p w14:paraId="04ED23FD" w14:textId="77777777" w:rsidR="00DD7E35" w:rsidRPr="00DB1E14" w:rsidRDefault="00DD7E35" w:rsidP="00DD7E35">
            <w:pPr>
              <w:spacing w:after="0" w:line="240" w:lineRule="auto"/>
              <w:rPr>
                <w:rFonts w:ascii="Times New Roman" w:eastAsia="MS Mincho" w:hAnsi="Times New Roman" w:cs="Times New Roman"/>
                <w:sz w:val="20"/>
                <w:szCs w:val="20"/>
              </w:rPr>
            </w:pPr>
            <w:r w:rsidRPr="00DB1E14">
              <w:rPr>
                <w:rFonts w:ascii="Times New Roman" w:eastAsia="MS Mincho" w:hAnsi="Times New Roman" w:cs="Times New Roman"/>
                <w:sz w:val="20"/>
                <w:szCs w:val="20"/>
              </w:rPr>
              <w:t>Письменный контроль; Практическая работа;</w:t>
            </w:r>
          </w:p>
          <w:p w14:paraId="188A4361" w14:textId="77777777" w:rsidR="00DD7E35" w:rsidRPr="00DB1E14" w:rsidRDefault="00DD7E35" w:rsidP="00DD7E35">
            <w:pPr>
              <w:spacing w:after="0" w:line="240" w:lineRule="auto"/>
              <w:rPr>
                <w:rFonts w:ascii="Times New Roman" w:eastAsia="MS Mincho" w:hAnsi="Times New Roman" w:cs="Times New Roman"/>
                <w:sz w:val="20"/>
                <w:szCs w:val="20"/>
              </w:rPr>
            </w:pPr>
            <w:r w:rsidRPr="00DB1E14">
              <w:rPr>
                <w:rFonts w:ascii="Times New Roman" w:eastAsia="MS Mincho" w:hAnsi="Times New Roman" w:cs="Times New Roman"/>
                <w:sz w:val="20"/>
                <w:szCs w:val="20"/>
              </w:rPr>
              <w:t xml:space="preserve">Самооценка </w:t>
            </w:r>
          </w:p>
          <w:p w14:paraId="0B47A8FF" w14:textId="77777777" w:rsidR="00DD7E35" w:rsidRPr="00DB1E14" w:rsidRDefault="00DD7E35" w:rsidP="00DD7E35">
            <w:pPr>
              <w:spacing w:after="0" w:line="240" w:lineRule="auto"/>
              <w:rPr>
                <w:rFonts w:ascii="Times New Roman" w:eastAsia="MS Mincho" w:hAnsi="Times New Roman" w:cs="Times New Roman"/>
                <w:sz w:val="20"/>
                <w:szCs w:val="20"/>
              </w:rPr>
            </w:pPr>
            <w:r w:rsidRPr="00DB1E14">
              <w:rPr>
                <w:rFonts w:ascii="Times New Roman" w:eastAsia="MS Mincho" w:hAnsi="Times New Roman" w:cs="Times New Roman"/>
                <w:sz w:val="20"/>
                <w:szCs w:val="20"/>
              </w:rPr>
              <w:t>с использованием «Оценочного листа»;</w:t>
            </w:r>
          </w:p>
          <w:p w14:paraId="2A735238" w14:textId="572B006C" w:rsidR="00DD7E35" w:rsidRPr="00CE0E54" w:rsidRDefault="00DD7E35" w:rsidP="00DD7E35">
            <w:pPr>
              <w:spacing w:after="0" w:line="240" w:lineRule="auto"/>
              <w:rPr>
                <w:rFonts w:ascii="Times New Roman" w:eastAsia="MS Mincho" w:hAnsi="Times New Roman" w:cs="Times New Roman"/>
                <w:sz w:val="20"/>
                <w:szCs w:val="20"/>
              </w:rPr>
            </w:pPr>
            <w:r w:rsidRPr="00DB1E14">
              <w:rPr>
                <w:rFonts w:ascii="Times New Roman" w:eastAsia="MS Mincho" w:hAnsi="Times New Roman" w:cs="Times New Roman"/>
                <w:sz w:val="20"/>
                <w:szCs w:val="20"/>
              </w:rPr>
              <w:t>Контрольная работа;</w:t>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52605DD"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57" w:history="1">
              <w:r w:rsidR="00DD7E35" w:rsidRPr="00CE0E54">
                <w:rPr>
                  <w:rFonts w:ascii="Times New Roman" w:eastAsia="Times New Roman" w:hAnsi="Times New Roman" w:cs="Times New Roman"/>
                  <w:color w:val="0000FF"/>
                  <w:sz w:val="20"/>
                  <w:szCs w:val="20"/>
                  <w:u w:val="single"/>
                  <w:lang w:val="en-US"/>
                </w:rPr>
                <w:t>https</w:t>
              </w:r>
              <w:r w:rsidR="00DD7E35" w:rsidRPr="00CE0E54">
                <w:rPr>
                  <w:rFonts w:ascii="Times New Roman" w:eastAsia="Times New Roman" w:hAnsi="Times New Roman" w:cs="Times New Roman"/>
                  <w:color w:val="0000FF"/>
                  <w:sz w:val="20"/>
                  <w:szCs w:val="20"/>
                  <w:u w:val="single"/>
                </w:rPr>
                <w:t>://</w:t>
              </w:r>
              <w:r w:rsidR="00DD7E35" w:rsidRPr="00CE0E54">
                <w:rPr>
                  <w:rFonts w:ascii="Times New Roman" w:eastAsia="Times New Roman" w:hAnsi="Times New Roman" w:cs="Times New Roman"/>
                  <w:color w:val="0000FF"/>
                  <w:sz w:val="20"/>
                  <w:szCs w:val="20"/>
                  <w:u w:val="single"/>
                  <w:lang w:val="en-US"/>
                </w:rPr>
                <w:t>www</w:t>
              </w:r>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uchportal</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ru</w:t>
              </w:r>
              <w:proofErr w:type="spellEnd"/>
              <w:r w:rsidR="00DD7E35" w:rsidRPr="00CE0E54">
                <w:rPr>
                  <w:rFonts w:ascii="Times New Roman" w:eastAsia="Times New Roman" w:hAnsi="Times New Roman" w:cs="Times New Roman"/>
                  <w:color w:val="0000FF"/>
                  <w:sz w:val="20"/>
                  <w:szCs w:val="20"/>
                  <w:u w:val="single"/>
                </w:rPr>
                <w:t>/</w:t>
              </w:r>
              <w:r w:rsidR="00DD7E35" w:rsidRPr="00CE0E54">
                <w:rPr>
                  <w:rFonts w:ascii="Times New Roman" w:eastAsia="Times New Roman" w:hAnsi="Times New Roman" w:cs="Times New Roman"/>
                  <w:color w:val="0000FF"/>
                  <w:sz w:val="20"/>
                  <w:szCs w:val="20"/>
                  <w:u w:val="single"/>
                  <w:lang w:val="en-US"/>
                </w:rPr>
                <w:t>video</w:t>
              </w:r>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vic</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matematika</w:t>
              </w:r>
              <w:proofErr w:type="spellEnd"/>
              <w:r w:rsidR="00DD7E35" w:rsidRPr="00CE0E54">
                <w:rPr>
                  <w:rFonts w:ascii="Times New Roman" w:eastAsia="Times New Roman" w:hAnsi="Times New Roman" w:cs="Times New Roman"/>
                  <w:color w:val="0000FF"/>
                  <w:sz w:val="20"/>
                  <w:szCs w:val="20"/>
                  <w:u w:val="single"/>
                </w:rPr>
                <w:t>_5_</w:t>
              </w:r>
              <w:proofErr w:type="spellStart"/>
              <w:r w:rsidR="00DD7E35" w:rsidRPr="00CE0E54">
                <w:rPr>
                  <w:rFonts w:ascii="Times New Roman" w:eastAsia="Times New Roman" w:hAnsi="Times New Roman" w:cs="Times New Roman"/>
                  <w:color w:val="0000FF"/>
                  <w:sz w:val="20"/>
                  <w:szCs w:val="20"/>
                  <w:u w:val="single"/>
                  <w:lang w:val="en-US"/>
                </w:rPr>
                <w:t>klass</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desjatichnye</w:t>
              </w:r>
              <w:proofErr w:type="spellEnd"/>
              <w:r w:rsidR="00DD7E35" w:rsidRPr="00CE0E54">
                <w:rPr>
                  <w:rFonts w:ascii="Times New Roman" w:eastAsia="Times New Roman" w:hAnsi="Times New Roman" w:cs="Times New Roman"/>
                  <w:color w:val="0000FF"/>
                  <w:sz w:val="20"/>
                  <w:szCs w:val="20"/>
                  <w:u w:val="single"/>
                </w:rPr>
                <w:t>_</w:t>
              </w:r>
              <w:proofErr w:type="spellStart"/>
              <w:r w:rsidR="00DD7E35" w:rsidRPr="00CE0E54">
                <w:rPr>
                  <w:rFonts w:ascii="Times New Roman" w:eastAsia="Times New Roman" w:hAnsi="Times New Roman" w:cs="Times New Roman"/>
                  <w:color w:val="0000FF"/>
                  <w:sz w:val="20"/>
                  <w:szCs w:val="20"/>
                  <w:u w:val="single"/>
                  <w:lang w:val="en-US"/>
                </w:rPr>
                <w:t>drobi</w:t>
              </w:r>
              <w:proofErr w:type="spellEnd"/>
            </w:hyperlink>
            <w:r w:rsidR="00DD7E35" w:rsidRPr="00CE0E54">
              <w:rPr>
                <w:rFonts w:ascii="Times New Roman" w:eastAsia="Times New Roman" w:hAnsi="Times New Roman" w:cs="Times New Roman"/>
                <w:sz w:val="20"/>
                <w:szCs w:val="20"/>
              </w:rPr>
              <w:t xml:space="preserve"> </w:t>
            </w:r>
          </w:p>
        </w:tc>
      </w:tr>
      <w:tr w:rsidR="00DD7E35" w:rsidRPr="00CE0E54" w14:paraId="79AAD0F8"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045DA2A"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.5.4.</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2CF663B"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proofErr w:type="spellStart"/>
            <w:r w:rsidRPr="00CE0E54">
              <w:rPr>
                <w:rFonts w:ascii="Times New Roman" w:eastAsia="Times New Roman" w:hAnsi="Times New Roman" w:cs="Times New Roman"/>
                <w:color w:val="221F1F"/>
                <w:sz w:val="20"/>
                <w:szCs w:val="20"/>
                <w:lang w:val="en-US"/>
              </w:rPr>
              <w:t>Округление</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десятичных</w:t>
            </w:r>
            <w:proofErr w:type="spellEnd"/>
            <w:r w:rsidRPr="00CE0E54">
              <w:rPr>
                <w:rFonts w:ascii="Times New Roman" w:eastAsia="Times New Roman" w:hAnsi="Times New Roman" w:cs="Times New Roman"/>
                <w:color w:val="221F1F"/>
                <w:sz w:val="20"/>
                <w:szCs w:val="20"/>
                <w:lang w:val="en-US"/>
              </w:rPr>
              <w:t xml:space="preserve"> </w:t>
            </w:r>
            <w:proofErr w:type="spellStart"/>
            <w:r w:rsidRPr="00CE0E54">
              <w:rPr>
                <w:rFonts w:ascii="Times New Roman" w:eastAsia="Times New Roman" w:hAnsi="Times New Roman" w:cs="Times New Roman"/>
                <w:color w:val="221F1F"/>
                <w:sz w:val="20"/>
                <w:szCs w:val="20"/>
                <w:lang w:val="en-US"/>
              </w:rPr>
              <w:t>дробей</w:t>
            </w:r>
            <w:proofErr w:type="spellEnd"/>
            <w:r w:rsidRPr="00CE0E54">
              <w:rPr>
                <w:rFonts w:ascii="Times New Roman" w:eastAsia="Times New Roman" w:hAnsi="Times New Roman" w:cs="Times New Roman"/>
                <w:color w:val="221F1F"/>
                <w:sz w:val="20"/>
                <w:szCs w:val="20"/>
                <w:lang w:val="en-US"/>
              </w:rPr>
              <w:t>.</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991D1A0" w14:textId="7D1F1404" w:rsidR="00DD7E35" w:rsidRPr="00CE0E54" w:rsidRDefault="00FA1048" w:rsidP="00DD7E35">
            <w:pPr>
              <w:spacing w:after="0" w:line="240" w:lineRule="auto"/>
              <w:jc w:val="center"/>
              <w:rPr>
                <w:rFonts w:ascii="Times New Roman" w:eastAsia="MS Mincho" w:hAnsi="Times New Roman" w:cs="Times New Roman"/>
                <w:sz w:val="20"/>
                <w:szCs w:val="20"/>
                <w:lang w:val="en-US"/>
              </w:rPr>
            </w:pPr>
            <w:r>
              <w:rPr>
                <w:rFonts w:ascii="Times New Roman" w:eastAsia="Times New Roman" w:hAnsi="Times New Roman" w:cs="Times New Roman"/>
                <w:sz w:val="20"/>
                <w:szCs w:val="20"/>
              </w:rPr>
              <w:t>3</w:t>
            </w:r>
          </w:p>
        </w:tc>
        <w:tc>
          <w:tcPr>
            <w:tcW w:w="11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A23F26A" w14:textId="71EBB80B"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17C020"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324984"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63B2824"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Применять правило округления десятичных дробей</w:t>
            </w:r>
            <w:proofErr w:type="gramStart"/>
            <w:r w:rsidRPr="00CE0E54">
              <w:rPr>
                <w:rFonts w:ascii="Times New Roman" w:eastAsia="MS Mincho" w:hAnsi="Times New Roman" w:cs="Times New Roman"/>
                <w:sz w:val="20"/>
                <w:szCs w:val="20"/>
              </w:rPr>
              <w:t>.;</w:t>
            </w:r>
            <w:proofErr w:type="gramEnd"/>
          </w:p>
          <w:p w14:paraId="067FD6BB"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Проводить исследования свойств десятичных дробей, опираясь на числовые эксперименты (в том числе с помощью компьютера), выдвигать гипотезы и приводить их обоснования</w:t>
            </w:r>
            <w:proofErr w:type="gramStart"/>
            <w:r w:rsidRPr="00CE0E54">
              <w:rPr>
                <w:rFonts w:ascii="Times New Roman" w:eastAsia="MS Mincho" w:hAnsi="Times New Roman" w:cs="Times New Roman"/>
                <w:sz w:val="20"/>
                <w:szCs w:val="20"/>
              </w:rPr>
              <w:t>.;</w:t>
            </w:r>
            <w:proofErr w:type="gramEnd"/>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1636551" w14:textId="77777777" w:rsidR="00DD7E35" w:rsidRPr="00950BC2" w:rsidRDefault="00DD7E35" w:rsidP="00DD7E35">
            <w:pPr>
              <w:spacing w:after="0" w:line="240" w:lineRule="auto"/>
              <w:rPr>
                <w:rFonts w:ascii="Times New Roman" w:eastAsia="MS Mincho" w:hAnsi="Times New Roman" w:cs="Times New Roman"/>
                <w:sz w:val="20"/>
                <w:szCs w:val="20"/>
              </w:rPr>
            </w:pPr>
            <w:r w:rsidRPr="00950BC2">
              <w:rPr>
                <w:rFonts w:ascii="Times New Roman" w:eastAsia="MS Mincho" w:hAnsi="Times New Roman" w:cs="Times New Roman"/>
                <w:sz w:val="20"/>
                <w:szCs w:val="20"/>
              </w:rPr>
              <w:t>Устный опрос;</w:t>
            </w:r>
          </w:p>
          <w:p w14:paraId="715D7BC1" w14:textId="0D32D395" w:rsidR="00DD7E35" w:rsidRPr="00CE0E54" w:rsidRDefault="00DD7E35" w:rsidP="00DD7E35">
            <w:pPr>
              <w:spacing w:after="0" w:line="240" w:lineRule="auto"/>
              <w:rPr>
                <w:rFonts w:ascii="Times New Roman" w:eastAsia="MS Mincho" w:hAnsi="Times New Roman" w:cs="Times New Roman"/>
                <w:sz w:val="20"/>
                <w:szCs w:val="20"/>
              </w:rPr>
            </w:pPr>
            <w:r w:rsidRPr="00950BC2">
              <w:rPr>
                <w:rFonts w:ascii="Times New Roman" w:eastAsia="MS Mincho" w:hAnsi="Times New Roman" w:cs="Times New Roman"/>
                <w:sz w:val="20"/>
                <w:szCs w:val="20"/>
              </w:rPr>
              <w:t>Письменный контроль;</w:t>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A618151"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58" w:history="1">
              <w:r w:rsidR="00DD7E35" w:rsidRPr="00CE0E54">
                <w:rPr>
                  <w:rFonts w:ascii="Times New Roman" w:eastAsia="Times New Roman" w:hAnsi="Times New Roman" w:cs="Times New Roman"/>
                  <w:color w:val="0000FF"/>
                  <w:sz w:val="20"/>
                  <w:szCs w:val="20"/>
                  <w:u w:val="single"/>
                  <w:lang w:val="en-US"/>
                </w:rPr>
                <w:t>https</w:t>
              </w:r>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interneturok</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ru</w:t>
              </w:r>
              <w:proofErr w:type="spellEnd"/>
              <w:r w:rsidR="00DD7E35" w:rsidRPr="00CE0E54">
                <w:rPr>
                  <w:rFonts w:ascii="Times New Roman" w:eastAsia="Times New Roman" w:hAnsi="Times New Roman" w:cs="Times New Roman"/>
                  <w:color w:val="0000FF"/>
                  <w:sz w:val="20"/>
                  <w:szCs w:val="20"/>
                  <w:u w:val="single"/>
                </w:rPr>
                <w:t>/</w:t>
              </w:r>
              <w:r w:rsidR="00DD7E35" w:rsidRPr="00CE0E54">
                <w:rPr>
                  <w:rFonts w:ascii="Times New Roman" w:eastAsia="Times New Roman" w:hAnsi="Times New Roman" w:cs="Times New Roman"/>
                  <w:color w:val="0000FF"/>
                  <w:sz w:val="20"/>
                  <w:szCs w:val="20"/>
                  <w:u w:val="single"/>
                  <w:lang w:val="en-US"/>
                </w:rPr>
                <w:t>lesson</w:t>
              </w:r>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matematika</w:t>
              </w:r>
              <w:proofErr w:type="spellEnd"/>
              <w:r w:rsidR="00DD7E35" w:rsidRPr="00CE0E54">
                <w:rPr>
                  <w:rFonts w:ascii="Times New Roman" w:eastAsia="Times New Roman" w:hAnsi="Times New Roman" w:cs="Times New Roman"/>
                  <w:color w:val="0000FF"/>
                  <w:sz w:val="20"/>
                  <w:szCs w:val="20"/>
                  <w:u w:val="single"/>
                </w:rPr>
                <w:t>/5-</w:t>
              </w:r>
              <w:proofErr w:type="spellStart"/>
              <w:r w:rsidR="00DD7E35" w:rsidRPr="00CE0E54">
                <w:rPr>
                  <w:rFonts w:ascii="Times New Roman" w:eastAsia="Times New Roman" w:hAnsi="Times New Roman" w:cs="Times New Roman"/>
                  <w:color w:val="0000FF"/>
                  <w:sz w:val="20"/>
                  <w:szCs w:val="20"/>
                  <w:u w:val="single"/>
                  <w:lang w:val="en-US"/>
                </w:rPr>
                <w:t>klass</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desjatichnye</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drobi</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slozhenie</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i</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vychitanie</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desjatichnyh</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drobej</w:t>
              </w:r>
              <w:proofErr w:type="spellEnd"/>
              <w:r w:rsidR="00DD7E35" w:rsidRPr="00CE0E54">
                <w:rPr>
                  <w:rFonts w:ascii="Times New Roman" w:eastAsia="Times New Roman" w:hAnsi="Times New Roman" w:cs="Times New Roman"/>
                  <w:color w:val="0000FF"/>
                  <w:sz w:val="20"/>
                  <w:szCs w:val="20"/>
                  <w:u w:val="single"/>
                </w:rPr>
                <w:t>/</w:t>
              </w:r>
              <w:proofErr w:type="spellStart"/>
              <w:r w:rsidR="00DD7E35" w:rsidRPr="00CE0E54">
                <w:rPr>
                  <w:rFonts w:ascii="Times New Roman" w:eastAsia="Times New Roman" w:hAnsi="Times New Roman" w:cs="Times New Roman"/>
                  <w:color w:val="0000FF"/>
                  <w:sz w:val="20"/>
                  <w:szCs w:val="20"/>
                  <w:u w:val="single"/>
                  <w:lang w:val="en-US"/>
                </w:rPr>
                <w:t>okruglenie</w:t>
              </w:r>
              <w:proofErr w:type="spellEnd"/>
              <w:r w:rsidR="00DD7E35" w:rsidRPr="00CE0E54">
                <w:rPr>
                  <w:rFonts w:ascii="Times New Roman" w:eastAsia="Times New Roman" w:hAnsi="Times New Roman" w:cs="Times New Roman"/>
                  <w:color w:val="0000FF"/>
                  <w:sz w:val="20"/>
                  <w:szCs w:val="20"/>
                  <w:u w:val="single"/>
                </w:rPr>
                <w:t>-</w:t>
              </w:r>
              <w:r w:rsidR="00DD7E35" w:rsidRPr="00CE0E54">
                <w:rPr>
                  <w:rFonts w:ascii="Times New Roman" w:eastAsia="Times New Roman" w:hAnsi="Times New Roman" w:cs="Times New Roman"/>
                  <w:color w:val="0000FF"/>
                  <w:sz w:val="20"/>
                  <w:szCs w:val="20"/>
                  <w:u w:val="single"/>
                  <w:lang w:val="en-US"/>
                </w:rPr>
                <w:t>chisel</w:t>
              </w:r>
            </w:hyperlink>
            <w:r w:rsidR="00DD7E35" w:rsidRPr="00CE0E54">
              <w:rPr>
                <w:rFonts w:ascii="Times New Roman" w:eastAsia="Times New Roman" w:hAnsi="Times New Roman" w:cs="Times New Roman"/>
                <w:sz w:val="20"/>
                <w:szCs w:val="20"/>
              </w:rPr>
              <w:t xml:space="preserve"> </w:t>
            </w:r>
          </w:p>
        </w:tc>
      </w:tr>
      <w:tr w:rsidR="00DD7E35" w:rsidRPr="00CE0E54" w14:paraId="6858D80C"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91FC46A"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lastRenderedPageBreak/>
              <w:t>5.5.</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2BED5F9"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rPr>
            </w:pPr>
            <w:r w:rsidRPr="00CE0E54">
              <w:rPr>
                <w:rFonts w:ascii="Times New Roman" w:eastAsia="Times New Roman" w:hAnsi="Times New Roman" w:cs="Times New Roman"/>
                <w:color w:val="221F1F"/>
                <w:sz w:val="20"/>
                <w:szCs w:val="20"/>
              </w:rPr>
              <w:t>Решение текстовых задач, содержащих дроби.</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E238587" w14:textId="180909AC" w:rsidR="00DD7E35" w:rsidRPr="00CE0E54" w:rsidRDefault="00FA1048" w:rsidP="00DD7E35">
            <w:pPr>
              <w:spacing w:after="0" w:line="240" w:lineRule="auto"/>
              <w:jc w:val="center"/>
              <w:rPr>
                <w:rFonts w:ascii="Times New Roman" w:eastAsia="MS Mincho" w:hAnsi="Times New Roman" w:cs="Times New Roman"/>
                <w:sz w:val="20"/>
                <w:szCs w:val="20"/>
              </w:rPr>
            </w:pPr>
            <w:r>
              <w:rPr>
                <w:rFonts w:ascii="Times New Roman" w:eastAsia="Times New Roman" w:hAnsi="Times New Roman" w:cs="Times New Roman"/>
                <w:sz w:val="20"/>
                <w:szCs w:val="20"/>
              </w:rPr>
              <w:t>10</w:t>
            </w:r>
          </w:p>
        </w:tc>
        <w:tc>
          <w:tcPr>
            <w:tcW w:w="11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C65E3E" w14:textId="77777777" w:rsidR="00DD7E35" w:rsidRPr="00CE0E54" w:rsidRDefault="00DD7E35" w:rsidP="00DD7E35">
            <w:pPr>
              <w:spacing w:after="0" w:line="240" w:lineRule="auto"/>
              <w:jc w:val="center"/>
              <w:rPr>
                <w:rFonts w:ascii="Times New Roman" w:eastAsia="MS Mincho" w:hAnsi="Times New Roman" w:cs="Times New Roman"/>
                <w:sz w:val="20"/>
                <w:szCs w:val="20"/>
              </w:rPr>
            </w:pP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1A2DF8" w14:textId="08C88B49" w:rsidR="00DD7E35" w:rsidRPr="00CE0E54" w:rsidRDefault="00DD7E35" w:rsidP="00DD7E35">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1</w:t>
            </w: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623478"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983D455"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Решать текстовые задачи, содержащие дробные данные, и на нахождение части целого и целого по его части; выявлять их сходства и различия</w:t>
            </w:r>
            <w:proofErr w:type="gramStart"/>
            <w:r w:rsidRPr="00CE0E54">
              <w:rPr>
                <w:rFonts w:ascii="Times New Roman" w:eastAsia="MS Mincho" w:hAnsi="Times New Roman" w:cs="Times New Roman"/>
                <w:sz w:val="20"/>
                <w:szCs w:val="20"/>
              </w:rPr>
              <w:t>.;</w:t>
            </w:r>
            <w:proofErr w:type="gramEnd"/>
          </w:p>
          <w:p w14:paraId="61759A91"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Моделировать ход решения задачи с помощью рисунка, схемы, таблицы. Приводить, разбирать, оценивать различные решения, записи решений текстовых задач</w:t>
            </w:r>
            <w:proofErr w:type="gramStart"/>
            <w:r w:rsidRPr="00CE0E54">
              <w:rPr>
                <w:rFonts w:ascii="Times New Roman" w:eastAsia="MS Mincho" w:hAnsi="Times New Roman" w:cs="Times New Roman"/>
                <w:sz w:val="20"/>
                <w:szCs w:val="20"/>
              </w:rPr>
              <w:t>.;</w:t>
            </w:r>
            <w:proofErr w:type="gramEnd"/>
          </w:p>
          <w:p w14:paraId="77B796C5"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Оперировать дробными числами в реальных жизненных ситуациях</w:t>
            </w:r>
            <w:proofErr w:type="gramStart"/>
            <w:r w:rsidRPr="00CE0E54">
              <w:rPr>
                <w:rFonts w:ascii="Times New Roman" w:eastAsia="MS Mincho" w:hAnsi="Times New Roman" w:cs="Times New Roman"/>
                <w:sz w:val="20"/>
                <w:szCs w:val="20"/>
              </w:rPr>
              <w:t>.;</w:t>
            </w:r>
            <w:proofErr w:type="gramEnd"/>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03D275" w14:textId="77777777" w:rsidR="00DD7E35" w:rsidRPr="00950BC2" w:rsidRDefault="00DD7E35" w:rsidP="00DD7E35">
            <w:pPr>
              <w:spacing w:after="0" w:line="240" w:lineRule="auto"/>
              <w:rPr>
                <w:rFonts w:ascii="Times New Roman" w:eastAsia="MS Mincho" w:hAnsi="Times New Roman" w:cs="Times New Roman"/>
                <w:sz w:val="20"/>
                <w:szCs w:val="20"/>
              </w:rPr>
            </w:pPr>
            <w:r w:rsidRPr="00950BC2">
              <w:rPr>
                <w:rFonts w:ascii="Times New Roman" w:eastAsia="MS Mincho" w:hAnsi="Times New Roman" w:cs="Times New Roman"/>
                <w:sz w:val="20"/>
                <w:szCs w:val="20"/>
              </w:rPr>
              <w:t>Устный опрос;</w:t>
            </w:r>
          </w:p>
          <w:p w14:paraId="0EADAAFF" w14:textId="77777777" w:rsidR="00DD7E35" w:rsidRDefault="00DD7E35" w:rsidP="00DD7E35">
            <w:pPr>
              <w:spacing w:after="0" w:line="240" w:lineRule="auto"/>
              <w:rPr>
                <w:rFonts w:ascii="Times New Roman" w:eastAsia="MS Mincho" w:hAnsi="Times New Roman" w:cs="Times New Roman"/>
                <w:sz w:val="20"/>
                <w:szCs w:val="20"/>
              </w:rPr>
            </w:pPr>
            <w:r w:rsidRPr="00950BC2">
              <w:rPr>
                <w:rFonts w:ascii="Times New Roman" w:eastAsia="MS Mincho" w:hAnsi="Times New Roman" w:cs="Times New Roman"/>
                <w:sz w:val="20"/>
                <w:szCs w:val="20"/>
              </w:rPr>
              <w:t>Письменный контроль; Практическая работа;</w:t>
            </w:r>
          </w:p>
          <w:p w14:paraId="3785BFF8" w14:textId="77777777" w:rsidR="00DD7E35" w:rsidRPr="00950BC2" w:rsidRDefault="00DD7E35" w:rsidP="00DD7E35">
            <w:pPr>
              <w:spacing w:after="0" w:line="240" w:lineRule="auto"/>
              <w:rPr>
                <w:rFonts w:ascii="Times New Roman" w:eastAsia="MS Mincho" w:hAnsi="Times New Roman" w:cs="Times New Roman"/>
                <w:sz w:val="20"/>
                <w:szCs w:val="20"/>
              </w:rPr>
            </w:pPr>
            <w:r w:rsidRPr="00950BC2">
              <w:rPr>
                <w:rFonts w:ascii="Times New Roman" w:eastAsia="MS Mincho" w:hAnsi="Times New Roman" w:cs="Times New Roman"/>
                <w:sz w:val="20"/>
                <w:szCs w:val="20"/>
              </w:rPr>
              <w:t xml:space="preserve">Самооценка </w:t>
            </w:r>
          </w:p>
          <w:p w14:paraId="212263F0" w14:textId="77777777" w:rsidR="00DD7E35" w:rsidRPr="00950BC2" w:rsidRDefault="00DD7E35" w:rsidP="00DD7E35">
            <w:pPr>
              <w:spacing w:after="0" w:line="240" w:lineRule="auto"/>
              <w:rPr>
                <w:rFonts w:ascii="Times New Roman" w:eastAsia="MS Mincho" w:hAnsi="Times New Roman" w:cs="Times New Roman"/>
                <w:sz w:val="20"/>
                <w:szCs w:val="20"/>
              </w:rPr>
            </w:pPr>
            <w:r w:rsidRPr="00950BC2">
              <w:rPr>
                <w:rFonts w:ascii="Times New Roman" w:eastAsia="MS Mincho" w:hAnsi="Times New Roman" w:cs="Times New Roman"/>
                <w:sz w:val="20"/>
                <w:szCs w:val="20"/>
              </w:rPr>
              <w:t>с использованием «Оценочного листа»;</w:t>
            </w:r>
          </w:p>
          <w:p w14:paraId="59200B8F"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D6860DD"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59" w:history="1">
              <w:r w:rsidR="00DD7E35" w:rsidRPr="00CE0E54">
                <w:rPr>
                  <w:rFonts w:ascii="Times New Roman" w:eastAsia="Times New Roman" w:hAnsi="Times New Roman" w:cs="Times New Roman"/>
                  <w:color w:val="1155CC"/>
                  <w:sz w:val="20"/>
                  <w:szCs w:val="20"/>
                  <w:u w:val="single"/>
                </w:rPr>
                <w:t>https://interneturok.ru/lesson/matematika/5-klass/desjatichnye-drobi-slozhenie-i-vychitanie-desjatichnyh-drobej/okruglenie-chisel</w:t>
              </w:r>
            </w:hyperlink>
          </w:p>
        </w:tc>
      </w:tr>
      <w:tr w:rsidR="00DD7E35" w:rsidRPr="00CE0E54" w14:paraId="507D2BF7"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365356D"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5.6.</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CBF741C"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rPr>
            </w:pPr>
            <w:r w:rsidRPr="00CE0E54">
              <w:rPr>
                <w:rFonts w:ascii="Times New Roman" w:eastAsia="Times New Roman" w:hAnsi="Times New Roman" w:cs="Times New Roman"/>
                <w:color w:val="221F1F"/>
                <w:sz w:val="20"/>
                <w:szCs w:val="20"/>
              </w:rPr>
              <w:t>Основные задачи на дроби.</w:t>
            </w:r>
          </w:p>
        </w:tc>
        <w:tc>
          <w:tcPr>
            <w:tcW w:w="7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7D62405" w14:textId="0F3964E2" w:rsidR="00DD7E35" w:rsidRPr="00CE0E54" w:rsidRDefault="00FA1048" w:rsidP="00DD7E35">
            <w:pPr>
              <w:spacing w:after="0" w:line="240" w:lineRule="auto"/>
              <w:jc w:val="center"/>
              <w:rPr>
                <w:rFonts w:ascii="Times New Roman" w:eastAsia="MS Mincho" w:hAnsi="Times New Roman" w:cs="Times New Roman"/>
                <w:sz w:val="20"/>
                <w:szCs w:val="20"/>
              </w:rPr>
            </w:pPr>
            <w:r>
              <w:rPr>
                <w:rFonts w:ascii="Times New Roman" w:eastAsia="Times New Roman" w:hAnsi="Times New Roman" w:cs="Times New Roman"/>
                <w:sz w:val="20"/>
                <w:szCs w:val="20"/>
              </w:rPr>
              <w:t>6</w:t>
            </w:r>
          </w:p>
        </w:tc>
        <w:tc>
          <w:tcPr>
            <w:tcW w:w="11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D30C975"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Times New Roman" w:hAnsi="Times New Roman" w:cs="Times New Roman"/>
                <w:sz w:val="20"/>
                <w:szCs w:val="20"/>
              </w:rPr>
              <w:t>1</w:t>
            </w: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AD47B8" w14:textId="109432CF" w:rsidR="00DD7E35" w:rsidRPr="00CE0E54" w:rsidRDefault="00DD7E35" w:rsidP="00DD7E35">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1</w:t>
            </w: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A56337"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8DC1B1C"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Решать текстовые задачи, содержащие дробные данные, и на нахождение части целого и целого по его части; выявлять их сходства и различия</w:t>
            </w:r>
            <w:proofErr w:type="gramStart"/>
            <w:r w:rsidRPr="00CE0E54">
              <w:rPr>
                <w:rFonts w:ascii="Times New Roman" w:eastAsia="MS Mincho" w:hAnsi="Times New Roman" w:cs="Times New Roman"/>
                <w:sz w:val="20"/>
                <w:szCs w:val="20"/>
              </w:rPr>
              <w:t>.;</w:t>
            </w:r>
            <w:proofErr w:type="gramEnd"/>
          </w:p>
          <w:p w14:paraId="6F08CAC0"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Моделировать ход решения задачи с помощью рисунка, схемы, таблицы. Приводить, разбирать, оценивать различные решения, записи решений текстовых задач</w:t>
            </w:r>
            <w:proofErr w:type="gramStart"/>
            <w:r w:rsidRPr="00CE0E54">
              <w:rPr>
                <w:rFonts w:ascii="Times New Roman" w:eastAsia="MS Mincho" w:hAnsi="Times New Roman" w:cs="Times New Roman"/>
                <w:sz w:val="20"/>
                <w:szCs w:val="20"/>
              </w:rPr>
              <w:t>.;</w:t>
            </w:r>
            <w:proofErr w:type="gramEnd"/>
          </w:p>
          <w:p w14:paraId="3F570FD3"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Оперировать дробными числами в реальных жизненных ситуациях</w:t>
            </w:r>
            <w:proofErr w:type="gramStart"/>
            <w:r w:rsidRPr="00CE0E54">
              <w:rPr>
                <w:rFonts w:ascii="Times New Roman" w:eastAsia="MS Mincho" w:hAnsi="Times New Roman" w:cs="Times New Roman"/>
                <w:sz w:val="20"/>
                <w:szCs w:val="20"/>
              </w:rPr>
              <w:t>.;</w:t>
            </w:r>
            <w:proofErr w:type="gramEnd"/>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042D6E" w14:textId="77777777" w:rsidR="00DD7E35" w:rsidRPr="00950BC2" w:rsidRDefault="00DD7E35" w:rsidP="00DD7E35">
            <w:pPr>
              <w:spacing w:after="0" w:line="240" w:lineRule="auto"/>
              <w:rPr>
                <w:rFonts w:ascii="Times New Roman" w:eastAsia="MS Mincho" w:hAnsi="Times New Roman" w:cs="Times New Roman"/>
                <w:sz w:val="20"/>
                <w:szCs w:val="20"/>
              </w:rPr>
            </w:pPr>
            <w:r w:rsidRPr="00950BC2">
              <w:rPr>
                <w:rFonts w:ascii="Times New Roman" w:eastAsia="MS Mincho" w:hAnsi="Times New Roman" w:cs="Times New Roman"/>
                <w:sz w:val="20"/>
                <w:szCs w:val="20"/>
              </w:rPr>
              <w:t>Устный опрос;</w:t>
            </w:r>
          </w:p>
          <w:p w14:paraId="604FB9BD" w14:textId="77777777" w:rsidR="00DD7E35" w:rsidRDefault="00DD7E35" w:rsidP="00DD7E35">
            <w:pPr>
              <w:spacing w:after="0" w:line="240" w:lineRule="auto"/>
              <w:rPr>
                <w:rFonts w:ascii="Times New Roman" w:eastAsia="MS Mincho" w:hAnsi="Times New Roman" w:cs="Times New Roman"/>
                <w:sz w:val="20"/>
                <w:szCs w:val="20"/>
              </w:rPr>
            </w:pPr>
            <w:r w:rsidRPr="00950BC2">
              <w:rPr>
                <w:rFonts w:ascii="Times New Roman" w:eastAsia="MS Mincho" w:hAnsi="Times New Roman" w:cs="Times New Roman"/>
                <w:sz w:val="20"/>
                <w:szCs w:val="20"/>
              </w:rPr>
              <w:t>Письменный контроль; Практическая работа;</w:t>
            </w:r>
          </w:p>
          <w:p w14:paraId="0F240139" w14:textId="77777777" w:rsidR="00DD7E35" w:rsidRPr="00950BC2" w:rsidRDefault="00DD7E35" w:rsidP="00DD7E35">
            <w:pPr>
              <w:spacing w:after="0" w:line="240" w:lineRule="auto"/>
              <w:rPr>
                <w:rFonts w:ascii="Times New Roman" w:eastAsia="MS Mincho" w:hAnsi="Times New Roman" w:cs="Times New Roman"/>
                <w:sz w:val="20"/>
                <w:szCs w:val="20"/>
              </w:rPr>
            </w:pPr>
            <w:r w:rsidRPr="00950BC2">
              <w:rPr>
                <w:rFonts w:ascii="Times New Roman" w:eastAsia="MS Mincho" w:hAnsi="Times New Roman" w:cs="Times New Roman"/>
                <w:sz w:val="20"/>
                <w:szCs w:val="20"/>
              </w:rPr>
              <w:t>Контрольная работа;</w:t>
            </w:r>
          </w:p>
          <w:p w14:paraId="0A06F709"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83FBE87"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60" w:history="1">
              <w:r w:rsidR="00DD7E35" w:rsidRPr="00CE0E54">
                <w:rPr>
                  <w:rFonts w:ascii="Times New Roman" w:eastAsia="Times New Roman" w:hAnsi="Times New Roman" w:cs="Times New Roman"/>
                  <w:color w:val="0000FF"/>
                  <w:sz w:val="20"/>
                  <w:szCs w:val="20"/>
                  <w:u w:val="single"/>
                </w:rPr>
                <w:t>https://resh.edu.ru/subject/lesson/7780/start/287889/</w:t>
              </w:r>
            </w:hyperlink>
          </w:p>
        </w:tc>
      </w:tr>
      <w:tr w:rsidR="00DD7E35" w:rsidRPr="00CE0E54" w14:paraId="51378193" w14:textId="77777777" w:rsidTr="00950BC2">
        <w:trPr>
          <w:trHeight w:val="20"/>
        </w:trPr>
        <w:tc>
          <w:tcPr>
            <w:tcW w:w="183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D0C8449"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b/>
                <w:bCs/>
                <w:sz w:val="20"/>
                <w:szCs w:val="20"/>
                <w:lang w:val="en-US"/>
              </w:rPr>
            </w:pPr>
            <w:proofErr w:type="spellStart"/>
            <w:r w:rsidRPr="00CE0E54">
              <w:rPr>
                <w:rFonts w:ascii="Times New Roman" w:eastAsia="Times New Roman" w:hAnsi="Times New Roman" w:cs="Times New Roman"/>
                <w:b/>
                <w:bCs/>
                <w:color w:val="000000"/>
                <w:sz w:val="20"/>
                <w:szCs w:val="20"/>
                <w:lang w:val="en-US"/>
              </w:rPr>
              <w:t>Итого</w:t>
            </w:r>
            <w:proofErr w:type="spellEnd"/>
            <w:r w:rsidRPr="00CE0E54">
              <w:rPr>
                <w:rFonts w:ascii="Times New Roman" w:eastAsia="Times New Roman" w:hAnsi="Times New Roman" w:cs="Times New Roman"/>
                <w:b/>
                <w:bCs/>
                <w:color w:val="000000"/>
                <w:sz w:val="20"/>
                <w:szCs w:val="20"/>
                <w:lang w:val="en-US"/>
              </w:rPr>
              <w:t xml:space="preserve"> </w:t>
            </w:r>
            <w:proofErr w:type="spellStart"/>
            <w:r w:rsidRPr="00CE0E54">
              <w:rPr>
                <w:rFonts w:ascii="Times New Roman" w:eastAsia="Times New Roman" w:hAnsi="Times New Roman" w:cs="Times New Roman"/>
                <w:b/>
                <w:bCs/>
                <w:color w:val="000000"/>
                <w:sz w:val="20"/>
                <w:szCs w:val="20"/>
                <w:lang w:val="en-US"/>
              </w:rPr>
              <w:t>по</w:t>
            </w:r>
            <w:proofErr w:type="spellEnd"/>
            <w:r w:rsidRPr="00CE0E54">
              <w:rPr>
                <w:rFonts w:ascii="Times New Roman" w:eastAsia="Times New Roman" w:hAnsi="Times New Roman" w:cs="Times New Roman"/>
                <w:b/>
                <w:bCs/>
                <w:color w:val="000000"/>
                <w:sz w:val="20"/>
                <w:szCs w:val="20"/>
                <w:lang w:val="en-US"/>
              </w:rPr>
              <w:t xml:space="preserve"> </w:t>
            </w:r>
            <w:proofErr w:type="spellStart"/>
            <w:r w:rsidRPr="00CE0E54">
              <w:rPr>
                <w:rFonts w:ascii="Times New Roman" w:eastAsia="Times New Roman" w:hAnsi="Times New Roman" w:cs="Times New Roman"/>
                <w:b/>
                <w:bCs/>
                <w:color w:val="000000"/>
                <w:sz w:val="20"/>
                <w:szCs w:val="20"/>
                <w:lang w:val="en-US"/>
              </w:rPr>
              <w:t>разделу</w:t>
            </w:r>
            <w:proofErr w:type="spellEnd"/>
            <w:r w:rsidRPr="00CE0E54">
              <w:rPr>
                <w:rFonts w:ascii="Times New Roman" w:eastAsia="Times New Roman" w:hAnsi="Times New Roman" w:cs="Times New Roman"/>
                <w:b/>
                <w:bCs/>
                <w:color w:val="000000"/>
                <w:sz w:val="20"/>
                <w:szCs w:val="20"/>
                <w:lang w:val="en-US"/>
              </w:rPr>
              <w:t>:</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43BD165" w14:textId="77777777" w:rsidR="00DD7E35" w:rsidRPr="00CE0E54" w:rsidRDefault="00DD7E35" w:rsidP="00DD7E35">
            <w:pPr>
              <w:autoSpaceDE w:val="0"/>
              <w:autoSpaceDN w:val="0"/>
              <w:spacing w:after="0" w:line="240" w:lineRule="auto"/>
              <w:ind w:left="72"/>
              <w:jc w:val="center"/>
              <w:rPr>
                <w:rFonts w:ascii="Times New Roman" w:eastAsia="MS Mincho" w:hAnsi="Times New Roman" w:cs="Times New Roman"/>
                <w:b/>
                <w:bCs/>
                <w:sz w:val="20"/>
                <w:szCs w:val="20"/>
                <w:lang w:val="en-US"/>
              </w:rPr>
            </w:pPr>
            <w:r w:rsidRPr="00CE0E54">
              <w:rPr>
                <w:rFonts w:ascii="Times New Roman" w:eastAsia="Times New Roman" w:hAnsi="Times New Roman" w:cs="Times New Roman"/>
                <w:b/>
                <w:bCs/>
                <w:color w:val="000000"/>
                <w:sz w:val="20"/>
                <w:szCs w:val="20"/>
                <w:lang w:val="en-US"/>
              </w:rPr>
              <w:t>38</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5DCC052" w14:textId="77777777" w:rsidR="00DD7E35" w:rsidRPr="00CE0E54" w:rsidRDefault="00DD7E35" w:rsidP="00DD7E35">
            <w:pPr>
              <w:spacing w:after="0" w:line="240" w:lineRule="auto"/>
              <w:jc w:val="center"/>
              <w:rPr>
                <w:rFonts w:ascii="Times New Roman" w:eastAsia="MS Mincho" w:hAnsi="Times New Roman" w:cs="Times New Roman"/>
                <w:b/>
                <w:bCs/>
                <w:sz w:val="20"/>
                <w:szCs w:val="20"/>
              </w:rPr>
            </w:pPr>
            <w:r w:rsidRPr="00CE0E54">
              <w:rPr>
                <w:rFonts w:ascii="Times New Roman" w:eastAsia="MS Mincho" w:hAnsi="Times New Roman" w:cs="Times New Roman"/>
                <w:b/>
                <w:bCs/>
                <w:sz w:val="20"/>
                <w:szCs w:val="20"/>
              </w:rPr>
              <w:t>2</w:t>
            </w: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0CADF36" w14:textId="33449105" w:rsidR="00DD7E35" w:rsidRPr="00CE0E54" w:rsidRDefault="00DD7E35" w:rsidP="00DD7E35">
            <w:pPr>
              <w:spacing w:after="0" w:line="240" w:lineRule="auto"/>
              <w:jc w:val="center"/>
              <w:rPr>
                <w:rFonts w:ascii="Times New Roman" w:eastAsia="MS Mincho" w:hAnsi="Times New Roman" w:cs="Times New Roman"/>
                <w:sz w:val="20"/>
                <w:szCs w:val="20"/>
              </w:rPr>
            </w:pPr>
            <w:r>
              <w:rPr>
                <w:rFonts w:ascii="Times New Roman" w:eastAsia="MS Mincho" w:hAnsi="Times New Roman" w:cs="Times New Roman"/>
                <w:sz w:val="20"/>
                <w:szCs w:val="20"/>
              </w:rPr>
              <w:t>3</w:t>
            </w: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E1D0CA"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13BBBC"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15F9C9"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412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1C495E" w14:textId="77777777" w:rsidR="00DD7E35" w:rsidRPr="00CE0E54" w:rsidRDefault="00DD7E35" w:rsidP="00DD7E35">
            <w:pPr>
              <w:spacing w:after="0" w:line="240" w:lineRule="auto"/>
              <w:ind w:right="-10"/>
              <w:rPr>
                <w:rFonts w:ascii="Times New Roman" w:eastAsia="MS Mincho" w:hAnsi="Times New Roman" w:cs="Times New Roman"/>
                <w:sz w:val="20"/>
                <w:szCs w:val="20"/>
                <w:lang w:val="en-US"/>
              </w:rPr>
            </w:pPr>
          </w:p>
        </w:tc>
      </w:tr>
      <w:tr w:rsidR="00DD7E35" w:rsidRPr="00CE0E54" w14:paraId="23B6AE27" w14:textId="77777777" w:rsidTr="00950BC2">
        <w:trPr>
          <w:trHeight w:val="20"/>
        </w:trPr>
        <w:tc>
          <w:tcPr>
            <w:tcW w:w="15021" w:type="dxa"/>
            <w:gridSpan w:val="9"/>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972C9DB" w14:textId="77777777" w:rsidR="00DD7E35" w:rsidRPr="00CE0E54" w:rsidRDefault="00DD7E35" w:rsidP="00DD7E35">
            <w:pPr>
              <w:autoSpaceDE w:val="0"/>
              <w:autoSpaceDN w:val="0"/>
              <w:spacing w:after="0" w:line="240" w:lineRule="auto"/>
              <w:ind w:left="72" w:right="-10"/>
              <w:jc w:val="center"/>
              <w:rPr>
                <w:rFonts w:ascii="Times New Roman" w:eastAsia="MS Mincho" w:hAnsi="Times New Roman" w:cs="Times New Roman"/>
                <w:b/>
                <w:bCs/>
                <w:sz w:val="20"/>
                <w:szCs w:val="20"/>
              </w:rPr>
            </w:pPr>
            <w:r w:rsidRPr="00CE0E54">
              <w:rPr>
                <w:rFonts w:ascii="Times New Roman" w:eastAsia="Times New Roman" w:hAnsi="Times New Roman" w:cs="Times New Roman"/>
                <w:b/>
                <w:bCs/>
                <w:color w:val="221F1F"/>
                <w:sz w:val="20"/>
                <w:szCs w:val="20"/>
              </w:rPr>
              <w:t>Раздел 6. Наглядная геометрия. Тела и фигуры в пространстве</w:t>
            </w:r>
          </w:p>
        </w:tc>
      </w:tr>
      <w:tr w:rsidR="00DD7E35" w:rsidRPr="00717A0E" w14:paraId="70BA68AA" w14:textId="77777777" w:rsidTr="00950BC2">
        <w:trPr>
          <w:trHeight w:val="20"/>
        </w:trPr>
        <w:tc>
          <w:tcPr>
            <w:tcW w:w="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243CE9C"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6.1.</w:t>
            </w:r>
          </w:p>
        </w:tc>
        <w:tc>
          <w:tcPr>
            <w:tcW w:w="1413"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E59F23D"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Многогранники.</w:t>
            </w:r>
            <w:r w:rsidRPr="00CE0E54">
              <w:rPr>
                <w:rFonts w:ascii="Times New Roman" w:eastAsia="Calibri" w:hAnsi="Times New Roman" w:cs="Times New Roman"/>
                <w:sz w:val="20"/>
                <w:szCs w:val="20"/>
              </w:rPr>
              <w:br/>
              <w:t> </w:t>
            </w:r>
          </w:p>
        </w:tc>
        <w:tc>
          <w:tcPr>
            <w:tcW w:w="75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BAEF783"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1</w:t>
            </w:r>
          </w:p>
        </w:tc>
        <w:tc>
          <w:tcPr>
            <w:tcW w:w="1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25A1F0D"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124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666613FB"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519715A"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 xml:space="preserve">  </w:t>
            </w:r>
          </w:p>
        </w:tc>
        <w:tc>
          <w:tcPr>
            <w:tcW w:w="360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C1E7C7C"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 xml:space="preserve">Распознавать истинные и ложные высказывания о многогранниках, приводить примеры и </w:t>
            </w:r>
            <w:proofErr w:type="spellStart"/>
            <w:r w:rsidRPr="00CE0E54">
              <w:rPr>
                <w:rFonts w:ascii="Times New Roman" w:eastAsia="Calibri" w:hAnsi="Times New Roman" w:cs="Times New Roman"/>
                <w:sz w:val="20"/>
                <w:szCs w:val="20"/>
              </w:rPr>
              <w:t>контрпримеры</w:t>
            </w:r>
            <w:proofErr w:type="spellEnd"/>
            <w:r w:rsidRPr="00CE0E54">
              <w:rPr>
                <w:rFonts w:ascii="Times New Roman" w:eastAsia="Calibri" w:hAnsi="Times New Roman" w:cs="Times New Roman"/>
                <w:sz w:val="20"/>
                <w:szCs w:val="20"/>
              </w:rPr>
              <w:t>, строить высказывания и отрицания высказываний.</w:t>
            </w:r>
          </w:p>
        </w:tc>
        <w:tc>
          <w:tcPr>
            <w:tcW w:w="140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89A8560" w14:textId="77777777" w:rsidR="00DD7E35" w:rsidRPr="00CE0E54" w:rsidRDefault="00DD7E35" w:rsidP="00DD7E35">
            <w:pPr>
              <w:spacing w:after="0" w:line="240" w:lineRule="auto"/>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Устный опрос;</w:t>
            </w:r>
            <w:r w:rsidRPr="00CE0E54">
              <w:rPr>
                <w:rFonts w:ascii="Times New Roman" w:eastAsia="Calibri" w:hAnsi="Times New Roman" w:cs="Times New Roman"/>
                <w:sz w:val="20"/>
                <w:szCs w:val="20"/>
              </w:rPr>
              <w:br/>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AFB961C" w14:textId="77777777" w:rsidR="00DD7E35" w:rsidRPr="00CE0E54" w:rsidRDefault="00717A0E" w:rsidP="00DD7E35">
            <w:pPr>
              <w:spacing w:after="0" w:line="240" w:lineRule="auto"/>
              <w:ind w:right="-10"/>
              <w:rPr>
                <w:rFonts w:ascii="Times New Roman" w:eastAsia="MS Mincho" w:hAnsi="Times New Roman" w:cs="Times New Roman"/>
                <w:sz w:val="20"/>
                <w:szCs w:val="20"/>
                <w:lang w:val="en-US"/>
              </w:rPr>
            </w:pPr>
            <w:hyperlink r:id="rId61" w:history="1">
              <w:r w:rsidR="00DD7E35" w:rsidRPr="00CE0E54">
                <w:rPr>
                  <w:rFonts w:ascii="Times New Roman" w:eastAsia="Times New Roman" w:hAnsi="Times New Roman" w:cs="Times New Roman"/>
                  <w:color w:val="0000FF"/>
                  <w:sz w:val="20"/>
                  <w:szCs w:val="20"/>
                  <w:u w:val="single"/>
                  <w:lang w:val="en-US"/>
                </w:rPr>
                <w:t>https://resh.edu.ru/subject/lesson/2780/start/</w:t>
              </w:r>
            </w:hyperlink>
            <w:r w:rsidR="00DD7E35" w:rsidRPr="00CE0E54">
              <w:rPr>
                <w:rFonts w:ascii="Times New Roman" w:eastAsia="Times New Roman" w:hAnsi="Times New Roman" w:cs="Times New Roman"/>
                <w:sz w:val="20"/>
                <w:szCs w:val="20"/>
                <w:lang w:val="en-US"/>
              </w:rPr>
              <w:t xml:space="preserve"> </w:t>
            </w:r>
          </w:p>
        </w:tc>
      </w:tr>
      <w:tr w:rsidR="00DD7E35" w:rsidRPr="00717A0E" w14:paraId="0408D073" w14:textId="77777777" w:rsidTr="00950BC2">
        <w:trPr>
          <w:trHeight w:val="20"/>
        </w:trPr>
        <w:tc>
          <w:tcPr>
            <w:tcW w:w="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A4E4050"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6.2.</w:t>
            </w:r>
          </w:p>
        </w:tc>
        <w:tc>
          <w:tcPr>
            <w:tcW w:w="1413"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7060EF5"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Изображение многогранников.</w:t>
            </w:r>
          </w:p>
        </w:tc>
        <w:tc>
          <w:tcPr>
            <w:tcW w:w="75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E78BB4C"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1</w:t>
            </w:r>
          </w:p>
        </w:tc>
        <w:tc>
          <w:tcPr>
            <w:tcW w:w="1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28B63AD6"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124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1FBF0B1"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694DA50B"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2C182D1"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Распознавать на чертежах, рисунках, в окружающем мире прямоугольный параллелепипед, куб, многогранники, описывать, используя терминологию, оценивать линейные размеры.</w:t>
            </w:r>
          </w:p>
        </w:tc>
        <w:tc>
          <w:tcPr>
            <w:tcW w:w="140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4C47460" w14:textId="77777777" w:rsidR="00DD7E35" w:rsidRPr="00CE0E54" w:rsidRDefault="00DD7E35" w:rsidP="00DD7E35">
            <w:pPr>
              <w:spacing w:after="0" w:line="240" w:lineRule="auto"/>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Устный опрос;</w:t>
            </w:r>
            <w:r w:rsidRPr="00CE0E54">
              <w:rPr>
                <w:rFonts w:ascii="Times New Roman" w:eastAsia="Calibri" w:hAnsi="Times New Roman" w:cs="Times New Roman"/>
                <w:sz w:val="20"/>
                <w:szCs w:val="20"/>
              </w:rPr>
              <w:br/>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FB168A7" w14:textId="77777777" w:rsidR="00DD7E35" w:rsidRPr="00CE0E54" w:rsidRDefault="00717A0E" w:rsidP="00DD7E35">
            <w:pPr>
              <w:spacing w:after="0" w:line="240" w:lineRule="auto"/>
              <w:ind w:right="-10"/>
              <w:rPr>
                <w:rFonts w:ascii="Times New Roman" w:eastAsia="MS Mincho" w:hAnsi="Times New Roman" w:cs="Times New Roman"/>
                <w:sz w:val="20"/>
                <w:szCs w:val="20"/>
                <w:lang w:val="en-US"/>
              </w:rPr>
            </w:pPr>
            <w:hyperlink r:id="rId62" w:history="1">
              <w:r w:rsidR="00DD7E35" w:rsidRPr="00CE0E54">
                <w:rPr>
                  <w:rFonts w:ascii="Times New Roman" w:eastAsia="Times New Roman" w:hAnsi="Times New Roman" w:cs="Times New Roman"/>
                  <w:color w:val="0000FF"/>
                  <w:sz w:val="20"/>
                  <w:szCs w:val="20"/>
                  <w:u w:val="single"/>
                  <w:lang w:val="en-US"/>
                </w:rPr>
                <w:t>http://www.posobiya.ru/SREDN_SKOOL/MATEM/027/index.html</w:t>
              </w:r>
            </w:hyperlink>
            <w:r w:rsidR="00DD7E35" w:rsidRPr="00CE0E54">
              <w:rPr>
                <w:rFonts w:ascii="Times New Roman" w:eastAsia="Times New Roman" w:hAnsi="Times New Roman" w:cs="Times New Roman"/>
                <w:sz w:val="20"/>
                <w:szCs w:val="20"/>
                <w:lang w:val="en-US"/>
              </w:rPr>
              <w:t xml:space="preserve"> </w:t>
            </w:r>
          </w:p>
        </w:tc>
      </w:tr>
      <w:tr w:rsidR="00DD7E35" w:rsidRPr="00717A0E" w14:paraId="43828852" w14:textId="77777777" w:rsidTr="00950BC2">
        <w:trPr>
          <w:trHeight w:val="20"/>
        </w:trPr>
        <w:tc>
          <w:tcPr>
            <w:tcW w:w="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1316FF7"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6.3.</w:t>
            </w:r>
          </w:p>
        </w:tc>
        <w:tc>
          <w:tcPr>
            <w:tcW w:w="1413"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0A14CAB"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Модели пространственных тел.</w:t>
            </w:r>
          </w:p>
        </w:tc>
        <w:tc>
          <w:tcPr>
            <w:tcW w:w="75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7071238"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1</w:t>
            </w:r>
          </w:p>
        </w:tc>
        <w:tc>
          <w:tcPr>
            <w:tcW w:w="1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5529682"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124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C64BA7D"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F532F43"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5492616"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Распознавать на чертежах, рисунках, в окружающем мире прямоугольный параллелепипед, куб, многогранники, описывать, используя терминологию, оценивать линейные размеры.</w:t>
            </w:r>
          </w:p>
        </w:tc>
        <w:tc>
          <w:tcPr>
            <w:tcW w:w="140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246E080" w14:textId="77777777" w:rsidR="00DD7E35" w:rsidRPr="00CE0E54" w:rsidRDefault="00DD7E35" w:rsidP="00DD7E35">
            <w:pPr>
              <w:spacing w:after="0" w:line="240" w:lineRule="auto"/>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Письменный контроль;</w:t>
            </w:r>
            <w:r w:rsidRPr="00CE0E54">
              <w:rPr>
                <w:rFonts w:ascii="Times New Roman" w:eastAsia="Calibri" w:hAnsi="Times New Roman" w:cs="Times New Roman"/>
                <w:sz w:val="20"/>
                <w:szCs w:val="20"/>
              </w:rPr>
              <w:br/>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41F656C" w14:textId="77777777" w:rsidR="00DD7E35" w:rsidRPr="00CE0E54" w:rsidRDefault="00717A0E" w:rsidP="00DD7E35">
            <w:pPr>
              <w:spacing w:after="0" w:line="240" w:lineRule="auto"/>
              <w:ind w:right="-10"/>
              <w:rPr>
                <w:rFonts w:ascii="Times New Roman" w:eastAsia="MS Mincho" w:hAnsi="Times New Roman" w:cs="Times New Roman"/>
                <w:sz w:val="20"/>
                <w:szCs w:val="20"/>
                <w:lang w:val="en-US"/>
              </w:rPr>
            </w:pPr>
            <w:hyperlink r:id="rId63" w:history="1">
              <w:r w:rsidR="00DD7E35" w:rsidRPr="00CE0E54">
                <w:rPr>
                  <w:rFonts w:ascii="Times New Roman" w:eastAsia="Times New Roman" w:hAnsi="Times New Roman" w:cs="Times New Roman"/>
                  <w:color w:val="0000FF"/>
                  <w:sz w:val="20"/>
                  <w:szCs w:val="20"/>
                  <w:u w:val="single"/>
                  <w:lang w:val="en-US"/>
                </w:rPr>
                <w:t>https://videouroki.net/razrabotki/prostranstvennye-tela-mnogogranniki.html</w:t>
              </w:r>
            </w:hyperlink>
            <w:r w:rsidR="00DD7E35" w:rsidRPr="00CE0E54">
              <w:rPr>
                <w:rFonts w:ascii="Times New Roman" w:eastAsia="Times New Roman" w:hAnsi="Times New Roman" w:cs="Times New Roman"/>
                <w:sz w:val="20"/>
                <w:szCs w:val="20"/>
                <w:u w:val="single"/>
                <w:lang w:val="en-US"/>
              </w:rPr>
              <w:t xml:space="preserve"> </w:t>
            </w:r>
          </w:p>
        </w:tc>
      </w:tr>
      <w:tr w:rsidR="00DD7E35" w:rsidRPr="00717A0E" w14:paraId="6720CDAC" w14:textId="77777777" w:rsidTr="00950BC2">
        <w:trPr>
          <w:trHeight w:val="20"/>
        </w:trPr>
        <w:tc>
          <w:tcPr>
            <w:tcW w:w="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1B49273"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6.4.</w:t>
            </w:r>
          </w:p>
        </w:tc>
        <w:tc>
          <w:tcPr>
            <w:tcW w:w="1413"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7630565"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Прямоугольный параллелепипед, куб.</w:t>
            </w:r>
          </w:p>
        </w:tc>
        <w:tc>
          <w:tcPr>
            <w:tcW w:w="75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CD2AF55"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1</w:t>
            </w:r>
          </w:p>
        </w:tc>
        <w:tc>
          <w:tcPr>
            <w:tcW w:w="1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99D5731"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124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6426BF27"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D801887"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639D951"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Исследовать свойства куба, прямоугольного параллелепипеда, многогранников, используя модели.</w:t>
            </w:r>
          </w:p>
        </w:tc>
        <w:tc>
          <w:tcPr>
            <w:tcW w:w="140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452F64F" w14:textId="77777777" w:rsidR="00DD7E35" w:rsidRPr="00CE0E54" w:rsidRDefault="00DD7E35" w:rsidP="00DD7E35">
            <w:pPr>
              <w:spacing w:after="0" w:line="240" w:lineRule="auto"/>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Устный опрос;</w:t>
            </w:r>
            <w:r w:rsidRPr="00CE0E54">
              <w:rPr>
                <w:rFonts w:ascii="Times New Roman" w:eastAsia="Calibri" w:hAnsi="Times New Roman" w:cs="Times New Roman"/>
                <w:sz w:val="20"/>
                <w:szCs w:val="20"/>
              </w:rPr>
              <w:br/>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DBFEE2C" w14:textId="77777777" w:rsidR="00DD7E35" w:rsidRPr="00CE0E54" w:rsidRDefault="00717A0E" w:rsidP="00DD7E35">
            <w:pPr>
              <w:spacing w:after="0" w:line="240" w:lineRule="auto"/>
              <w:ind w:right="-10"/>
              <w:rPr>
                <w:rFonts w:ascii="Times New Roman" w:eastAsia="MS Mincho" w:hAnsi="Times New Roman" w:cs="Times New Roman"/>
                <w:sz w:val="20"/>
                <w:szCs w:val="20"/>
                <w:lang w:val="en-US"/>
              </w:rPr>
            </w:pPr>
            <w:hyperlink r:id="rId64" w:history="1">
              <w:r w:rsidR="00DD7E35" w:rsidRPr="00CE0E54">
                <w:rPr>
                  <w:rFonts w:ascii="Times New Roman" w:eastAsia="Times New Roman" w:hAnsi="Times New Roman" w:cs="Times New Roman"/>
                  <w:color w:val="0000FF"/>
                  <w:sz w:val="20"/>
                  <w:szCs w:val="20"/>
                  <w:u w:val="single"/>
                  <w:lang w:val="en-US"/>
                </w:rPr>
                <w:t>https://www.yaklass.ru/p/matematika/5-klass/geometricheskie-tela-13832/priamougolnyi-parallelepiped-opredelenie-svoistva-13545</w:t>
              </w:r>
            </w:hyperlink>
            <w:r w:rsidR="00DD7E35" w:rsidRPr="00CE0E54">
              <w:rPr>
                <w:rFonts w:ascii="Times New Roman" w:eastAsia="Times New Roman" w:hAnsi="Times New Roman" w:cs="Times New Roman"/>
                <w:sz w:val="20"/>
                <w:szCs w:val="20"/>
                <w:lang w:val="en-US"/>
              </w:rPr>
              <w:t xml:space="preserve"> </w:t>
            </w:r>
          </w:p>
        </w:tc>
      </w:tr>
      <w:tr w:rsidR="00DD7E35" w:rsidRPr="00717A0E" w14:paraId="6E77524F" w14:textId="77777777" w:rsidTr="00950BC2">
        <w:trPr>
          <w:trHeight w:val="20"/>
        </w:trPr>
        <w:tc>
          <w:tcPr>
            <w:tcW w:w="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07F2875"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lastRenderedPageBreak/>
              <w:t>6.5.</w:t>
            </w:r>
          </w:p>
        </w:tc>
        <w:tc>
          <w:tcPr>
            <w:tcW w:w="1413"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93FFCB3"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Развёртки куба и параллелепипеда.</w:t>
            </w:r>
          </w:p>
        </w:tc>
        <w:tc>
          <w:tcPr>
            <w:tcW w:w="75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6CE43F6"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1</w:t>
            </w:r>
          </w:p>
        </w:tc>
        <w:tc>
          <w:tcPr>
            <w:tcW w:w="1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211DB2E"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124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21250FE"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43BA25F2"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74E908D"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Распознавать и изображать развёртки куба и параллелепипеда.</w:t>
            </w:r>
          </w:p>
        </w:tc>
        <w:tc>
          <w:tcPr>
            <w:tcW w:w="140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C0C50AE" w14:textId="77777777" w:rsidR="00DD7E35" w:rsidRPr="00CE0E54" w:rsidRDefault="00DD7E35" w:rsidP="00DD7E35">
            <w:pPr>
              <w:spacing w:after="0" w:line="240" w:lineRule="auto"/>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Устный опрос;</w:t>
            </w:r>
            <w:r w:rsidRPr="00CE0E54">
              <w:rPr>
                <w:rFonts w:ascii="Times New Roman" w:eastAsia="Calibri" w:hAnsi="Times New Roman" w:cs="Times New Roman"/>
                <w:sz w:val="20"/>
                <w:szCs w:val="20"/>
              </w:rPr>
              <w:br/>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F800CC8" w14:textId="77777777" w:rsidR="00DD7E35" w:rsidRPr="00CE0E54" w:rsidRDefault="00717A0E" w:rsidP="00DD7E35">
            <w:pPr>
              <w:spacing w:after="0" w:line="240" w:lineRule="auto"/>
              <w:ind w:right="-10"/>
              <w:rPr>
                <w:rFonts w:ascii="Times New Roman" w:eastAsia="MS Mincho" w:hAnsi="Times New Roman" w:cs="Times New Roman"/>
                <w:sz w:val="20"/>
                <w:szCs w:val="20"/>
                <w:lang w:val="en-US"/>
              </w:rPr>
            </w:pPr>
            <w:hyperlink r:id="rId65" w:history="1">
              <w:r w:rsidR="00DD7E35" w:rsidRPr="00CE0E54">
                <w:rPr>
                  <w:rFonts w:ascii="Times New Roman" w:eastAsia="Times New Roman" w:hAnsi="Times New Roman" w:cs="Times New Roman"/>
                  <w:color w:val="0000FF"/>
                  <w:sz w:val="20"/>
                  <w:szCs w:val="20"/>
                  <w:u w:val="single"/>
                  <w:lang w:val="en-US"/>
                </w:rPr>
                <w:t>https://www.yaklass.ru/p/matematika/5-klass/geometricheskie-tela-13832/priamougolnyi-parallelepiped-razvertka-13552</w:t>
              </w:r>
            </w:hyperlink>
          </w:p>
        </w:tc>
      </w:tr>
      <w:tr w:rsidR="00DD7E35" w:rsidRPr="00717A0E" w14:paraId="6A387A0E" w14:textId="77777777" w:rsidTr="00950BC2">
        <w:trPr>
          <w:trHeight w:val="20"/>
        </w:trPr>
        <w:tc>
          <w:tcPr>
            <w:tcW w:w="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29D9210"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6.6..</w:t>
            </w:r>
          </w:p>
        </w:tc>
        <w:tc>
          <w:tcPr>
            <w:tcW w:w="1413"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1F96946"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Практическая работа «Развёртка куба».</w:t>
            </w:r>
          </w:p>
        </w:tc>
        <w:tc>
          <w:tcPr>
            <w:tcW w:w="75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84866D6"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1</w:t>
            </w:r>
          </w:p>
        </w:tc>
        <w:tc>
          <w:tcPr>
            <w:tcW w:w="1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C9E19BB"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124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84DC352"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1</w:t>
            </w: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4A4AF6F5"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8F0EA7F"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Моделировать куб и параллелепипед из бумаги и прочих материалов, объяснять способ моделирования.</w:t>
            </w:r>
          </w:p>
        </w:tc>
        <w:tc>
          <w:tcPr>
            <w:tcW w:w="140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D60EDA5" w14:textId="77777777" w:rsidR="00DD7E35" w:rsidRPr="00CE0E54" w:rsidRDefault="00DD7E35" w:rsidP="00DD7E35">
            <w:pPr>
              <w:spacing w:after="0" w:line="240" w:lineRule="auto"/>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Практическая работа;</w:t>
            </w:r>
            <w:r w:rsidRPr="00CE0E54">
              <w:rPr>
                <w:rFonts w:ascii="Times New Roman" w:eastAsia="Calibri" w:hAnsi="Times New Roman" w:cs="Times New Roman"/>
                <w:sz w:val="20"/>
                <w:szCs w:val="20"/>
              </w:rPr>
              <w:br/>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A898ECF" w14:textId="77777777" w:rsidR="00DD7E35" w:rsidRPr="00CE0E54" w:rsidRDefault="00717A0E" w:rsidP="00DD7E35">
            <w:pPr>
              <w:spacing w:after="0" w:line="240" w:lineRule="auto"/>
              <w:ind w:right="-10"/>
              <w:rPr>
                <w:rFonts w:ascii="Times New Roman" w:eastAsia="MS Mincho" w:hAnsi="Times New Roman" w:cs="Times New Roman"/>
                <w:sz w:val="20"/>
                <w:szCs w:val="20"/>
                <w:lang w:val="en-US"/>
              </w:rPr>
            </w:pPr>
            <w:hyperlink r:id="rId66" w:history="1">
              <w:r w:rsidR="00DD7E35" w:rsidRPr="00CE0E54">
                <w:rPr>
                  <w:rFonts w:ascii="Times New Roman" w:eastAsia="Times New Roman" w:hAnsi="Times New Roman" w:cs="Times New Roman"/>
                  <w:color w:val="1155CC"/>
                  <w:sz w:val="20"/>
                  <w:szCs w:val="20"/>
                  <w:u w:val="single"/>
                  <w:lang w:val="en-US"/>
                </w:rPr>
                <w:t>https://resh.edu.ru/subject/lesson/7790/start/325244/</w:t>
              </w:r>
            </w:hyperlink>
          </w:p>
        </w:tc>
      </w:tr>
      <w:tr w:rsidR="00DD7E35" w:rsidRPr="00717A0E" w14:paraId="6B441559" w14:textId="77777777" w:rsidTr="00950BC2">
        <w:trPr>
          <w:trHeight w:val="20"/>
        </w:trPr>
        <w:tc>
          <w:tcPr>
            <w:tcW w:w="4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3AF69A5"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6.7.</w:t>
            </w:r>
          </w:p>
        </w:tc>
        <w:tc>
          <w:tcPr>
            <w:tcW w:w="1413"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B748A66"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Объём куба, прямоугольного параллелепипеда</w:t>
            </w:r>
          </w:p>
        </w:tc>
        <w:tc>
          <w:tcPr>
            <w:tcW w:w="75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0EE5261"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3</w:t>
            </w:r>
          </w:p>
        </w:tc>
        <w:tc>
          <w:tcPr>
            <w:tcW w:w="1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1DB3F95"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1</w:t>
            </w:r>
          </w:p>
        </w:tc>
        <w:tc>
          <w:tcPr>
            <w:tcW w:w="124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32329FF"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864"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670EE092"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3606" w:type="dxa"/>
            <w:tcBorders>
              <w:top w:val="single" w:sz="6" w:space="0" w:color="000000"/>
              <w:left w:val="single" w:sz="6" w:space="0" w:color="000000"/>
              <w:bottom w:val="single" w:sz="4" w:space="0" w:color="auto"/>
              <w:right w:val="single" w:sz="6" w:space="0" w:color="000000"/>
            </w:tcBorders>
            <w:shd w:val="clear" w:color="auto" w:fill="FFFFFF"/>
            <w:tcMar>
              <w:top w:w="0" w:type="dxa"/>
              <w:left w:w="0" w:type="dxa"/>
              <w:bottom w:w="0" w:type="dxa"/>
              <w:right w:w="0" w:type="dxa"/>
            </w:tcMar>
            <w:hideMark/>
          </w:tcPr>
          <w:p w14:paraId="40CA1F13"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Calibri" w:hAnsi="Times New Roman" w:cs="Times New Roman"/>
                <w:sz w:val="20"/>
                <w:szCs w:val="20"/>
              </w:rPr>
              <w:t>Находить измерения, вычислять площадь поверхности; объём куба, прямоугольного параллелепипеда; исследовать зависимость объёма куба от длины его ребра, выдвигать и обосновывать гипотезу.</w:t>
            </w:r>
          </w:p>
        </w:tc>
        <w:tc>
          <w:tcPr>
            <w:tcW w:w="1401" w:type="dxa"/>
            <w:tcBorders>
              <w:top w:val="single" w:sz="6" w:space="0" w:color="000000"/>
              <w:left w:val="single" w:sz="6" w:space="0" w:color="000000"/>
              <w:bottom w:val="single" w:sz="4" w:space="0" w:color="auto"/>
              <w:right w:val="single" w:sz="6" w:space="0" w:color="000000"/>
            </w:tcBorders>
            <w:shd w:val="clear" w:color="auto" w:fill="FFFFFF"/>
            <w:tcMar>
              <w:top w:w="0" w:type="dxa"/>
              <w:left w:w="0" w:type="dxa"/>
              <w:bottom w:w="0" w:type="dxa"/>
              <w:right w:w="0" w:type="dxa"/>
            </w:tcMar>
            <w:hideMark/>
          </w:tcPr>
          <w:p w14:paraId="2516F42B" w14:textId="77777777" w:rsidR="00DD7E35" w:rsidRPr="00CE0E54" w:rsidRDefault="00DD7E35" w:rsidP="00DD7E35">
            <w:pPr>
              <w:spacing w:after="0" w:line="240" w:lineRule="auto"/>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Контрольная работа;</w:t>
            </w:r>
            <w:r w:rsidRPr="00CE0E54">
              <w:rPr>
                <w:rFonts w:ascii="Times New Roman" w:eastAsia="Calibri" w:hAnsi="Times New Roman" w:cs="Times New Roman"/>
                <w:sz w:val="20"/>
                <w:szCs w:val="20"/>
              </w:rPr>
              <w:br/>
            </w:r>
          </w:p>
        </w:tc>
        <w:tc>
          <w:tcPr>
            <w:tcW w:w="4126" w:type="dxa"/>
            <w:tcBorders>
              <w:top w:val="single" w:sz="6" w:space="0" w:color="000000"/>
              <w:left w:val="single" w:sz="6" w:space="0" w:color="000000"/>
              <w:bottom w:val="single" w:sz="4" w:space="0" w:color="auto"/>
              <w:right w:val="single" w:sz="6" w:space="0" w:color="000000"/>
            </w:tcBorders>
            <w:tcMar>
              <w:top w:w="0" w:type="dxa"/>
              <w:left w:w="0" w:type="dxa"/>
              <w:bottom w:w="0" w:type="dxa"/>
              <w:right w:w="0" w:type="dxa"/>
            </w:tcMar>
            <w:hideMark/>
          </w:tcPr>
          <w:p w14:paraId="7CA1EE68" w14:textId="77777777" w:rsidR="00DD7E35" w:rsidRPr="00CE0E54" w:rsidRDefault="00717A0E" w:rsidP="00DD7E35">
            <w:pPr>
              <w:spacing w:after="0" w:line="240" w:lineRule="auto"/>
              <w:ind w:right="-10"/>
              <w:rPr>
                <w:rFonts w:ascii="Times New Roman" w:eastAsia="MS Mincho" w:hAnsi="Times New Roman" w:cs="Times New Roman"/>
                <w:sz w:val="20"/>
                <w:szCs w:val="20"/>
                <w:lang w:val="en-US"/>
              </w:rPr>
            </w:pPr>
            <w:hyperlink r:id="rId67" w:history="1">
              <w:r w:rsidR="00DD7E35" w:rsidRPr="00CE0E54">
                <w:rPr>
                  <w:rFonts w:ascii="Times New Roman" w:eastAsia="LiberationSerif" w:hAnsi="Times New Roman" w:cs="Times New Roman"/>
                  <w:color w:val="0000FF"/>
                  <w:sz w:val="20"/>
                  <w:szCs w:val="20"/>
                  <w:u w:val="single"/>
                  <w:lang w:val="en-US"/>
                </w:rPr>
                <w:t>https://resh.edu.ru/subject/lesson/7730/conspect/272355/</w:t>
              </w:r>
            </w:hyperlink>
            <w:r w:rsidR="00DD7E35" w:rsidRPr="00CE0E54">
              <w:rPr>
                <w:rFonts w:ascii="Times New Roman" w:eastAsia="LiberationSerif" w:hAnsi="Times New Roman" w:cs="Times New Roman"/>
                <w:sz w:val="20"/>
                <w:szCs w:val="20"/>
                <w:u w:val="single"/>
                <w:lang w:val="en-US"/>
              </w:rPr>
              <w:t xml:space="preserve"> </w:t>
            </w:r>
          </w:p>
        </w:tc>
      </w:tr>
      <w:tr w:rsidR="00DD7E35" w:rsidRPr="00CE0E54" w14:paraId="55CD0A87" w14:textId="77777777" w:rsidTr="00950BC2">
        <w:trPr>
          <w:trHeight w:val="20"/>
        </w:trPr>
        <w:tc>
          <w:tcPr>
            <w:tcW w:w="1838"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DF3E40E"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b/>
                <w:bCs/>
                <w:sz w:val="20"/>
                <w:szCs w:val="20"/>
                <w:lang w:val="en-US"/>
              </w:rPr>
            </w:pPr>
            <w:r w:rsidRPr="00CE0E54">
              <w:rPr>
                <w:rFonts w:ascii="Times New Roman" w:eastAsia="Calibri" w:hAnsi="Times New Roman" w:cs="Times New Roman"/>
                <w:b/>
                <w:bCs/>
                <w:sz w:val="20"/>
                <w:szCs w:val="20"/>
              </w:rPr>
              <w:t>Итого по разделу:</w:t>
            </w:r>
          </w:p>
        </w:tc>
        <w:tc>
          <w:tcPr>
            <w:tcW w:w="75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080B625" w14:textId="77777777" w:rsidR="00DD7E35" w:rsidRPr="00CE0E54" w:rsidRDefault="00DD7E35" w:rsidP="00DD7E35">
            <w:pPr>
              <w:autoSpaceDE w:val="0"/>
              <w:autoSpaceDN w:val="0"/>
              <w:spacing w:after="0" w:line="240" w:lineRule="auto"/>
              <w:ind w:left="72"/>
              <w:jc w:val="center"/>
              <w:rPr>
                <w:rFonts w:ascii="Times New Roman" w:eastAsia="MS Mincho" w:hAnsi="Times New Roman" w:cs="Times New Roman"/>
                <w:b/>
                <w:bCs/>
                <w:sz w:val="20"/>
                <w:szCs w:val="20"/>
                <w:lang w:val="en-US"/>
              </w:rPr>
            </w:pPr>
            <w:r w:rsidRPr="00CE0E54">
              <w:rPr>
                <w:rFonts w:ascii="Times New Roman" w:eastAsia="Calibri" w:hAnsi="Times New Roman" w:cs="Times New Roman"/>
                <w:b/>
                <w:bCs/>
                <w:sz w:val="20"/>
                <w:szCs w:val="20"/>
              </w:rPr>
              <w:t>9</w:t>
            </w:r>
          </w:p>
        </w:tc>
        <w:tc>
          <w:tcPr>
            <w:tcW w:w="119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4D860BD" w14:textId="77777777" w:rsidR="00DD7E35" w:rsidRPr="00CE0E54" w:rsidRDefault="00DD7E35" w:rsidP="00DD7E35">
            <w:pPr>
              <w:spacing w:after="0" w:line="240" w:lineRule="auto"/>
              <w:jc w:val="center"/>
              <w:rPr>
                <w:rFonts w:ascii="Times New Roman" w:eastAsia="MS Mincho" w:hAnsi="Times New Roman" w:cs="Times New Roman"/>
                <w:b/>
                <w:bCs/>
                <w:sz w:val="20"/>
                <w:szCs w:val="20"/>
                <w:lang w:val="en-US"/>
              </w:rPr>
            </w:pPr>
            <w:r w:rsidRPr="00CE0E54">
              <w:rPr>
                <w:rFonts w:ascii="Times New Roman" w:eastAsia="Calibri" w:hAnsi="Times New Roman" w:cs="Times New Roman"/>
                <w:b/>
                <w:bCs/>
                <w:sz w:val="20"/>
                <w:szCs w:val="20"/>
              </w:rPr>
              <w:t>1</w:t>
            </w:r>
          </w:p>
        </w:tc>
        <w:tc>
          <w:tcPr>
            <w:tcW w:w="1241"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C040E72" w14:textId="77777777" w:rsidR="00DD7E35" w:rsidRPr="00CE0E54" w:rsidRDefault="00DD7E35" w:rsidP="00DD7E35">
            <w:pPr>
              <w:spacing w:after="0" w:line="240" w:lineRule="auto"/>
              <w:jc w:val="center"/>
              <w:rPr>
                <w:rFonts w:ascii="Times New Roman" w:eastAsia="MS Mincho" w:hAnsi="Times New Roman" w:cs="Times New Roman"/>
                <w:b/>
                <w:bCs/>
                <w:sz w:val="20"/>
                <w:szCs w:val="20"/>
                <w:lang w:val="en-US"/>
              </w:rPr>
            </w:pPr>
            <w:r w:rsidRPr="00CE0E54">
              <w:rPr>
                <w:rFonts w:ascii="Times New Roman" w:eastAsia="Calibri" w:hAnsi="Times New Roman" w:cs="Times New Roman"/>
                <w:b/>
                <w:bCs/>
                <w:sz w:val="20"/>
                <w:szCs w:val="20"/>
              </w:rPr>
              <w:t>1</w:t>
            </w:r>
          </w:p>
        </w:tc>
        <w:tc>
          <w:tcPr>
            <w:tcW w:w="864" w:type="dxa"/>
            <w:tcBorders>
              <w:top w:val="single" w:sz="6" w:space="0" w:color="000000"/>
              <w:left w:val="single" w:sz="6" w:space="0" w:color="000000"/>
              <w:bottom w:val="single" w:sz="6" w:space="0" w:color="000000"/>
              <w:right w:val="single" w:sz="4" w:space="0" w:color="auto"/>
            </w:tcBorders>
            <w:shd w:val="clear" w:color="auto" w:fill="FFFFFF"/>
            <w:tcMar>
              <w:top w:w="0" w:type="dxa"/>
              <w:left w:w="0" w:type="dxa"/>
              <w:bottom w:w="0" w:type="dxa"/>
              <w:right w:w="0" w:type="dxa"/>
            </w:tcMar>
            <w:hideMark/>
          </w:tcPr>
          <w:p w14:paraId="22AB2447" w14:textId="77777777" w:rsidR="00DD7E35" w:rsidRPr="00CE0E54" w:rsidRDefault="00DD7E35" w:rsidP="00DD7E35">
            <w:pPr>
              <w:spacing w:after="0" w:line="240" w:lineRule="auto"/>
              <w:rPr>
                <w:rFonts w:ascii="Times New Roman" w:eastAsia="MS Mincho" w:hAnsi="Times New Roman" w:cs="Times New Roman"/>
                <w:sz w:val="20"/>
                <w:szCs w:val="20"/>
                <w:lang w:val="en-US"/>
              </w:rPr>
            </w:pPr>
            <w:r w:rsidRPr="00CE0E54">
              <w:rPr>
                <w:rFonts w:ascii="Times New Roman" w:eastAsia="Calibri" w:hAnsi="Times New Roman" w:cs="Times New Roman"/>
                <w:sz w:val="20"/>
                <w:szCs w:val="20"/>
              </w:rPr>
              <w:t> </w:t>
            </w:r>
          </w:p>
        </w:tc>
        <w:tc>
          <w:tcPr>
            <w:tcW w:w="360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1A9B6ABF"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1401"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575AE8A4"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4126"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559BD1D0" w14:textId="77777777" w:rsidR="00DD7E35" w:rsidRPr="00CE0E54" w:rsidRDefault="00DD7E35" w:rsidP="00DD7E35">
            <w:pPr>
              <w:spacing w:after="0" w:line="240" w:lineRule="auto"/>
              <w:ind w:right="-10"/>
              <w:rPr>
                <w:rFonts w:ascii="Times New Roman" w:eastAsia="MS Mincho" w:hAnsi="Times New Roman" w:cs="Times New Roman"/>
                <w:sz w:val="20"/>
                <w:szCs w:val="20"/>
                <w:lang w:val="en-US"/>
              </w:rPr>
            </w:pPr>
          </w:p>
        </w:tc>
      </w:tr>
      <w:tr w:rsidR="00DD7E35" w:rsidRPr="00CE0E54" w14:paraId="20DC8A9B" w14:textId="77777777" w:rsidTr="00950BC2">
        <w:trPr>
          <w:trHeight w:val="20"/>
        </w:trPr>
        <w:tc>
          <w:tcPr>
            <w:tcW w:w="9494" w:type="dxa"/>
            <w:gridSpan w:val="7"/>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619C173" w14:textId="77777777" w:rsidR="00DD7E35" w:rsidRPr="00CE0E54" w:rsidRDefault="00DD7E35" w:rsidP="00DD7E35">
            <w:pPr>
              <w:autoSpaceDE w:val="0"/>
              <w:autoSpaceDN w:val="0"/>
              <w:spacing w:after="0" w:line="240" w:lineRule="auto"/>
              <w:ind w:left="72"/>
              <w:jc w:val="center"/>
              <w:rPr>
                <w:rFonts w:ascii="Times New Roman" w:eastAsia="MS Mincho" w:hAnsi="Times New Roman" w:cs="Times New Roman"/>
                <w:b/>
                <w:bCs/>
                <w:sz w:val="20"/>
                <w:szCs w:val="20"/>
                <w:lang w:val="en-US"/>
              </w:rPr>
            </w:pPr>
            <w:proofErr w:type="spellStart"/>
            <w:r w:rsidRPr="00CE0E54">
              <w:rPr>
                <w:rFonts w:ascii="Times New Roman" w:eastAsia="Times New Roman" w:hAnsi="Times New Roman" w:cs="Times New Roman"/>
                <w:b/>
                <w:bCs/>
                <w:color w:val="000000"/>
                <w:sz w:val="20"/>
                <w:szCs w:val="20"/>
                <w:lang w:val="en-US"/>
              </w:rPr>
              <w:t>Раздел</w:t>
            </w:r>
            <w:proofErr w:type="spellEnd"/>
            <w:r w:rsidRPr="00CE0E54">
              <w:rPr>
                <w:rFonts w:ascii="Times New Roman" w:eastAsia="Times New Roman" w:hAnsi="Times New Roman" w:cs="Times New Roman"/>
                <w:b/>
                <w:bCs/>
                <w:color w:val="000000"/>
                <w:sz w:val="20"/>
                <w:szCs w:val="20"/>
                <w:lang w:val="en-US"/>
              </w:rPr>
              <w:t xml:space="preserve"> 7. </w:t>
            </w:r>
            <w:proofErr w:type="spellStart"/>
            <w:r w:rsidRPr="00CE0E54">
              <w:rPr>
                <w:rFonts w:ascii="Times New Roman" w:eastAsia="Times New Roman" w:hAnsi="Times New Roman" w:cs="Times New Roman"/>
                <w:b/>
                <w:bCs/>
                <w:color w:val="221F1F"/>
                <w:sz w:val="20"/>
                <w:szCs w:val="20"/>
                <w:lang w:val="en-US"/>
              </w:rPr>
              <w:t>Повторение</w:t>
            </w:r>
            <w:proofErr w:type="spellEnd"/>
            <w:r w:rsidRPr="00CE0E54">
              <w:rPr>
                <w:rFonts w:ascii="Times New Roman" w:eastAsia="Times New Roman" w:hAnsi="Times New Roman" w:cs="Times New Roman"/>
                <w:b/>
                <w:bCs/>
                <w:color w:val="221F1F"/>
                <w:sz w:val="20"/>
                <w:szCs w:val="20"/>
                <w:lang w:val="en-US"/>
              </w:rPr>
              <w:t xml:space="preserve"> и </w:t>
            </w:r>
            <w:proofErr w:type="spellStart"/>
            <w:r w:rsidRPr="00CE0E54">
              <w:rPr>
                <w:rFonts w:ascii="Times New Roman" w:eastAsia="Times New Roman" w:hAnsi="Times New Roman" w:cs="Times New Roman"/>
                <w:b/>
                <w:bCs/>
                <w:color w:val="221F1F"/>
                <w:sz w:val="20"/>
                <w:szCs w:val="20"/>
                <w:lang w:val="en-US"/>
              </w:rPr>
              <w:t>обобщение</w:t>
            </w:r>
            <w:proofErr w:type="spellEnd"/>
          </w:p>
        </w:tc>
        <w:tc>
          <w:tcPr>
            <w:tcW w:w="1401"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151F1B8B" w14:textId="77777777" w:rsidR="00DD7E35" w:rsidRPr="00CE0E54" w:rsidRDefault="00DD7E35" w:rsidP="00DD7E35">
            <w:pPr>
              <w:spacing w:after="0" w:line="240" w:lineRule="auto"/>
              <w:rPr>
                <w:rFonts w:ascii="Times New Roman" w:eastAsia="MS Mincho" w:hAnsi="Times New Roman" w:cs="Times New Roman"/>
                <w:sz w:val="20"/>
                <w:szCs w:val="20"/>
                <w:lang w:val="en-US"/>
              </w:rPr>
            </w:pPr>
          </w:p>
        </w:tc>
        <w:tc>
          <w:tcPr>
            <w:tcW w:w="4126"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657050E7" w14:textId="77777777" w:rsidR="00DD7E35" w:rsidRPr="00CE0E54" w:rsidRDefault="00DD7E35" w:rsidP="00DD7E35">
            <w:pPr>
              <w:spacing w:after="0" w:line="240" w:lineRule="auto"/>
              <w:ind w:right="-10"/>
              <w:rPr>
                <w:rFonts w:ascii="Times New Roman" w:eastAsia="MS Mincho" w:hAnsi="Times New Roman" w:cs="Times New Roman"/>
                <w:sz w:val="20"/>
                <w:szCs w:val="20"/>
                <w:lang w:val="en-US"/>
              </w:rPr>
            </w:pPr>
          </w:p>
        </w:tc>
      </w:tr>
      <w:tr w:rsidR="00DD7E35" w:rsidRPr="00CE0E54" w14:paraId="5557AA98" w14:textId="77777777" w:rsidTr="00950BC2">
        <w:trPr>
          <w:trHeight w:val="20"/>
        </w:trPr>
        <w:tc>
          <w:tcPr>
            <w:tcW w:w="42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7BE2A3C" w14:textId="77777777" w:rsidR="00DD7E35" w:rsidRPr="00CE0E54" w:rsidRDefault="00DD7E35" w:rsidP="00DD7E35">
            <w:pPr>
              <w:autoSpaceDE w:val="0"/>
              <w:autoSpaceDN w:val="0"/>
              <w:spacing w:after="0" w:line="240" w:lineRule="auto"/>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7.1.</w:t>
            </w:r>
          </w:p>
        </w:tc>
        <w:tc>
          <w:tcPr>
            <w:tcW w:w="1413"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567160A"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rPr>
            </w:pPr>
            <w:r w:rsidRPr="00CE0E54">
              <w:rPr>
                <w:rFonts w:ascii="Times New Roman" w:eastAsia="Times New Roman" w:hAnsi="Times New Roman" w:cs="Times New Roman"/>
                <w:color w:val="221F1F"/>
                <w:sz w:val="20"/>
                <w:szCs w:val="20"/>
              </w:rPr>
              <w:t>Повторение основных понятий и методов курса 5 класса, обобщение знаний</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EC55A18"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MS Mincho" w:hAnsi="Times New Roman" w:cs="Times New Roman"/>
                <w:sz w:val="20"/>
                <w:szCs w:val="20"/>
              </w:rPr>
              <w:t>10</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41E2A1B"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MS Mincho" w:hAnsi="Times New Roman" w:cs="Times New Roman"/>
                <w:sz w:val="20"/>
                <w:szCs w:val="20"/>
              </w:rPr>
              <w:t>1</w:t>
            </w: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4420A0E" w14:textId="77777777" w:rsidR="00DD7E35" w:rsidRPr="00CE0E54" w:rsidRDefault="00DD7E35" w:rsidP="00DD7E35">
            <w:pPr>
              <w:spacing w:after="0" w:line="240" w:lineRule="auto"/>
              <w:jc w:val="center"/>
              <w:rPr>
                <w:rFonts w:ascii="Times New Roman" w:eastAsia="MS Mincho" w:hAnsi="Times New Roman" w:cs="Times New Roman"/>
                <w:sz w:val="20"/>
                <w:szCs w:val="20"/>
              </w:rPr>
            </w:pPr>
            <w:r w:rsidRPr="00CE0E54">
              <w:rPr>
                <w:rFonts w:ascii="Times New Roman" w:eastAsia="MS Mincho" w:hAnsi="Times New Roman" w:cs="Times New Roman"/>
                <w:sz w:val="20"/>
                <w:szCs w:val="20"/>
              </w:rPr>
              <w:t>9</w:t>
            </w:r>
          </w:p>
        </w:tc>
        <w:tc>
          <w:tcPr>
            <w:tcW w:w="86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88700F" w14:textId="77777777" w:rsidR="00DD7E35" w:rsidRPr="00CE0E54" w:rsidRDefault="00DD7E35" w:rsidP="00DD7E35">
            <w:pPr>
              <w:spacing w:after="0" w:line="240" w:lineRule="auto"/>
              <w:rPr>
                <w:rFonts w:ascii="Times New Roman" w:eastAsia="MS Mincho" w:hAnsi="Times New Roman" w:cs="Times New Roman"/>
                <w:sz w:val="20"/>
                <w:szCs w:val="20"/>
              </w:rPr>
            </w:pPr>
          </w:p>
        </w:tc>
        <w:tc>
          <w:tcPr>
            <w:tcW w:w="360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13FD966"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Повторение и обобщение по всем разделам;</w:t>
            </w:r>
            <w:r w:rsidRPr="00CE0E54">
              <w:rPr>
                <w:rFonts w:ascii="Times New Roman" w:eastAsia="MS Mincho" w:hAnsi="Times New Roman" w:cs="Times New Roman"/>
                <w:sz w:val="20"/>
                <w:szCs w:val="20"/>
              </w:rPr>
              <w:br/>
            </w:r>
          </w:p>
        </w:tc>
        <w:tc>
          <w:tcPr>
            <w:tcW w:w="140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983F1E5" w14:textId="77777777" w:rsidR="00DD7E35" w:rsidRPr="00CE0E54" w:rsidRDefault="00DD7E35" w:rsidP="00DD7E35">
            <w:pPr>
              <w:spacing w:after="0" w:line="240" w:lineRule="auto"/>
              <w:rPr>
                <w:rFonts w:ascii="Times New Roman" w:eastAsia="MS Mincho" w:hAnsi="Times New Roman" w:cs="Times New Roman"/>
                <w:sz w:val="20"/>
                <w:szCs w:val="20"/>
              </w:rPr>
            </w:pPr>
            <w:r w:rsidRPr="00CE0E54">
              <w:rPr>
                <w:rFonts w:ascii="Times New Roman" w:eastAsia="MS Mincho" w:hAnsi="Times New Roman" w:cs="Times New Roman"/>
                <w:sz w:val="20"/>
                <w:szCs w:val="20"/>
              </w:rPr>
              <w:t>Практическая работа;</w:t>
            </w:r>
            <w:r w:rsidRPr="00CE0E54">
              <w:rPr>
                <w:rFonts w:ascii="Times New Roman" w:eastAsia="MS Mincho" w:hAnsi="Times New Roman" w:cs="Times New Roman"/>
                <w:sz w:val="20"/>
                <w:szCs w:val="20"/>
              </w:rPr>
              <w:br/>
            </w:r>
          </w:p>
        </w:tc>
        <w:tc>
          <w:tcPr>
            <w:tcW w:w="41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5E3E835" w14:textId="77777777" w:rsidR="00DD7E35" w:rsidRPr="00CE0E54" w:rsidRDefault="00717A0E" w:rsidP="00DD7E35">
            <w:pPr>
              <w:spacing w:after="0" w:line="240" w:lineRule="auto"/>
              <w:ind w:right="-10"/>
              <w:rPr>
                <w:rFonts w:ascii="Times New Roman" w:eastAsia="Times New Roman" w:hAnsi="Times New Roman" w:cs="Times New Roman"/>
                <w:color w:val="1155CC"/>
                <w:sz w:val="20"/>
                <w:szCs w:val="20"/>
                <w:u w:val="single"/>
              </w:rPr>
            </w:pPr>
            <w:hyperlink r:id="rId68" w:history="1">
              <w:r w:rsidR="00DD7E35" w:rsidRPr="00CE0E54">
                <w:rPr>
                  <w:rFonts w:ascii="Times New Roman" w:eastAsia="Times New Roman" w:hAnsi="Times New Roman" w:cs="Times New Roman"/>
                  <w:color w:val="1155CC"/>
                  <w:sz w:val="20"/>
                  <w:szCs w:val="20"/>
                  <w:u w:val="single"/>
                </w:rPr>
                <w:t>https://foxford.ru/wiki/matematika/zadachi-na-rabotu</w:t>
              </w:r>
            </w:hyperlink>
            <w:hyperlink r:id="rId69" w:history="1">
              <w:r w:rsidR="00DD7E35" w:rsidRPr="00CE0E54">
                <w:rPr>
                  <w:rFonts w:ascii="Times New Roman" w:eastAsia="Times New Roman" w:hAnsi="Times New Roman" w:cs="Times New Roman"/>
                  <w:sz w:val="20"/>
                  <w:szCs w:val="20"/>
                  <w:u w:val="single"/>
                </w:rPr>
                <w:t xml:space="preserve"> </w:t>
              </w:r>
            </w:hyperlink>
            <w:hyperlink r:id="rId70" w:history="1">
              <w:r w:rsidR="00DD7E35" w:rsidRPr="00CE0E54">
                <w:rPr>
                  <w:rFonts w:ascii="Times New Roman" w:eastAsia="Times New Roman" w:hAnsi="Times New Roman" w:cs="Times New Roman"/>
                  <w:color w:val="1155CC"/>
                  <w:sz w:val="20"/>
                  <w:szCs w:val="20"/>
                  <w:u w:val="single"/>
                </w:rPr>
                <w:t>https://foxford.ru/wiki/matematika/zadachi-na-dvizhenie</w:t>
              </w:r>
            </w:hyperlink>
            <w:hyperlink r:id="rId71" w:history="1">
              <w:r w:rsidR="00DD7E35" w:rsidRPr="00CE0E54">
                <w:rPr>
                  <w:rFonts w:ascii="Times New Roman" w:eastAsia="Times New Roman" w:hAnsi="Times New Roman" w:cs="Times New Roman"/>
                  <w:sz w:val="20"/>
                  <w:szCs w:val="20"/>
                  <w:u w:val="single"/>
                </w:rPr>
                <w:t xml:space="preserve"> </w:t>
              </w:r>
            </w:hyperlink>
            <w:hyperlink r:id="rId72" w:history="1">
              <w:r w:rsidR="00DD7E35" w:rsidRPr="00CE0E54">
                <w:rPr>
                  <w:rFonts w:ascii="Times New Roman" w:eastAsia="Times New Roman" w:hAnsi="Times New Roman" w:cs="Times New Roman"/>
                  <w:color w:val="1155CC"/>
                  <w:sz w:val="20"/>
                  <w:szCs w:val="20"/>
                  <w:u w:val="single"/>
                </w:rPr>
                <w:t>https://foxford.ru/wiki/matematika/zadachi-na-dvizhenie-po-vode</w:t>
              </w:r>
            </w:hyperlink>
          </w:p>
          <w:p w14:paraId="23502993" w14:textId="77777777" w:rsidR="00DD7E35" w:rsidRPr="00CE0E54" w:rsidRDefault="00717A0E" w:rsidP="00DD7E35">
            <w:pPr>
              <w:spacing w:after="0" w:line="240" w:lineRule="auto"/>
              <w:ind w:right="-10"/>
              <w:rPr>
                <w:rFonts w:ascii="Times New Roman" w:eastAsia="MS Mincho" w:hAnsi="Times New Roman" w:cs="Times New Roman"/>
                <w:sz w:val="20"/>
                <w:szCs w:val="20"/>
              </w:rPr>
            </w:pPr>
            <w:hyperlink r:id="rId73" w:anchor="popup:vsedeistvija" w:history="1">
              <w:r w:rsidR="00DD7E35" w:rsidRPr="00CE0E54">
                <w:rPr>
                  <w:rFonts w:ascii="Times New Roman" w:eastAsia="MS Mincho" w:hAnsi="Times New Roman" w:cs="Times New Roman"/>
                  <w:color w:val="0563C1" w:themeColor="hyperlink"/>
                  <w:sz w:val="20"/>
                  <w:szCs w:val="20"/>
                  <w:u w:val="single"/>
                </w:rPr>
                <w:t>https://distant.uchi.ru/lessons--5-8#popup:vsedeistvija</w:t>
              </w:r>
            </w:hyperlink>
            <w:r w:rsidR="00DD7E35" w:rsidRPr="00CE0E54">
              <w:rPr>
                <w:rFonts w:ascii="Times New Roman" w:eastAsia="MS Mincho" w:hAnsi="Times New Roman" w:cs="Times New Roman"/>
                <w:sz w:val="20"/>
                <w:szCs w:val="20"/>
              </w:rPr>
              <w:t xml:space="preserve"> </w:t>
            </w:r>
          </w:p>
        </w:tc>
      </w:tr>
      <w:tr w:rsidR="00DD7E35" w:rsidRPr="00CE0E54" w14:paraId="4FC4CB4E" w14:textId="77777777" w:rsidTr="00950BC2">
        <w:trPr>
          <w:trHeight w:val="20"/>
        </w:trPr>
        <w:tc>
          <w:tcPr>
            <w:tcW w:w="183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F3859EB"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b/>
                <w:bCs/>
                <w:sz w:val="20"/>
                <w:szCs w:val="20"/>
                <w:lang w:val="en-US"/>
              </w:rPr>
            </w:pPr>
            <w:proofErr w:type="spellStart"/>
            <w:r w:rsidRPr="00CE0E54">
              <w:rPr>
                <w:rFonts w:ascii="Times New Roman" w:eastAsia="Times New Roman" w:hAnsi="Times New Roman" w:cs="Times New Roman"/>
                <w:b/>
                <w:bCs/>
                <w:color w:val="000000"/>
                <w:sz w:val="20"/>
                <w:szCs w:val="20"/>
                <w:lang w:val="en-US"/>
              </w:rPr>
              <w:t>Итого</w:t>
            </w:r>
            <w:proofErr w:type="spellEnd"/>
            <w:r w:rsidRPr="00CE0E54">
              <w:rPr>
                <w:rFonts w:ascii="Times New Roman" w:eastAsia="Times New Roman" w:hAnsi="Times New Roman" w:cs="Times New Roman"/>
                <w:b/>
                <w:bCs/>
                <w:color w:val="000000"/>
                <w:sz w:val="20"/>
                <w:szCs w:val="20"/>
                <w:lang w:val="en-US"/>
              </w:rPr>
              <w:t xml:space="preserve"> </w:t>
            </w:r>
            <w:proofErr w:type="spellStart"/>
            <w:r w:rsidRPr="00CE0E54">
              <w:rPr>
                <w:rFonts w:ascii="Times New Roman" w:eastAsia="Times New Roman" w:hAnsi="Times New Roman" w:cs="Times New Roman"/>
                <w:b/>
                <w:bCs/>
                <w:color w:val="000000"/>
                <w:sz w:val="20"/>
                <w:szCs w:val="20"/>
                <w:lang w:val="en-US"/>
              </w:rPr>
              <w:t>по</w:t>
            </w:r>
            <w:proofErr w:type="spellEnd"/>
            <w:r w:rsidRPr="00CE0E54">
              <w:rPr>
                <w:rFonts w:ascii="Times New Roman" w:eastAsia="Times New Roman" w:hAnsi="Times New Roman" w:cs="Times New Roman"/>
                <w:b/>
                <w:bCs/>
                <w:color w:val="000000"/>
                <w:sz w:val="20"/>
                <w:szCs w:val="20"/>
                <w:lang w:val="en-US"/>
              </w:rPr>
              <w:t xml:space="preserve"> </w:t>
            </w:r>
            <w:proofErr w:type="spellStart"/>
            <w:r w:rsidRPr="00CE0E54">
              <w:rPr>
                <w:rFonts w:ascii="Times New Roman" w:eastAsia="Times New Roman" w:hAnsi="Times New Roman" w:cs="Times New Roman"/>
                <w:b/>
                <w:bCs/>
                <w:color w:val="000000"/>
                <w:sz w:val="20"/>
                <w:szCs w:val="20"/>
                <w:lang w:val="en-US"/>
              </w:rPr>
              <w:t>разделу</w:t>
            </w:r>
            <w:proofErr w:type="spellEnd"/>
            <w:r w:rsidRPr="00CE0E54">
              <w:rPr>
                <w:rFonts w:ascii="Times New Roman" w:eastAsia="Times New Roman" w:hAnsi="Times New Roman" w:cs="Times New Roman"/>
                <w:b/>
                <w:bCs/>
                <w:color w:val="000000"/>
                <w:sz w:val="20"/>
                <w:szCs w:val="20"/>
                <w:lang w:val="en-US"/>
              </w:rPr>
              <w:t>:</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FDE57E6" w14:textId="77777777" w:rsidR="00DD7E35" w:rsidRPr="00CE0E54" w:rsidRDefault="00DD7E35" w:rsidP="00DD7E35">
            <w:pPr>
              <w:autoSpaceDE w:val="0"/>
              <w:autoSpaceDN w:val="0"/>
              <w:spacing w:after="0" w:line="240" w:lineRule="auto"/>
              <w:ind w:left="72"/>
              <w:jc w:val="center"/>
              <w:rPr>
                <w:rFonts w:ascii="Times New Roman" w:eastAsia="MS Mincho" w:hAnsi="Times New Roman" w:cs="Times New Roman"/>
                <w:b/>
                <w:bCs/>
                <w:sz w:val="20"/>
                <w:szCs w:val="20"/>
                <w:lang w:val="en-US"/>
              </w:rPr>
            </w:pPr>
            <w:r w:rsidRPr="00CE0E54">
              <w:rPr>
                <w:rFonts w:ascii="Times New Roman" w:eastAsia="Times New Roman" w:hAnsi="Times New Roman" w:cs="Times New Roman"/>
                <w:b/>
                <w:bCs/>
                <w:color w:val="000000"/>
                <w:sz w:val="20"/>
                <w:szCs w:val="20"/>
                <w:lang w:val="en-US"/>
              </w:rPr>
              <w:t>10</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FDEEFFE" w14:textId="77777777" w:rsidR="00DD7E35" w:rsidRPr="00CE0E54" w:rsidRDefault="00DD7E35" w:rsidP="00DD7E35">
            <w:pPr>
              <w:spacing w:after="0" w:line="240" w:lineRule="auto"/>
              <w:jc w:val="center"/>
              <w:rPr>
                <w:rFonts w:ascii="Times New Roman" w:eastAsia="MS Mincho" w:hAnsi="Times New Roman" w:cs="Times New Roman"/>
                <w:b/>
                <w:bCs/>
                <w:sz w:val="20"/>
                <w:szCs w:val="20"/>
                <w:lang w:val="en-US"/>
              </w:rPr>
            </w:pPr>
            <w:r w:rsidRPr="00CE0E54">
              <w:rPr>
                <w:rFonts w:ascii="Times New Roman" w:eastAsia="MS Mincho" w:hAnsi="Times New Roman" w:cs="Times New Roman"/>
                <w:b/>
                <w:bCs/>
                <w:sz w:val="20"/>
                <w:szCs w:val="20"/>
              </w:rPr>
              <w:t>1</w:t>
            </w: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6A9AA28" w14:textId="77777777" w:rsidR="00DD7E35" w:rsidRPr="00CE0E54" w:rsidRDefault="00DD7E35" w:rsidP="00DD7E35">
            <w:pPr>
              <w:spacing w:after="0" w:line="240" w:lineRule="auto"/>
              <w:jc w:val="center"/>
              <w:rPr>
                <w:rFonts w:ascii="Times New Roman" w:eastAsia="MS Mincho" w:hAnsi="Times New Roman" w:cs="Times New Roman"/>
                <w:b/>
                <w:bCs/>
                <w:sz w:val="20"/>
                <w:szCs w:val="20"/>
                <w:lang w:val="en-US"/>
              </w:rPr>
            </w:pPr>
            <w:r w:rsidRPr="00CE0E54">
              <w:rPr>
                <w:rFonts w:ascii="Times New Roman" w:eastAsia="MS Mincho" w:hAnsi="Times New Roman" w:cs="Times New Roman"/>
                <w:b/>
                <w:bCs/>
                <w:sz w:val="20"/>
                <w:szCs w:val="20"/>
              </w:rPr>
              <w:t>9</w:t>
            </w:r>
          </w:p>
        </w:tc>
        <w:tc>
          <w:tcPr>
            <w:tcW w:w="9997"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5F193EC" w14:textId="77777777" w:rsidR="00DD7E35" w:rsidRPr="00CE0E54" w:rsidRDefault="00DD7E35" w:rsidP="00DD7E35">
            <w:pPr>
              <w:spacing w:after="0" w:line="240" w:lineRule="auto"/>
              <w:ind w:right="-10"/>
              <w:rPr>
                <w:rFonts w:ascii="Times New Roman" w:eastAsia="MS Mincho" w:hAnsi="Times New Roman" w:cs="Times New Roman"/>
                <w:sz w:val="20"/>
                <w:szCs w:val="20"/>
                <w:lang w:val="en-US"/>
              </w:rPr>
            </w:pPr>
          </w:p>
        </w:tc>
      </w:tr>
      <w:tr w:rsidR="00DD7E35" w:rsidRPr="00CE0E54" w14:paraId="32E77AB4" w14:textId="77777777" w:rsidTr="00950BC2">
        <w:trPr>
          <w:trHeight w:val="20"/>
        </w:trPr>
        <w:tc>
          <w:tcPr>
            <w:tcW w:w="1838"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BB851DE" w14:textId="77777777" w:rsidR="00DD7E35" w:rsidRPr="00CE0E54" w:rsidRDefault="00DD7E35" w:rsidP="00DD7E35">
            <w:pPr>
              <w:autoSpaceDE w:val="0"/>
              <w:autoSpaceDN w:val="0"/>
              <w:spacing w:after="0" w:line="240" w:lineRule="auto"/>
              <w:ind w:left="72"/>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rPr>
              <w:t>ОБЩЕЕ КОЛИЧЕСТВО ЧАСОВ ПО ПРОГРАММЕ</w:t>
            </w:r>
          </w:p>
        </w:tc>
        <w:tc>
          <w:tcPr>
            <w:tcW w:w="75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9298604" w14:textId="77777777" w:rsidR="00DD7E35" w:rsidRPr="00CE0E54" w:rsidRDefault="00DD7E35" w:rsidP="00DD7E35">
            <w:pPr>
              <w:autoSpaceDE w:val="0"/>
              <w:autoSpaceDN w:val="0"/>
              <w:spacing w:after="0" w:line="240" w:lineRule="auto"/>
              <w:ind w:left="72"/>
              <w:jc w:val="center"/>
              <w:rPr>
                <w:rFonts w:ascii="Times New Roman" w:eastAsia="MS Mincho" w:hAnsi="Times New Roman" w:cs="Times New Roman"/>
                <w:sz w:val="20"/>
                <w:szCs w:val="20"/>
                <w:lang w:val="en-US"/>
              </w:rPr>
            </w:pPr>
            <w:r w:rsidRPr="00CE0E54">
              <w:rPr>
                <w:rFonts w:ascii="Times New Roman" w:eastAsia="Times New Roman" w:hAnsi="Times New Roman" w:cs="Times New Roman"/>
                <w:color w:val="000000"/>
                <w:sz w:val="20"/>
                <w:szCs w:val="20"/>
                <w:lang w:val="en-US"/>
              </w:rPr>
              <w:t>170</w:t>
            </w:r>
          </w:p>
        </w:tc>
        <w:tc>
          <w:tcPr>
            <w:tcW w:w="119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9073586" w14:textId="42749F7E" w:rsidR="00DD7E35" w:rsidRPr="00CE0E54" w:rsidRDefault="00DD7E35" w:rsidP="00DD7E35">
            <w:pPr>
              <w:autoSpaceDE w:val="0"/>
              <w:autoSpaceDN w:val="0"/>
              <w:spacing w:after="0" w:line="240" w:lineRule="auto"/>
              <w:ind w:left="72"/>
              <w:jc w:val="center"/>
              <w:rPr>
                <w:rFonts w:ascii="Times New Roman" w:eastAsia="MS Mincho" w:hAnsi="Times New Roman" w:cs="Times New Roman"/>
                <w:sz w:val="20"/>
                <w:szCs w:val="20"/>
              </w:rPr>
            </w:pPr>
            <w:r w:rsidRPr="00CE0E54">
              <w:rPr>
                <w:rFonts w:ascii="Times New Roman" w:eastAsia="Times New Roman" w:hAnsi="Times New Roman" w:cs="Times New Roman"/>
                <w:color w:val="000000"/>
                <w:sz w:val="20"/>
                <w:szCs w:val="20"/>
              </w:rPr>
              <w:t>1</w:t>
            </w:r>
            <w:r w:rsidR="000F445D">
              <w:rPr>
                <w:rFonts w:ascii="Times New Roman" w:eastAsia="Times New Roman" w:hAnsi="Times New Roman" w:cs="Times New Roman"/>
                <w:color w:val="000000"/>
                <w:sz w:val="20"/>
                <w:szCs w:val="20"/>
              </w:rPr>
              <w:t>3</w:t>
            </w:r>
          </w:p>
        </w:tc>
        <w:tc>
          <w:tcPr>
            <w:tcW w:w="124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9D2913" w14:textId="77777777" w:rsidR="00DD7E35" w:rsidRPr="00CE0E54" w:rsidRDefault="00DD7E35" w:rsidP="00DD7E35">
            <w:pPr>
              <w:spacing w:after="0" w:line="240" w:lineRule="auto"/>
              <w:jc w:val="center"/>
              <w:rPr>
                <w:rFonts w:ascii="Times New Roman" w:eastAsia="MS Mincho" w:hAnsi="Times New Roman" w:cs="Times New Roman"/>
                <w:sz w:val="20"/>
                <w:szCs w:val="20"/>
                <w:lang w:val="en-US"/>
              </w:rPr>
            </w:pPr>
          </w:p>
        </w:tc>
        <w:tc>
          <w:tcPr>
            <w:tcW w:w="9997"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3D9E1D" w14:textId="77777777" w:rsidR="00DD7E35" w:rsidRPr="00CE0E54" w:rsidRDefault="00DD7E35" w:rsidP="00DD7E35">
            <w:pPr>
              <w:spacing w:after="0" w:line="240" w:lineRule="auto"/>
              <w:ind w:right="-10"/>
              <w:rPr>
                <w:rFonts w:ascii="Times New Roman" w:eastAsia="MS Mincho" w:hAnsi="Times New Roman" w:cs="Times New Roman"/>
                <w:sz w:val="20"/>
                <w:szCs w:val="20"/>
                <w:lang w:val="en-US"/>
              </w:rPr>
            </w:pPr>
          </w:p>
        </w:tc>
      </w:tr>
    </w:tbl>
    <w:p w14:paraId="755B1FC2" w14:textId="77777777" w:rsidR="00CE0E54" w:rsidRPr="00CE0E54" w:rsidRDefault="00CE0E54" w:rsidP="00CE0E54">
      <w:pPr>
        <w:autoSpaceDE w:val="0"/>
        <w:autoSpaceDN w:val="0"/>
        <w:spacing w:after="0" w:line="240" w:lineRule="auto"/>
        <w:rPr>
          <w:rFonts w:ascii="Cambria" w:eastAsia="MS Mincho" w:hAnsi="Cambria" w:cs="Times New Roman"/>
          <w:lang w:val="en-US"/>
        </w:rPr>
      </w:pPr>
    </w:p>
    <w:p w14:paraId="43DE438C" w14:textId="77777777" w:rsidR="00CE0E54" w:rsidRPr="00CE0E54" w:rsidRDefault="00CE0E54" w:rsidP="00CE0E54">
      <w:pPr>
        <w:spacing w:after="0" w:line="240" w:lineRule="auto"/>
        <w:rPr>
          <w:rFonts w:ascii="Cambria" w:eastAsia="MS Mincho" w:hAnsi="Cambria" w:cs="Times New Roman"/>
        </w:rPr>
        <w:sectPr w:rsidR="00CE0E54" w:rsidRPr="00CE0E54" w:rsidSect="00832EFE">
          <w:pgSz w:w="16840" w:h="11907" w:orient="landscape" w:code="9"/>
          <w:pgMar w:top="987" w:right="1134" w:bottom="663" w:left="284" w:header="720" w:footer="720" w:gutter="0"/>
          <w:cols w:space="720"/>
        </w:sectPr>
      </w:pPr>
    </w:p>
    <w:p w14:paraId="40D22541" w14:textId="77777777" w:rsidR="00CE0E54" w:rsidRPr="00CE0E54" w:rsidRDefault="00CE0E54" w:rsidP="00CE0E54">
      <w:pPr>
        <w:autoSpaceDE w:val="0"/>
        <w:autoSpaceDN w:val="0"/>
        <w:spacing w:after="0" w:line="240" w:lineRule="auto"/>
        <w:rPr>
          <w:rFonts w:ascii="Cambria" w:eastAsia="MS Mincho" w:hAnsi="Cambria" w:cs="Times New Roman"/>
        </w:rPr>
      </w:pPr>
    </w:p>
    <w:p w14:paraId="58EC0ED2" w14:textId="4FC536A6" w:rsidR="00CE0E54" w:rsidRPr="00CE0E54" w:rsidRDefault="00CE0E54" w:rsidP="00FA1048">
      <w:pPr>
        <w:autoSpaceDE w:val="0"/>
        <w:autoSpaceDN w:val="0"/>
        <w:spacing w:after="0" w:line="240" w:lineRule="auto"/>
        <w:jc w:val="center"/>
        <w:rPr>
          <w:rFonts w:ascii="Cambria" w:eastAsia="MS Mincho" w:hAnsi="Cambria" w:cs="Times New Roman"/>
          <w:lang w:val="en-US"/>
        </w:rPr>
      </w:pPr>
      <w:r w:rsidRPr="00CE0E54">
        <w:rPr>
          <w:rFonts w:ascii="Times New Roman" w:eastAsia="Times New Roman" w:hAnsi="Times New Roman" w:cs="Times New Roman"/>
          <w:b/>
          <w:color w:val="000000"/>
          <w:sz w:val="24"/>
          <w:lang w:val="en-US"/>
        </w:rPr>
        <w:t>ПОУРОЧНОЕ ПЛАНИРОВАНИЕ</w:t>
      </w:r>
    </w:p>
    <w:tbl>
      <w:tblPr>
        <w:tblW w:w="10701" w:type="dxa"/>
        <w:jc w:val="center"/>
        <w:tblLook w:val="04A0" w:firstRow="1" w:lastRow="0" w:firstColumn="1" w:lastColumn="0" w:noHBand="0" w:noVBand="1"/>
      </w:tblPr>
      <w:tblGrid>
        <w:gridCol w:w="848"/>
        <w:gridCol w:w="2977"/>
        <w:gridCol w:w="654"/>
        <w:gridCol w:w="1578"/>
        <w:gridCol w:w="1634"/>
        <w:gridCol w:w="1086"/>
        <w:gridCol w:w="1924"/>
      </w:tblGrid>
      <w:tr w:rsidR="00EF3094" w:rsidRPr="00916341" w14:paraId="5A8448D9" w14:textId="77777777" w:rsidTr="00103004">
        <w:trPr>
          <w:jc w:val="center"/>
        </w:trPr>
        <w:tc>
          <w:tcPr>
            <w:tcW w:w="847"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30170D1" w14:textId="333CC09A" w:rsidR="00CE0E54" w:rsidRPr="00CE0E54" w:rsidRDefault="00CE0E54" w:rsidP="00916341">
            <w:pPr>
              <w:autoSpaceDE w:val="0"/>
              <w:autoSpaceDN w:val="0"/>
              <w:spacing w:after="0" w:line="240" w:lineRule="auto"/>
              <w:ind w:left="72" w:right="-87"/>
              <w:jc w:val="center"/>
              <w:rPr>
                <w:rFonts w:ascii="Times New Roman" w:eastAsia="MS Mincho" w:hAnsi="Times New Roman" w:cs="Times New Roman"/>
                <w:sz w:val="24"/>
                <w:szCs w:val="24"/>
              </w:rPr>
            </w:pPr>
            <w:r w:rsidRPr="00CE0E54">
              <w:rPr>
                <w:rFonts w:ascii="Times New Roman" w:eastAsia="Times New Roman" w:hAnsi="Times New Roman" w:cs="Times New Roman"/>
                <w:b/>
                <w:color w:val="000000"/>
                <w:sz w:val="24"/>
                <w:szCs w:val="24"/>
                <w:lang w:val="en-US"/>
              </w:rPr>
              <w:t>№</w:t>
            </w:r>
            <w:r w:rsidRPr="00CE0E54">
              <w:rPr>
                <w:rFonts w:ascii="Times New Roman" w:eastAsia="MS Mincho" w:hAnsi="Times New Roman" w:cs="Times New Roman"/>
                <w:sz w:val="24"/>
                <w:szCs w:val="24"/>
                <w:lang w:val="en-US"/>
              </w:rPr>
              <w:br/>
            </w:r>
            <w:r w:rsidRPr="00CE0E54">
              <w:rPr>
                <w:rFonts w:ascii="Times New Roman" w:eastAsia="Times New Roman" w:hAnsi="Times New Roman" w:cs="Times New Roman"/>
                <w:b/>
                <w:color w:val="000000"/>
                <w:sz w:val="24"/>
                <w:szCs w:val="24"/>
                <w:lang w:val="en-US"/>
              </w:rPr>
              <w:t>п/п</w:t>
            </w:r>
            <w:r w:rsidR="00D50603" w:rsidRPr="00916341">
              <w:rPr>
                <w:rFonts w:ascii="Times New Roman" w:eastAsia="Times New Roman" w:hAnsi="Times New Roman" w:cs="Times New Roman"/>
                <w:b/>
                <w:color w:val="000000"/>
                <w:sz w:val="24"/>
                <w:szCs w:val="24"/>
              </w:rPr>
              <w:t xml:space="preserve"> урока</w:t>
            </w:r>
          </w:p>
        </w:tc>
        <w:tc>
          <w:tcPr>
            <w:tcW w:w="2977" w:type="dxa"/>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951FCA9" w14:textId="77777777" w:rsidR="00CE0E54" w:rsidRPr="00CE0E54" w:rsidRDefault="00CE0E54" w:rsidP="00916341">
            <w:pPr>
              <w:autoSpaceDE w:val="0"/>
              <w:autoSpaceDN w:val="0"/>
              <w:spacing w:after="0" w:line="240" w:lineRule="auto"/>
              <w:ind w:left="72"/>
              <w:rPr>
                <w:rFonts w:ascii="Times New Roman" w:eastAsia="MS Mincho" w:hAnsi="Times New Roman" w:cs="Times New Roman"/>
                <w:sz w:val="24"/>
                <w:szCs w:val="24"/>
                <w:lang w:val="en-US"/>
              </w:rPr>
            </w:pPr>
            <w:proofErr w:type="spellStart"/>
            <w:r w:rsidRPr="00CE0E54">
              <w:rPr>
                <w:rFonts w:ascii="Times New Roman" w:eastAsia="Times New Roman" w:hAnsi="Times New Roman" w:cs="Times New Roman"/>
                <w:b/>
                <w:color w:val="000000"/>
                <w:sz w:val="24"/>
                <w:szCs w:val="24"/>
                <w:lang w:val="en-US"/>
              </w:rPr>
              <w:t>Тема</w:t>
            </w:r>
            <w:proofErr w:type="spellEnd"/>
            <w:r w:rsidRPr="00CE0E54">
              <w:rPr>
                <w:rFonts w:ascii="Times New Roman" w:eastAsia="Times New Roman" w:hAnsi="Times New Roman" w:cs="Times New Roman"/>
                <w:b/>
                <w:color w:val="000000"/>
                <w:sz w:val="24"/>
                <w:szCs w:val="24"/>
                <w:lang w:val="en-US"/>
              </w:rPr>
              <w:t xml:space="preserve"> </w:t>
            </w:r>
            <w:proofErr w:type="spellStart"/>
            <w:r w:rsidRPr="00CE0E54">
              <w:rPr>
                <w:rFonts w:ascii="Times New Roman" w:eastAsia="Times New Roman" w:hAnsi="Times New Roman" w:cs="Times New Roman"/>
                <w:b/>
                <w:color w:val="000000"/>
                <w:sz w:val="24"/>
                <w:szCs w:val="24"/>
                <w:lang w:val="en-US"/>
              </w:rPr>
              <w:t>урока</w:t>
            </w:r>
            <w:proofErr w:type="spellEnd"/>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956A73F" w14:textId="77777777" w:rsidR="00CE0E54" w:rsidRPr="00CE0E54" w:rsidRDefault="00CE0E54" w:rsidP="00916341">
            <w:pPr>
              <w:autoSpaceDE w:val="0"/>
              <w:autoSpaceDN w:val="0"/>
              <w:spacing w:after="0" w:line="240" w:lineRule="auto"/>
              <w:ind w:left="72"/>
              <w:jc w:val="center"/>
              <w:rPr>
                <w:rFonts w:ascii="Times New Roman" w:eastAsia="MS Mincho" w:hAnsi="Times New Roman" w:cs="Times New Roman"/>
                <w:sz w:val="24"/>
                <w:szCs w:val="24"/>
                <w:lang w:val="en-US"/>
              </w:rPr>
            </w:pPr>
            <w:proofErr w:type="spellStart"/>
            <w:r w:rsidRPr="00CE0E54">
              <w:rPr>
                <w:rFonts w:ascii="Times New Roman" w:eastAsia="Times New Roman" w:hAnsi="Times New Roman" w:cs="Times New Roman"/>
                <w:b/>
                <w:color w:val="000000"/>
                <w:sz w:val="24"/>
                <w:szCs w:val="24"/>
                <w:lang w:val="en-US"/>
              </w:rPr>
              <w:t>Количество</w:t>
            </w:r>
            <w:proofErr w:type="spellEnd"/>
            <w:r w:rsidRPr="00CE0E54">
              <w:rPr>
                <w:rFonts w:ascii="Times New Roman" w:eastAsia="Times New Roman" w:hAnsi="Times New Roman" w:cs="Times New Roman"/>
                <w:b/>
                <w:color w:val="000000"/>
                <w:sz w:val="24"/>
                <w:szCs w:val="24"/>
                <w:lang w:val="en-US"/>
              </w:rPr>
              <w:t xml:space="preserve"> </w:t>
            </w:r>
            <w:proofErr w:type="spellStart"/>
            <w:r w:rsidRPr="00CE0E54">
              <w:rPr>
                <w:rFonts w:ascii="Times New Roman" w:eastAsia="Times New Roman" w:hAnsi="Times New Roman" w:cs="Times New Roman"/>
                <w:b/>
                <w:color w:val="000000"/>
                <w:sz w:val="24"/>
                <w:szCs w:val="24"/>
                <w:lang w:val="en-US"/>
              </w:rPr>
              <w:t>часов</w:t>
            </w:r>
            <w:proofErr w:type="spellEnd"/>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C5B2383" w14:textId="77777777" w:rsidR="00CE0E54" w:rsidRPr="00CE0E54" w:rsidRDefault="00CE0E54" w:rsidP="00916341">
            <w:pPr>
              <w:autoSpaceDE w:val="0"/>
              <w:autoSpaceDN w:val="0"/>
              <w:spacing w:after="0" w:line="240" w:lineRule="auto"/>
              <w:ind w:left="72"/>
              <w:jc w:val="center"/>
              <w:rPr>
                <w:rFonts w:ascii="Times New Roman" w:eastAsia="MS Mincho" w:hAnsi="Times New Roman" w:cs="Times New Roman"/>
                <w:sz w:val="24"/>
                <w:szCs w:val="24"/>
                <w:lang w:val="en-US"/>
              </w:rPr>
            </w:pPr>
            <w:proofErr w:type="spellStart"/>
            <w:r w:rsidRPr="00CE0E54">
              <w:rPr>
                <w:rFonts w:ascii="Times New Roman" w:eastAsia="Times New Roman" w:hAnsi="Times New Roman" w:cs="Times New Roman"/>
                <w:b/>
                <w:color w:val="000000"/>
                <w:sz w:val="24"/>
                <w:szCs w:val="24"/>
                <w:lang w:val="en-US"/>
              </w:rPr>
              <w:t>Дата</w:t>
            </w:r>
            <w:proofErr w:type="spellEnd"/>
            <w:r w:rsidRPr="00CE0E54">
              <w:rPr>
                <w:rFonts w:ascii="Times New Roman" w:eastAsia="Times New Roman" w:hAnsi="Times New Roman" w:cs="Times New Roman"/>
                <w:b/>
                <w:color w:val="000000"/>
                <w:sz w:val="24"/>
                <w:szCs w:val="24"/>
                <w:lang w:val="en-US"/>
              </w:rPr>
              <w:t xml:space="preserve"> </w:t>
            </w:r>
            <w:r w:rsidRPr="00CE0E54">
              <w:rPr>
                <w:rFonts w:ascii="Times New Roman" w:eastAsia="MS Mincho" w:hAnsi="Times New Roman" w:cs="Times New Roman"/>
                <w:sz w:val="24"/>
                <w:szCs w:val="24"/>
                <w:lang w:val="en-US"/>
              </w:rPr>
              <w:br/>
            </w:r>
            <w:proofErr w:type="spellStart"/>
            <w:r w:rsidRPr="00CE0E54">
              <w:rPr>
                <w:rFonts w:ascii="Times New Roman" w:eastAsia="Times New Roman" w:hAnsi="Times New Roman" w:cs="Times New Roman"/>
                <w:b/>
                <w:color w:val="000000"/>
                <w:sz w:val="24"/>
                <w:szCs w:val="24"/>
                <w:lang w:val="en-US"/>
              </w:rPr>
              <w:t>изучения</w:t>
            </w:r>
            <w:proofErr w:type="spellEnd"/>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F6E0360" w14:textId="77777777" w:rsidR="00CE0E54" w:rsidRPr="00CE0E54" w:rsidRDefault="00CE0E54" w:rsidP="00916341">
            <w:pPr>
              <w:autoSpaceDE w:val="0"/>
              <w:autoSpaceDN w:val="0"/>
              <w:spacing w:after="0" w:line="240" w:lineRule="auto"/>
              <w:ind w:left="72"/>
              <w:rPr>
                <w:rFonts w:ascii="Times New Roman" w:eastAsia="MS Mincho" w:hAnsi="Times New Roman" w:cs="Times New Roman"/>
                <w:sz w:val="24"/>
                <w:szCs w:val="24"/>
                <w:lang w:val="en-US"/>
              </w:rPr>
            </w:pPr>
            <w:proofErr w:type="spellStart"/>
            <w:r w:rsidRPr="00CE0E54">
              <w:rPr>
                <w:rFonts w:ascii="Times New Roman" w:eastAsia="Times New Roman" w:hAnsi="Times New Roman" w:cs="Times New Roman"/>
                <w:b/>
                <w:color w:val="000000"/>
                <w:sz w:val="24"/>
                <w:szCs w:val="24"/>
                <w:lang w:val="en-US"/>
              </w:rPr>
              <w:t>Виды</w:t>
            </w:r>
            <w:proofErr w:type="spellEnd"/>
            <w:r w:rsidRPr="00CE0E54">
              <w:rPr>
                <w:rFonts w:ascii="Times New Roman" w:eastAsia="Times New Roman" w:hAnsi="Times New Roman" w:cs="Times New Roman"/>
                <w:b/>
                <w:color w:val="000000"/>
                <w:sz w:val="24"/>
                <w:szCs w:val="24"/>
                <w:lang w:val="en-US"/>
              </w:rPr>
              <w:t xml:space="preserve">, </w:t>
            </w:r>
            <w:proofErr w:type="spellStart"/>
            <w:r w:rsidRPr="00CE0E54">
              <w:rPr>
                <w:rFonts w:ascii="Times New Roman" w:eastAsia="Times New Roman" w:hAnsi="Times New Roman" w:cs="Times New Roman"/>
                <w:b/>
                <w:color w:val="000000"/>
                <w:sz w:val="24"/>
                <w:szCs w:val="24"/>
                <w:lang w:val="en-US"/>
              </w:rPr>
              <w:t>формы</w:t>
            </w:r>
            <w:proofErr w:type="spellEnd"/>
            <w:r w:rsidRPr="00CE0E54">
              <w:rPr>
                <w:rFonts w:ascii="Times New Roman" w:eastAsia="Times New Roman" w:hAnsi="Times New Roman" w:cs="Times New Roman"/>
                <w:b/>
                <w:color w:val="000000"/>
                <w:sz w:val="24"/>
                <w:szCs w:val="24"/>
                <w:lang w:val="en-US"/>
              </w:rPr>
              <w:t xml:space="preserve"> </w:t>
            </w:r>
            <w:proofErr w:type="spellStart"/>
            <w:r w:rsidRPr="00CE0E54">
              <w:rPr>
                <w:rFonts w:ascii="Times New Roman" w:eastAsia="Times New Roman" w:hAnsi="Times New Roman" w:cs="Times New Roman"/>
                <w:b/>
                <w:color w:val="000000"/>
                <w:sz w:val="24"/>
                <w:szCs w:val="24"/>
                <w:lang w:val="en-US"/>
              </w:rPr>
              <w:t>контроля</w:t>
            </w:r>
            <w:proofErr w:type="spellEnd"/>
          </w:p>
        </w:tc>
      </w:tr>
      <w:tr w:rsidR="00916341" w:rsidRPr="00916341" w14:paraId="672D13B8" w14:textId="77777777" w:rsidTr="00103004">
        <w:trPr>
          <w:jc w:val="center"/>
        </w:trPr>
        <w:tc>
          <w:tcPr>
            <w:tcW w:w="847" w:type="dxa"/>
            <w:vMerge/>
            <w:tcBorders>
              <w:top w:val="single" w:sz="4" w:space="0" w:color="000000"/>
              <w:left w:val="single" w:sz="4" w:space="0" w:color="000000"/>
              <w:bottom w:val="single" w:sz="4" w:space="0" w:color="000000"/>
              <w:right w:val="single" w:sz="4" w:space="0" w:color="000000"/>
            </w:tcBorders>
            <w:hideMark/>
          </w:tcPr>
          <w:p w14:paraId="1FEB97E8" w14:textId="77777777" w:rsidR="00CE0E54" w:rsidRPr="00CE0E54" w:rsidRDefault="00CE0E54" w:rsidP="00916341">
            <w:pPr>
              <w:spacing w:after="0" w:line="240" w:lineRule="auto"/>
              <w:jc w:val="center"/>
              <w:rPr>
                <w:rFonts w:ascii="Times New Roman" w:eastAsia="MS Mincho" w:hAnsi="Times New Roman" w:cs="Times New Roman"/>
                <w:sz w:val="24"/>
                <w:szCs w:val="24"/>
                <w:lang w:val="en-US"/>
              </w:rPr>
            </w:pPr>
          </w:p>
        </w:tc>
        <w:tc>
          <w:tcPr>
            <w:tcW w:w="2977" w:type="dxa"/>
            <w:vMerge/>
            <w:tcBorders>
              <w:top w:val="single" w:sz="4" w:space="0" w:color="000000"/>
              <w:left w:val="single" w:sz="4" w:space="0" w:color="000000"/>
              <w:bottom w:val="single" w:sz="4" w:space="0" w:color="auto"/>
              <w:right w:val="single" w:sz="4" w:space="0" w:color="000000"/>
            </w:tcBorders>
            <w:hideMark/>
          </w:tcPr>
          <w:p w14:paraId="2C2F686A" w14:textId="77777777" w:rsidR="00CE0E54" w:rsidRPr="00CE0E54" w:rsidRDefault="00CE0E54" w:rsidP="00916341">
            <w:pPr>
              <w:spacing w:after="0" w:line="240" w:lineRule="auto"/>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1C568C6" w14:textId="77777777" w:rsidR="00CE0E54" w:rsidRPr="00CE0E54" w:rsidRDefault="00CE0E54" w:rsidP="00916341">
            <w:pPr>
              <w:autoSpaceDE w:val="0"/>
              <w:autoSpaceDN w:val="0"/>
              <w:spacing w:after="0" w:line="240" w:lineRule="auto"/>
              <w:ind w:left="72"/>
              <w:jc w:val="center"/>
              <w:rPr>
                <w:rFonts w:ascii="Times New Roman" w:eastAsia="MS Mincho" w:hAnsi="Times New Roman" w:cs="Times New Roman"/>
                <w:sz w:val="24"/>
                <w:szCs w:val="24"/>
                <w:lang w:val="en-US"/>
              </w:rPr>
            </w:pPr>
            <w:proofErr w:type="spellStart"/>
            <w:r w:rsidRPr="00CE0E54">
              <w:rPr>
                <w:rFonts w:ascii="Times New Roman" w:eastAsia="Times New Roman" w:hAnsi="Times New Roman" w:cs="Times New Roman"/>
                <w:b/>
                <w:color w:val="000000"/>
                <w:sz w:val="24"/>
                <w:szCs w:val="24"/>
                <w:lang w:val="en-US"/>
              </w:rPr>
              <w:t>всего</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D514B98" w14:textId="77777777" w:rsidR="00CE0E54" w:rsidRPr="00CE0E54" w:rsidRDefault="00CE0E54" w:rsidP="00916341">
            <w:pPr>
              <w:autoSpaceDE w:val="0"/>
              <w:autoSpaceDN w:val="0"/>
              <w:spacing w:after="0" w:line="240" w:lineRule="auto"/>
              <w:ind w:left="72"/>
              <w:jc w:val="center"/>
              <w:rPr>
                <w:rFonts w:ascii="Times New Roman" w:eastAsia="MS Mincho" w:hAnsi="Times New Roman" w:cs="Times New Roman"/>
                <w:sz w:val="24"/>
                <w:szCs w:val="24"/>
                <w:lang w:val="en-US"/>
              </w:rPr>
            </w:pPr>
            <w:proofErr w:type="spellStart"/>
            <w:r w:rsidRPr="00CE0E54">
              <w:rPr>
                <w:rFonts w:ascii="Times New Roman" w:eastAsia="Times New Roman" w:hAnsi="Times New Roman" w:cs="Times New Roman"/>
                <w:b/>
                <w:color w:val="000000"/>
                <w:sz w:val="24"/>
                <w:szCs w:val="24"/>
                <w:lang w:val="en-US"/>
              </w:rPr>
              <w:t>контрольные</w:t>
            </w:r>
            <w:proofErr w:type="spellEnd"/>
            <w:r w:rsidRPr="00CE0E54">
              <w:rPr>
                <w:rFonts w:ascii="Times New Roman" w:eastAsia="Times New Roman" w:hAnsi="Times New Roman" w:cs="Times New Roman"/>
                <w:b/>
                <w:color w:val="000000"/>
                <w:sz w:val="24"/>
                <w:szCs w:val="24"/>
                <w:lang w:val="en-US"/>
              </w:rPr>
              <w:t xml:space="preserve"> </w:t>
            </w:r>
            <w:proofErr w:type="spellStart"/>
            <w:r w:rsidRPr="00CE0E54">
              <w:rPr>
                <w:rFonts w:ascii="Times New Roman" w:eastAsia="Times New Roman" w:hAnsi="Times New Roman" w:cs="Times New Roman"/>
                <w:b/>
                <w:color w:val="000000"/>
                <w:sz w:val="24"/>
                <w:szCs w:val="24"/>
                <w:lang w:val="en-US"/>
              </w:rPr>
              <w:t>работы</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2CDF3FD" w14:textId="77777777" w:rsidR="00CE0E54" w:rsidRPr="00CE0E54" w:rsidRDefault="00CE0E54" w:rsidP="00916341">
            <w:pPr>
              <w:autoSpaceDE w:val="0"/>
              <w:autoSpaceDN w:val="0"/>
              <w:spacing w:after="0" w:line="240" w:lineRule="auto"/>
              <w:ind w:left="72"/>
              <w:jc w:val="center"/>
              <w:rPr>
                <w:rFonts w:ascii="Times New Roman" w:eastAsia="MS Mincho" w:hAnsi="Times New Roman" w:cs="Times New Roman"/>
                <w:sz w:val="24"/>
                <w:szCs w:val="24"/>
                <w:lang w:val="en-US"/>
              </w:rPr>
            </w:pPr>
            <w:proofErr w:type="spellStart"/>
            <w:r w:rsidRPr="00CE0E54">
              <w:rPr>
                <w:rFonts w:ascii="Times New Roman" w:eastAsia="Times New Roman" w:hAnsi="Times New Roman" w:cs="Times New Roman"/>
                <w:b/>
                <w:color w:val="000000"/>
                <w:sz w:val="24"/>
                <w:szCs w:val="24"/>
                <w:lang w:val="en-US"/>
              </w:rPr>
              <w:t>практические</w:t>
            </w:r>
            <w:proofErr w:type="spellEnd"/>
            <w:r w:rsidRPr="00CE0E54">
              <w:rPr>
                <w:rFonts w:ascii="Times New Roman" w:eastAsia="Times New Roman" w:hAnsi="Times New Roman" w:cs="Times New Roman"/>
                <w:b/>
                <w:color w:val="000000"/>
                <w:sz w:val="24"/>
                <w:szCs w:val="24"/>
                <w:lang w:val="en-US"/>
              </w:rPr>
              <w:t xml:space="preserve"> </w:t>
            </w:r>
            <w:proofErr w:type="spellStart"/>
            <w:r w:rsidRPr="00CE0E54">
              <w:rPr>
                <w:rFonts w:ascii="Times New Roman" w:eastAsia="Times New Roman" w:hAnsi="Times New Roman" w:cs="Times New Roman"/>
                <w:b/>
                <w:color w:val="000000"/>
                <w:sz w:val="24"/>
                <w:szCs w:val="24"/>
                <w:lang w:val="en-US"/>
              </w:rPr>
              <w:t>работы</w:t>
            </w:r>
            <w:proofErr w:type="spellEnd"/>
          </w:p>
        </w:tc>
        <w:tc>
          <w:tcPr>
            <w:tcW w:w="0" w:type="auto"/>
            <w:vMerge/>
            <w:tcBorders>
              <w:top w:val="single" w:sz="4" w:space="0" w:color="000000"/>
              <w:left w:val="single" w:sz="4" w:space="0" w:color="000000"/>
              <w:bottom w:val="single" w:sz="4" w:space="0" w:color="000000"/>
              <w:right w:val="single" w:sz="4" w:space="0" w:color="000000"/>
            </w:tcBorders>
            <w:hideMark/>
          </w:tcPr>
          <w:p w14:paraId="22160ECC" w14:textId="77777777" w:rsidR="00CE0E54" w:rsidRPr="00CE0E54" w:rsidRDefault="00CE0E54" w:rsidP="00916341">
            <w:pPr>
              <w:spacing w:after="0" w:line="240" w:lineRule="auto"/>
              <w:jc w:val="center"/>
              <w:rPr>
                <w:rFonts w:ascii="Times New Roman" w:eastAsia="MS Mincho" w:hAnsi="Times New Roman" w:cs="Times New Roman"/>
                <w:sz w:val="24"/>
                <w:szCs w:val="24"/>
                <w:lang w:val="en-US"/>
              </w:rPr>
            </w:pPr>
          </w:p>
        </w:tc>
        <w:tc>
          <w:tcPr>
            <w:tcW w:w="0" w:type="auto"/>
            <w:vMerge/>
            <w:tcBorders>
              <w:top w:val="single" w:sz="4" w:space="0" w:color="000000"/>
              <w:left w:val="single" w:sz="4" w:space="0" w:color="000000"/>
              <w:bottom w:val="single" w:sz="4" w:space="0" w:color="000000"/>
              <w:right w:val="single" w:sz="4" w:space="0" w:color="000000"/>
            </w:tcBorders>
            <w:hideMark/>
          </w:tcPr>
          <w:p w14:paraId="43427270" w14:textId="77777777" w:rsidR="00CE0E54" w:rsidRPr="00CE0E54" w:rsidRDefault="00CE0E54" w:rsidP="00916341">
            <w:pPr>
              <w:spacing w:after="0" w:line="240" w:lineRule="auto"/>
              <w:rPr>
                <w:rFonts w:ascii="Times New Roman" w:eastAsia="MS Mincho" w:hAnsi="Times New Roman" w:cs="Times New Roman"/>
                <w:sz w:val="24"/>
                <w:szCs w:val="24"/>
                <w:lang w:val="en-US"/>
              </w:rPr>
            </w:pPr>
          </w:p>
        </w:tc>
      </w:tr>
      <w:tr w:rsidR="00BC4E58" w:rsidRPr="00916341" w14:paraId="40067829"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Pr>
          <w:p w14:paraId="0D1DD0BE" w14:textId="6EB1F46B" w:rsidR="00D50603" w:rsidRPr="00916341" w:rsidRDefault="00D50603" w:rsidP="00916341">
            <w:pPr>
              <w:spacing w:after="0" w:line="240" w:lineRule="auto"/>
              <w:jc w:val="center"/>
              <w:rPr>
                <w:rFonts w:ascii="Times New Roman" w:eastAsia="MS Mincho" w:hAnsi="Times New Roman" w:cs="Times New Roman"/>
                <w:sz w:val="24"/>
                <w:szCs w:val="24"/>
              </w:rPr>
            </w:pPr>
            <w:r w:rsidRPr="00916341">
              <w:rPr>
                <w:rFonts w:ascii="Times New Roman" w:eastAsia="MS Mincho" w:hAnsi="Times New Roman" w:cs="Times New Roman"/>
                <w:sz w:val="24"/>
                <w:szCs w:val="24"/>
              </w:rPr>
              <w:t>1.</w:t>
            </w:r>
          </w:p>
        </w:tc>
        <w:tc>
          <w:tcPr>
            <w:tcW w:w="2977" w:type="dxa"/>
            <w:tcBorders>
              <w:top w:val="single" w:sz="4" w:space="0" w:color="auto"/>
              <w:left w:val="single" w:sz="4" w:space="0" w:color="auto"/>
              <w:bottom w:val="single" w:sz="4" w:space="0" w:color="auto"/>
              <w:right w:val="single" w:sz="4" w:space="0" w:color="auto"/>
            </w:tcBorders>
          </w:tcPr>
          <w:p w14:paraId="4BDDC018" w14:textId="4A4B203F" w:rsidR="00D50603" w:rsidRPr="00916341" w:rsidRDefault="00D50603" w:rsidP="00916341">
            <w:pPr>
              <w:spacing w:after="0" w:line="240" w:lineRule="auto"/>
              <w:rPr>
                <w:rFonts w:ascii="Times New Roman" w:eastAsia="MS Mincho" w:hAnsi="Times New Roman" w:cs="Times New Roman"/>
                <w:sz w:val="24"/>
                <w:szCs w:val="24"/>
              </w:rPr>
            </w:pPr>
            <w:r w:rsidRPr="00916341">
              <w:rPr>
                <w:rFonts w:ascii="Times New Roman" w:hAnsi="Times New Roman" w:cs="Times New Roman"/>
                <w:sz w:val="24"/>
                <w:szCs w:val="24"/>
              </w:rPr>
              <w:t>Вычислительные примеры. Порядок действий.</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151F45F8" w14:textId="2849B662" w:rsidR="00D50603" w:rsidRPr="00916341" w:rsidRDefault="00D50603" w:rsidP="00916341">
            <w:pPr>
              <w:autoSpaceDE w:val="0"/>
              <w:autoSpaceDN w:val="0"/>
              <w:spacing w:after="0" w:line="240" w:lineRule="auto"/>
              <w:ind w:left="72"/>
              <w:jc w:val="center"/>
              <w:rPr>
                <w:rFonts w:ascii="Times New Roman" w:eastAsia="Times New Roman" w:hAnsi="Times New Roman" w:cs="Times New Roman"/>
                <w:b/>
                <w:color w:val="000000"/>
                <w:sz w:val="24"/>
                <w:szCs w:val="24"/>
              </w:rPr>
            </w:pPr>
            <w:r w:rsidRPr="00916341">
              <w:rPr>
                <w:rFonts w:ascii="Times New Roman" w:eastAsia="Times New Roman" w:hAnsi="Times New Roman" w:cs="Times New Roman"/>
                <w:b/>
                <w:color w:val="000000"/>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CBE820" w14:textId="77777777" w:rsidR="00D50603" w:rsidRPr="00916341" w:rsidRDefault="00D50603" w:rsidP="00916341">
            <w:pPr>
              <w:autoSpaceDE w:val="0"/>
              <w:autoSpaceDN w:val="0"/>
              <w:spacing w:after="0" w:line="240" w:lineRule="auto"/>
              <w:ind w:left="72"/>
              <w:jc w:val="center"/>
              <w:rPr>
                <w:rFonts w:ascii="Times New Roman" w:eastAsia="Times New Roman" w:hAnsi="Times New Roman" w:cs="Times New Roman"/>
                <w:b/>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94F3D6" w14:textId="77777777" w:rsidR="00D50603" w:rsidRPr="00916341" w:rsidRDefault="00D50603" w:rsidP="00916341">
            <w:pPr>
              <w:autoSpaceDE w:val="0"/>
              <w:autoSpaceDN w:val="0"/>
              <w:spacing w:after="0" w:line="240" w:lineRule="auto"/>
              <w:ind w:left="72"/>
              <w:jc w:val="center"/>
              <w:rPr>
                <w:rFonts w:ascii="Times New Roman" w:eastAsia="Times New Roman" w:hAnsi="Times New Roman" w:cs="Times New Roman"/>
                <w:b/>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55B14E9" w14:textId="6438252F" w:rsidR="00D50603" w:rsidRPr="00916341" w:rsidRDefault="006A7A42" w:rsidP="00916341">
            <w:pPr>
              <w:spacing w:after="0"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02.09</w:t>
            </w:r>
          </w:p>
        </w:tc>
        <w:tc>
          <w:tcPr>
            <w:tcW w:w="0" w:type="auto"/>
            <w:tcBorders>
              <w:top w:val="single" w:sz="4" w:space="0" w:color="000000"/>
              <w:left w:val="single" w:sz="4" w:space="0" w:color="000000"/>
              <w:bottom w:val="single" w:sz="4" w:space="0" w:color="000000"/>
              <w:right w:val="single" w:sz="4" w:space="0" w:color="000000"/>
            </w:tcBorders>
          </w:tcPr>
          <w:p w14:paraId="1D7DAB12" w14:textId="77777777" w:rsidR="00D50603" w:rsidRPr="00916341" w:rsidRDefault="00D50603" w:rsidP="00916341">
            <w:pPr>
              <w:spacing w:after="0" w:line="240" w:lineRule="auto"/>
              <w:rPr>
                <w:rFonts w:ascii="Times New Roman" w:eastAsia="MS Mincho" w:hAnsi="Times New Roman" w:cs="Times New Roman"/>
                <w:sz w:val="24"/>
                <w:szCs w:val="24"/>
              </w:rPr>
            </w:pPr>
            <w:r w:rsidRPr="00916341">
              <w:rPr>
                <w:rFonts w:ascii="Times New Roman" w:eastAsia="MS Mincho" w:hAnsi="Times New Roman" w:cs="Times New Roman"/>
                <w:sz w:val="24"/>
                <w:szCs w:val="24"/>
              </w:rPr>
              <w:t>Устный опрос;</w:t>
            </w:r>
          </w:p>
          <w:p w14:paraId="223E0304" w14:textId="7918805B" w:rsidR="00D50603" w:rsidRPr="00916341" w:rsidRDefault="00D50603" w:rsidP="00916341">
            <w:pPr>
              <w:spacing w:after="0" w:line="240" w:lineRule="auto"/>
              <w:rPr>
                <w:rFonts w:ascii="Times New Roman" w:eastAsia="MS Mincho" w:hAnsi="Times New Roman" w:cs="Times New Roman"/>
                <w:sz w:val="24"/>
                <w:szCs w:val="24"/>
              </w:rPr>
            </w:pPr>
            <w:r w:rsidRPr="00916341">
              <w:rPr>
                <w:rFonts w:ascii="Times New Roman" w:eastAsia="MS Mincho" w:hAnsi="Times New Roman" w:cs="Times New Roman"/>
                <w:sz w:val="24"/>
                <w:szCs w:val="24"/>
              </w:rPr>
              <w:t>Письменный контроль;</w:t>
            </w:r>
          </w:p>
        </w:tc>
      </w:tr>
      <w:tr w:rsidR="00BC4E58" w:rsidRPr="00916341" w14:paraId="5C722EC1"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Pr>
          <w:p w14:paraId="24BF7E66" w14:textId="5AA7ADB4" w:rsidR="00D50603" w:rsidRPr="00916341" w:rsidRDefault="00D50603" w:rsidP="00916341">
            <w:pPr>
              <w:spacing w:after="0" w:line="240" w:lineRule="auto"/>
              <w:jc w:val="center"/>
              <w:rPr>
                <w:rFonts w:ascii="Times New Roman" w:eastAsia="MS Mincho" w:hAnsi="Times New Roman" w:cs="Times New Roman"/>
                <w:sz w:val="24"/>
                <w:szCs w:val="24"/>
              </w:rPr>
            </w:pPr>
            <w:r w:rsidRPr="00916341">
              <w:rPr>
                <w:rFonts w:ascii="Times New Roman" w:eastAsia="MS Mincho" w:hAnsi="Times New Roman" w:cs="Times New Roman"/>
                <w:sz w:val="24"/>
                <w:szCs w:val="24"/>
              </w:rPr>
              <w:t>2.</w:t>
            </w:r>
          </w:p>
        </w:tc>
        <w:tc>
          <w:tcPr>
            <w:tcW w:w="2977" w:type="dxa"/>
            <w:tcBorders>
              <w:top w:val="single" w:sz="4" w:space="0" w:color="auto"/>
              <w:left w:val="single" w:sz="4" w:space="0" w:color="auto"/>
              <w:bottom w:val="single" w:sz="4" w:space="0" w:color="auto"/>
              <w:right w:val="single" w:sz="4" w:space="0" w:color="auto"/>
            </w:tcBorders>
          </w:tcPr>
          <w:p w14:paraId="6160E525" w14:textId="32482251" w:rsidR="00D50603" w:rsidRPr="00916341" w:rsidRDefault="00D50603" w:rsidP="00916341">
            <w:pPr>
              <w:spacing w:after="0" w:line="240" w:lineRule="auto"/>
              <w:rPr>
                <w:rFonts w:ascii="Times New Roman" w:eastAsia="MS Mincho" w:hAnsi="Times New Roman" w:cs="Times New Roman"/>
                <w:sz w:val="24"/>
                <w:szCs w:val="24"/>
              </w:rPr>
            </w:pPr>
            <w:r w:rsidRPr="00916341">
              <w:rPr>
                <w:rFonts w:ascii="Times New Roman" w:hAnsi="Times New Roman" w:cs="Times New Roman"/>
                <w:sz w:val="24"/>
                <w:szCs w:val="24"/>
              </w:rPr>
              <w:t>Формулы площади и периметра</w:t>
            </w:r>
            <w:r w:rsidR="00916341">
              <w:rPr>
                <w:rFonts w:ascii="Times New Roman" w:hAnsi="Times New Roman" w:cs="Times New Roman"/>
                <w:sz w:val="24"/>
                <w:szCs w:val="24"/>
              </w:rPr>
              <w:t xml:space="preserve"> </w:t>
            </w:r>
            <w:r w:rsidRPr="00916341">
              <w:rPr>
                <w:rFonts w:ascii="Times New Roman" w:hAnsi="Times New Roman" w:cs="Times New Roman"/>
                <w:sz w:val="24"/>
                <w:szCs w:val="24"/>
              </w:rPr>
              <w:t>прямоугольника.</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5D43B154" w14:textId="2EE69E4D" w:rsidR="00D50603" w:rsidRPr="00916341" w:rsidRDefault="00D50603" w:rsidP="00916341">
            <w:pPr>
              <w:autoSpaceDE w:val="0"/>
              <w:autoSpaceDN w:val="0"/>
              <w:spacing w:after="0" w:line="240" w:lineRule="auto"/>
              <w:ind w:left="72"/>
              <w:jc w:val="center"/>
              <w:rPr>
                <w:rFonts w:ascii="Times New Roman" w:eastAsia="Times New Roman" w:hAnsi="Times New Roman" w:cs="Times New Roman"/>
                <w:b/>
                <w:color w:val="000000"/>
                <w:sz w:val="24"/>
                <w:szCs w:val="24"/>
              </w:rPr>
            </w:pPr>
            <w:r w:rsidRPr="00916341">
              <w:rPr>
                <w:rFonts w:ascii="Times New Roman" w:eastAsia="Times New Roman" w:hAnsi="Times New Roman" w:cs="Times New Roman"/>
                <w:b/>
                <w:color w:val="000000"/>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F6CB25" w14:textId="77777777" w:rsidR="00D50603" w:rsidRPr="00916341" w:rsidRDefault="00D50603" w:rsidP="00916341">
            <w:pPr>
              <w:autoSpaceDE w:val="0"/>
              <w:autoSpaceDN w:val="0"/>
              <w:spacing w:after="0" w:line="240" w:lineRule="auto"/>
              <w:ind w:left="72"/>
              <w:jc w:val="center"/>
              <w:rPr>
                <w:rFonts w:ascii="Times New Roman" w:eastAsia="Times New Roman" w:hAnsi="Times New Roman" w:cs="Times New Roman"/>
                <w:b/>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DC05EE" w14:textId="77777777" w:rsidR="00D50603" w:rsidRPr="00916341" w:rsidRDefault="00D50603" w:rsidP="00916341">
            <w:pPr>
              <w:autoSpaceDE w:val="0"/>
              <w:autoSpaceDN w:val="0"/>
              <w:spacing w:after="0" w:line="240" w:lineRule="auto"/>
              <w:ind w:left="72"/>
              <w:jc w:val="center"/>
              <w:rPr>
                <w:rFonts w:ascii="Times New Roman" w:eastAsia="Times New Roman" w:hAnsi="Times New Roman" w:cs="Times New Roman"/>
                <w:b/>
                <w:color w:val="000000"/>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9DC8434" w14:textId="4A1EA0F4" w:rsidR="00D50603" w:rsidRPr="00916341" w:rsidRDefault="006A7A42" w:rsidP="00916341">
            <w:pPr>
              <w:spacing w:after="0"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03.09.</w:t>
            </w:r>
          </w:p>
        </w:tc>
        <w:tc>
          <w:tcPr>
            <w:tcW w:w="0" w:type="auto"/>
            <w:tcBorders>
              <w:top w:val="single" w:sz="4" w:space="0" w:color="000000"/>
              <w:left w:val="single" w:sz="4" w:space="0" w:color="000000"/>
              <w:bottom w:val="single" w:sz="4" w:space="0" w:color="000000"/>
              <w:right w:val="single" w:sz="4" w:space="0" w:color="000000"/>
            </w:tcBorders>
          </w:tcPr>
          <w:p w14:paraId="0CCA0CB9" w14:textId="77777777" w:rsidR="00D50603" w:rsidRPr="00916341" w:rsidRDefault="00D50603" w:rsidP="00916341">
            <w:pPr>
              <w:spacing w:after="0" w:line="240" w:lineRule="auto"/>
              <w:rPr>
                <w:rFonts w:ascii="Times New Roman" w:eastAsia="MS Mincho" w:hAnsi="Times New Roman" w:cs="Times New Roman"/>
                <w:sz w:val="24"/>
                <w:szCs w:val="24"/>
              </w:rPr>
            </w:pPr>
            <w:r w:rsidRPr="00916341">
              <w:rPr>
                <w:rFonts w:ascii="Times New Roman" w:eastAsia="MS Mincho" w:hAnsi="Times New Roman" w:cs="Times New Roman"/>
                <w:sz w:val="24"/>
                <w:szCs w:val="24"/>
              </w:rPr>
              <w:t>Устный опрос;</w:t>
            </w:r>
          </w:p>
          <w:p w14:paraId="7BC8ABC2" w14:textId="3E56E005" w:rsidR="00D50603" w:rsidRPr="00916341" w:rsidRDefault="00D50603" w:rsidP="00916341">
            <w:pPr>
              <w:spacing w:after="0" w:line="240" w:lineRule="auto"/>
              <w:rPr>
                <w:rFonts w:ascii="Times New Roman" w:eastAsia="MS Mincho" w:hAnsi="Times New Roman" w:cs="Times New Roman"/>
                <w:sz w:val="24"/>
                <w:szCs w:val="24"/>
              </w:rPr>
            </w:pPr>
            <w:r w:rsidRPr="00916341">
              <w:rPr>
                <w:rFonts w:ascii="Times New Roman" w:eastAsia="MS Mincho" w:hAnsi="Times New Roman" w:cs="Times New Roman"/>
                <w:sz w:val="24"/>
                <w:szCs w:val="24"/>
              </w:rPr>
              <w:t>Письменный контроль;</w:t>
            </w:r>
          </w:p>
        </w:tc>
      </w:tr>
      <w:tr w:rsidR="00BC4E58" w:rsidRPr="00916341" w14:paraId="5913369D"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Pr>
          <w:p w14:paraId="2E1A8EA8" w14:textId="6DBFB5E5" w:rsidR="00D50603" w:rsidRPr="00916341" w:rsidRDefault="00D50603" w:rsidP="00916341">
            <w:pPr>
              <w:spacing w:after="0" w:line="240" w:lineRule="auto"/>
              <w:jc w:val="center"/>
              <w:rPr>
                <w:rFonts w:ascii="Times New Roman" w:eastAsia="MS Mincho" w:hAnsi="Times New Roman" w:cs="Times New Roman"/>
                <w:sz w:val="24"/>
                <w:szCs w:val="24"/>
              </w:rPr>
            </w:pPr>
            <w:r w:rsidRPr="00916341">
              <w:rPr>
                <w:rFonts w:ascii="Times New Roman" w:eastAsia="MS Mincho" w:hAnsi="Times New Roman" w:cs="Times New Roman"/>
                <w:sz w:val="24"/>
                <w:szCs w:val="24"/>
              </w:rPr>
              <w:t>3.</w:t>
            </w:r>
          </w:p>
        </w:tc>
        <w:tc>
          <w:tcPr>
            <w:tcW w:w="2977" w:type="dxa"/>
            <w:tcBorders>
              <w:top w:val="single" w:sz="4" w:space="0" w:color="auto"/>
              <w:left w:val="single" w:sz="4" w:space="0" w:color="auto"/>
              <w:bottom w:val="single" w:sz="4" w:space="0" w:color="auto"/>
              <w:right w:val="single" w:sz="4" w:space="0" w:color="auto"/>
            </w:tcBorders>
          </w:tcPr>
          <w:p w14:paraId="4BDF83FE" w14:textId="68417B67" w:rsidR="00D50603" w:rsidRPr="00916341" w:rsidRDefault="00D50603" w:rsidP="00916341">
            <w:pPr>
              <w:spacing w:after="0" w:line="240" w:lineRule="auto"/>
              <w:rPr>
                <w:rFonts w:ascii="Times New Roman" w:eastAsia="MS Mincho" w:hAnsi="Times New Roman" w:cs="Times New Roman"/>
                <w:sz w:val="24"/>
                <w:szCs w:val="24"/>
                <w:lang w:val="en-US"/>
              </w:rPr>
            </w:pPr>
            <w:r w:rsidRPr="00916341">
              <w:rPr>
                <w:rFonts w:ascii="Times New Roman" w:hAnsi="Times New Roman" w:cs="Times New Roman"/>
                <w:sz w:val="24"/>
                <w:szCs w:val="24"/>
              </w:rPr>
              <w:t>Решение уравнений.</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58D7939E" w14:textId="6053BB80" w:rsidR="00D50603" w:rsidRPr="00916341" w:rsidRDefault="00D50603" w:rsidP="00916341">
            <w:pPr>
              <w:autoSpaceDE w:val="0"/>
              <w:autoSpaceDN w:val="0"/>
              <w:spacing w:after="0" w:line="240" w:lineRule="auto"/>
              <w:ind w:left="72"/>
              <w:jc w:val="center"/>
              <w:rPr>
                <w:rFonts w:ascii="Times New Roman" w:eastAsia="Times New Roman" w:hAnsi="Times New Roman" w:cs="Times New Roman"/>
                <w:b/>
                <w:color w:val="000000"/>
                <w:sz w:val="24"/>
                <w:szCs w:val="24"/>
              </w:rPr>
            </w:pPr>
            <w:r w:rsidRPr="00916341">
              <w:rPr>
                <w:rFonts w:ascii="Times New Roman" w:eastAsia="Times New Roman" w:hAnsi="Times New Roman" w:cs="Times New Roman"/>
                <w:b/>
                <w:color w:val="000000"/>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1470743" w14:textId="77777777" w:rsidR="00D50603" w:rsidRPr="00916341" w:rsidRDefault="00D50603" w:rsidP="00916341">
            <w:pPr>
              <w:autoSpaceDE w:val="0"/>
              <w:autoSpaceDN w:val="0"/>
              <w:spacing w:after="0" w:line="240" w:lineRule="auto"/>
              <w:ind w:left="72"/>
              <w:jc w:val="center"/>
              <w:rPr>
                <w:rFonts w:ascii="Times New Roman" w:eastAsia="Times New Roman" w:hAnsi="Times New Roman" w:cs="Times New Roman"/>
                <w:b/>
                <w:color w:val="000000"/>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EE80A2" w14:textId="77777777" w:rsidR="00D50603" w:rsidRPr="00916341" w:rsidRDefault="00D50603" w:rsidP="00916341">
            <w:pPr>
              <w:autoSpaceDE w:val="0"/>
              <w:autoSpaceDN w:val="0"/>
              <w:spacing w:after="0" w:line="240" w:lineRule="auto"/>
              <w:ind w:left="72"/>
              <w:jc w:val="center"/>
              <w:rPr>
                <w:rFonts w:ascii="Times New Roman" w:eastAsia="Times New Roman" w:hAnsi="Times New Roman" w:cs="Times New Roman"/>
                <w:b/>
                <w:color w:val="000000"/>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Pr>
          <w:p w14:paraId="64C9CB3F" w14:textId="58F75922" w:rsidR="00D50603" w:rsidRPr="006A7A42" w:rsidRDefault="006A7A42" w:rsidP="00916341">
            <w:pPr>
              <w:spacing w:after="0"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05.09</w:t>
            </w:r>
          </w:p>
        </w:tc>
        <w:tc>
          <w:tcPr>
            <w:tcW w:w="0" w:type="auto"/>
            <w:tcBorders>
              <w:top w:val="single" w:sz="4" w:space="0" w:color="000000"/>
              <w:left w:val="single" w:sz="4" w:space="0" w:color="000000"/>
              <w:bottom w:val="single" w:sz="4" w:space="0" w:color="000000"/>
              <w:right w:val="single" w:sz="4" w:space="0" w:color="000000"/>
            </w:tcBorders>
          </w:tcPr>
          <w:p w14:paraId="532A5E04" w14:textId="77777777" w:rsidR="00D50603" w:rsidRPr="00916341" w:rsidRDefault="00D50603" w:rsidP="00916341">
            <w:pPr>
              <w:spacing w:after="0" w:line="240" w:lineRule="auto"/>
              <w:rPr>
                <w:rFonts w:ascii="Times New Roman" w:eastAsia="MS Mincho" w:hAnsi="Times New Roman" w:cs="Times New Roman"/>
                <w:sz w:val="24"/>
                <w:szCs w:val="24"/>
              </w:rPr>
            </w:pPr>
            <w:r w:rsidRPr="00916341">
              <w:rPr>
                <w:rFonts w:ascii="Times New Roman" w:eastAsia="MS Mincho" w:hAnsi="Times New Roman" w:cs="Times New Roman"/>
                <w:sz w:val="24"/>
                <w:szCs w:val="24"/>
              </w:rPr>
              <w:t>Устный опрос;</w:t>
            </w:r>
          </w:p>
          <w:p w14:paraId="2C872E98" w14:textId="6B9E1CED" w:rsidR="00D50603" w:rsidRPr="00916341" w:rsidRDefault="00D50603" w:rsidP="00916341">
            <w:pPr>
              <w:spacing w:after="0" w:line="240" w:lineRule="auto"/>
              <w:rPr>
                <w:rFonts w:ascii="Times New Roman" w:eastAsia="MS Mincho" w:hAnsi="Times New Roman" w:cs="Times New Roman"/>
                <w:sz w:val="24"/>
                <w:szCs w:val="24"/>
                <w:lang w:val="en-US"/>
              </w:rPr>
            </w:pPr>
          </w:p>
        </w:tc>
      </w:tr>
      <w:tr w:rsidR="00BC4E58" w:rsidRPr="00916341" w14:paraId="441A815B"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Pr>
          <w:p w14:paraId="71780005" w14:textId="7852A71D" w:rsidR="00D50603" w:rsidRPr="00916341" w:rsidRDefault="00D50603" w:rsidP="00916341">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4.</w:t>
            </w:r>
          </w:p>
        </w:tc>
        <w:tc>
          <w:tcPr>
            <w:tcW w:w="2977" w:type="dxa"/>
            <w:tcBorders>
              <w:top w:val="single" w:sz="4" w:space="0" w:color="auto"/>
              <w:left w:val="single" w:sz="4" w:space="0" w:color="auto"/>
              <w:bottom w:val="single" w:sz="4" w:space="0" w:color="auto"/>
              <w:right w:val="single" w:sz="4" w:space="0" w:color="auto"/>
            </w:tcBorders>
          </w:tcPr>
          <w:p w14:paraId="23A5B1DC" w14:textId="50D39B80" w:rsidR="00D50603" w:rsidRPr="00916341" w:rsidRDefault="00D50603" w:rsidP="00916341">
            <w:pPr>
              <w:spacing w:after="0" w:line="240" w:lineRule="auto"/>
              <w:rPr>
                <w:rFonts w:ascii="Times New Roman" w:eastAsia="MS Mincho" w:hAnsi="Times New Roman" w:cs="Times New Roman"/>
                <w:sz w:val="24"/>
                <w:szCs w:val="24"/>
              </w:rPr>
            </w:pPr>
            <w:r w:rsidRPr="00916341">
              <w:rPr>
                <w:rFonts w:ascii="Times New Roman" w:hAnsi="Times New Roman" w:cs="Times New Roman"/>
                <w:sz w:val="24"/>
                <w:szCs w:val="24"/>
              </w:rPr>
              <w:t>Решение текстовых количественных и качественных задач.</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26A50A15" w14:textId="074CFAF0" w:rsidR="00D50603" w:rsidRPr="00916341" w:rsidRDefault="00D50603" w:rsidP="00916341">
            <w:pPr>
              <w:autoSpaceDE w:val="0"/>
              <w:autoSpaceDN w:val="0"/>
              <w:spacing w:after="0" w:line="240" w:lineRule="auto"/>
              <w:ind w:left="72"/>
              <w:jc w:val="center"/>
              <w:rPr>
                <w:rFonts w:ascii="Times New Roman" w:eastAsia="Times New Roman" w:hAnsi="Times New Roman" w:cs="Times New Roman"/>
                <w:b/>
                <w:color w:val="000000"/>
                <w:sz w:val="24"/>
                <w:szCs w:val="24"/>
              </w:rPr>
            </w:pPr>
            <w:r w:rsidRPr="00916341">
              <w:rPr>
                <w:rFonts w:ascii="Times New Roman" w:eastAsia="Times New Roman" w:hAnsi="Times New Roman" w:cs="Times New Roman"/>
                <w:b/>
                <w:color w:val="000000"/>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809435" w14:textId="77777777" w:rsidR="00D50603" w:rsidRPr="00916341" w:rsidRDefault="00D50603" w:rsidP="00916341">
            <w:pPr>
              <w:autoSpaceDE w:val="0"/>
              <w:autoSpaceDN w:val="0"/>
              <w:spacing w:after="0" w:line="240" w:lineRule="auto"/>
              <w:ind w:left="72"/>
              <w:jc w:val="center"/>
              <w:rPr>
                <w:rFonts w:ascii="Times New Roman" w:eastAsia="Times New Roman" w:hAnsi="Times New Roman" w:cs="Times New Roman"/>
                <w:b/>
                <w:color w:val="000000"/>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C28127" w14:textId="77777777" w:rsidR="00D50603" w:rsidRPr="00916341" w:rsidRDefault="00D50603" w:rsidP="00916341">
            <w:pPr>
              <w:autoSpaceDE w:val="0"/>
              <w:autoSpaceDN w:val="0"/>
              <w:spacing w:after="0" w:line="240" w:lineRule="auto"/>
              <w:ind w:left="72"/>
              <w:jc w:val="center"/>
              <w:rPr>
                <w:rFonts w:ascii="Times New Roman" w:eastAsia="Times New Roman" w:hAnsi="Times New Roman" w:cs="Times New Roman"/>
                <w:b/>
                <w:color w:val="000000"/>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Pr>
          <w:p w14:paraId="07E1B573" w14:textId="24235E1F" w:rsidR="00D50603" w:rsidRPr="006A7A42" w:rsidRDefault="006A7A42" w:rsidP="00916341">
            <w:pPr>
              <w:spacing w:after="0"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06.09</w:t>
            </w:r>
          </w:p>
        </w:tc>
        <w:tc>
          <w:tcPr>
            <w:tcW w:w="0" w:type="auto"/>
            <w:tcBorders>
              <w:top w:val="single" w:sz="4" w:space="0" w:color="000000"/>
              <w:left w:val="single" w:sz="4" w:space="0" w:color="000000"/>
              <w:bottom w:val="single" w:sz="4" w:space="0" w:color="000000"/>
              <w:right w:val="single" w:sz="4" w:space="0" w:color="000000"/>
            </w:tcBorders>
          </w:tcPr>
          <w:p w14:paraId="143A18B2" w14:textId="77777777" w:rsidR="00D50603" w:rsidRPr="00916341" w:rsidRDefault="00D50603" w:rsidP="00916341">
            <w:pPr>
              <w:spacing w:after="0" w:line="240" w:lineRule="auto"/>
              <w:rPr>
                <w:rFonts w:ascii="Times New Roman" w:eastAsia="MS Mincho" w:hAnsi="Times New Roman" w:cs="Times New Roman"/>
                <w:sz w:val="24"/>
                <w:szCs w:val="24"/>
                <w:lang w:val="en-US"/>
              </w:rPr>
            </w:pPr>
            <w:proofErr w:type="spellStart"/>
            <w:r w:rsidRPr="00916341">
              <w:rPr>
                <w:rFonts w:ascii="Times New Roman" w:eastAsia="MS Mincho" w:hAnsi="Times New Roman" w:cs="Times New Roman"/>
                <w:sz w:val="24"/>
                <w:szCs w:val="24"/>
                <w:lang w:val="en-US"/>
              </w:rPr>
              <w:t>Устный</w:t>
            </w:r>
            <w:proofErr w:type="spellEnd"/>
            <w:r w:rsidRPr="00916341">
              <w:rPr>
                <w:rFonts w:ascii="Times New Roman" w:eastAsia="MS Mincho" w:hAnsi="Times New Roman" w:cs="Times New Roman"/>
                <w:sz w:val="24"/>
                <w:szCs w:val="24"/>
                <w:lang w:val="en-US"/>
              </w:rPr>
              <w:t xml:space="preserve"> </w:t>
            </w:r>
            <w:proofErr w:type="spellStart"/>
            <w:r w:rsidRPr="00916341">
              <w:rPr>
                <w:rFonts w:ascii="Times New Roman" w:eastAsia="MS Mincho" w:hAnsi="Times New Roman" w:cs="Times New Roman"/>
                <w:sz w:val="24"/>
                <w:szCs w:val="24"/>
                <w:lang w:val="en-US"/>
              </w:rPr>
              <w:t>опрос</w:t>
            </w:r>
            <w:proofErr w:type="spellEnd"/>
            <w:r w:rsidRPr="00916341">
              <w:rPr>
                <w:rFonts w:ascii="Times New Roman" w:eastAsia="MS Mincho" w:hAnsi="Times New Roman" w:cs="Times New Roman"/>
                <w:sz w:val="24"/>
                <w:szCs w:val="24"/>
                <w:lang w:val="en-US"/>
              </w:rPr>
              <w:t>;</w:t>
            </w:r>
          </w:p>
          <w:p w14:paraId="78FAAF0D" w14:textId="02FBB1B8" w:rsidR="00D50603" w:rsidRPr="00916341" w:rsidRDefault="00D50603" w:rsidP="00916341">
            <w:pPr>
              <w:spacing w:after="0" w:line="240" w:lineRule="auto"/>
              <w:rPr>
                <w:rFonts w:ascii="Times New Roman" w:eastAsia="MS Mincho" w:hAnsi="Times New Roman" w:cs="Times New Roman"/>
                <w:sz w:val="24"/>
                <w:szCs w:val="24"/>
                <w:lang w:val="en-US"/>
              </w:rPr>
            </w:pPr>
          </w:p>
        </w:tc>
      </w:tr>
      <w:tr w:rsidR="00E51F81" w:rsidRPr="00916341" w14:paraId="1C497404"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5A5C4D" w14:textId="1A06E360" w:rsidR="00D50603" w:rsidRPr="00CE0E54" w:rsidRDefault="00D50603" w:rsidP="00916341">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6.</w:t>
            </w:r>
          </w:p>
        </w:tc>
        <w:tc>
          <w:tcPr>
            <w:tcW w:w="29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093C35F" w14:textId="41824A69" w:rsidR="00D50603" w:rsidRPr="00CE0E54" w:rsidRDefault="00D50603" w:rsidP="00916341">
            <w:pPr>
              <w:spacing w:after="0" w:line="240" w:lineRule="auto"/>
              <w:rPr>
                <w:rFonts w:ascii="Times New Roman" w:eastAsia="MS Mincho" w:hAnsi="Times New Roman" w:cs="Times New Roman"/>
                <w:sz w:val="24"/>
                <w:szCs w:val="24"/>
              </w:rPr>
            </w:pPr>
            <w:r w:rsidRPr="00CE0E54">
              <w:rPr>
                <w:rFonts w:ascii="Times New Roman" w:eastAsia="Calibri" w:hAnsi="Times New Roman" w:cs="Times New Roman"/>
                <w:color w:val="000000"/>
                <w:sz w:val="24"/>
                <w:szCs w:val="24"/>
              </w:rPr>
              <w:t>Десятичная система записи натуральных чисел. Римская нумерация</w:t>
            </w:r>
            <w:r w:rsidRPr="00916341">
              <w:rPr>
                <w:rFonts w:ascii="Times New Roman" w:eastAsia="Calibri" w:hAnsi="Times New Roman" w:cs="Times New Roman"/>
                <w:color w:val="000000"/>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FBB05B3" w14:textId="77777777" w:rsidR="00D50603" w:rsidRPr="00CE0E54" w:rsidRDefault="00D50603" w:rsidP="00916341">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D69D55" w14:textId="77777777" w:rsidR="00D50603" w:rsidRPr="00CE0E54" w:rsidRDefault="00D50603" w:rsidP="00916341">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5EC914" w14:textId="77777777" w:rsidR="00D50603" w:rsidRPr="00CE0E54" w:rsidRDefault="00D50603" w:rsidP="00916341">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754E035" w14:textId="03815965" w:rsidR="00D50603" w:rsidRPr="00F113AD" w:rsidRDefault="00F113AD" w:rsidP="00916341">
            <w:pPr>
              <w:spacing w:after="0"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07.09</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F3C7AB" w14:textId="77777777" w:rsidR="00D50603" w:rsidRPr="00916341" w:rsidRDefault="00D50603" w:rsidP="00916341">
            <w:pPr>
              <w:spacing w:after="0" w:line="240" w:lineRule="auto"/>
              <w:rPr>
                <w:rFonts w:ascii="Times New Roman" w:eastAsia="MS Mincho" w:hAnsi="Times New Roman" w:cs="Times New Roman"/>
                <w:sz w:val="24"/>
                <w:szCs w:val="24"/>
                <w:lang w:val="en-US"/>
              </w:rPr>
            </w:pPr>
            <w:proofErr w:type="spellStart"/>
            <w:r w:rsidRPr="00916341">
              <w:rPr>
                <w:rFonts w:ascii="Times New Roman" w:eastAsia="MS Mincho" w:hAnsi="Times New Roman" w:cs="Times New Roman"/>
                <w:sz w:val="24"/>
                <w:szCs w:val="24"/>
                <w:lang w:val="en-US"/>
              </w:rPr>
              <w:t>Устный</w:t>
            </w:r>
            <w:proofErr w:type="spellEnd"/>
            <w:r w:rsidRPr="00916341">
              <w:rPr>
                <w:rFonts w:ascii="Times New Roman" w:eastAsia="MS Mincho" w:hAnsi="Times New Roman" w:cs="Times New Roman"/>
                <w:sz w:val="24"/>
                <w:szCs w:val="24"/>
                <w:lang w:val="en-US"/>
              </w:rPr>
              <w:t xml:space="preserve"> </w:t>
            </w:r>
            <w:proofErr w:type="spellStart"/>
            <w:r w:rsidRPr="00916341">
              <w:rPr>
                <w:rFonts w:ascii="Times New Roman" w:eastAsia="MS Mincho" w:hAnsi="Times New Roman" w:cs="Times New Roman"/>
                <w:sz w:val="24"/>
                <w:szCs w:val="24"/>
                <w:lang w:val="en-US"/>
              </w:rPr>
              <w:t>опрос</w:t>
            </w:r>
            <w:proofErr w:type="spellEnd"/>
            <w:r w:rsidRPr="00916341">
              <w:rPr>
                <w:rFonts w:ascii="Times New Roman" w:eastAsia="MS Mincho" w:hAnsi="Times New Roman" w:cs="Times New Roman"/>
                <w:sz w:val="24"/>
                <w:szCs w:val="24"/>
                <w:lang w:val="en-US"/>
              </w:rPr>
              <w:t>;</w:t>
            </w:r>
          </w:p>
          <w:p w14:paraId="2E29FFDC" w14:textId="77777777" w:rsidR="00D50603" w:rsidRPr="00CE0E54" w:rsidRDefault="00D50603" w:rsidP="00916341">
            <w:pPr>
              <w:spacing w:after="0" w:line="240" w:lineRule="auto"/>
              <w:rPr>
                <w:rFonts w:ascii="Times New Roman" w:eastAsia="MS Mincho" w:hAnsi="Times New Roman" w:cs="Times New Roman"/>
                <w:sz w:val="24"/>
                <w:szCs w:val="24"/>
                <w:lang w:val="en-US"/>
              </w:rPr>
            </w:pPr>
          </w:p>
        </w:tc>
      </w:tr>
      <w:tr w:rsidR="0097197D" w:rsidRPr="00916341" w14:paraId="769010A5"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E4921A" w14:textId="154D89AF" w:rsidR="00DB2754" w:rsidRPr="00916341" w:rsidRDefault="00DB2754" w:rsidP="00916341">
            <w:pPr>
              <w:autoSpaceDE w:val="0"/>
              <w:autoSpaceDN w:val="0"/>
              <w:spacing w:after="0" w:line="240" w:lineRule="auto"/>
              <w:ind w:left="72"/>
              <w:jc w:val="center"/>
              <w:rPr>
                <w:rFonts w:ascii="Times New Roman" w:eastAsia="Times New Roman" w:hAnsi="Times New Roman" w:cs="Times New Roman"/>
                <w:color w:val="000000"/>
                <w:sz w:val="24"/>
                <w:szCs w:val="24"/>
                <w:lang w:val="en-US"/>
              </w:rPr>
            </w:pPr>
            <w:r w:rsidRPr="00CE0E54">
              <w:rPr>
                <w:rFonts w:ascii="Times New Roman" w:eastAsia="Times New Roman" w:hAnsi="Times New Roman" w:cs="Times New Roman"/>
                <w:color w:val="000000"/>
                <w:sz w:val="24"/>
                <w:szCs w:val="24"/>
                <w:lang w:val="en-US"/>
              </w:rPr>
              <w:t>7.</w:t>
            </w:r>
          </w:p>
        </w:tc>
        <w:tc>
          <w:tcPr>
            <w:tcW w:w="29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DC5B222" w14:textId="7B68F92A" w:rsidR="00DB2754" w:rsidRPr="00916341" w:rsidRDefault="00DB2754" w:rsidP="00916341">
            <w:pPr>
              <w:spacing w:after="0" w:line="240" w:lineRule="auto"/>
              <w:rPr>
                <w:rFonts w:ascii="Times New Roman" w:eastAsia="Calibri" w:hAnsi="Times New Roman" w:cs="Times New Roman"/>
                <w:color w:val="000000"/>
                <w:sz w:val="24"/>
                <w:szCs w:val="24"/>
              </w:rPr>
            </w:pPr>
            <w:r w:rsidRPr="00CE0E54">
              <w:rPr>
                <w:rFonts w:ascii="Times New Roman" w:eastAsia="Calibri" w:hAnsi="Times New Roman" w:cs="Times New Roman"/>
                <w:color w:val="000000"/>
                <w:sz w:val="24"/>
                <w:szCs w:val="24"/>
              </w:rPr>
              <w:t>Ряд натуральных чисел и нуль</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4F8F27" w14:textId="353FD58B" w:rsidR="00DB2754" w:rsidRPr="00916341" w:rsidRDefault="00DB2754" w:rsidP="00916341">
            <w:pPr>
              <w:autoSpaceDE w:val="0"/>
              <w:autoSpaceDN w:val="0"/>
              <w:spacing w:after="0" w:line="240" w:lineRule="auto"/>
              <w:ind w:left="72"/>
              <w:jc w:val="center"/>
              <w:rPr>
                <w:rFonts w:ascii="Times New Roman" w:eastAsia="Times New Roman" w:hAnsi="Times New Roman" w:cs="Times New Roman"/>
                <w:color w:val="000000"/>
                <w:sz w:val="24"/>
                <w:szCs w:val="24"/>
              </w:rPr>
            </w:pPr>
            <w:r w:rsidRPr="00916341">
              <w:rPr>
                <w:rFonts w:ascii="Times New Roman" w:eastAsia="Times New Roman" w:hAnsi="Times New Roman" w:cs="Times New Roman"/>
                <w:color w:val="000000"/>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33ABFA" w14:textId="77777777" w:rsidR="00DB2754" w:rsidRPr="00916341" w:rsidRDefault="00DB2754" w:rsidP="00916341">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59635F" w14:textId="77777777" w:rsidR="00DB2754" w:rsidRPr="00916341" w:rsidRDefault="00DB2754" w:rsidP="00916341">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460D47" w14:textId="144F39EE" w:rsidR="00DB2754" w:rsidRPr="00916341" w:rsidRDefault="00F113AD" w:rsidP="00916341">
            <w:pPr>
              <w:spacing w:after="0"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08.09</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665B48" w14:textId="77777777" w:rsidR="00DB2754" w:rsidRPr="00916341" w:rsidRDefault="00DB2754" w:rsidP="00916341">
            <w:pPr>
              <w:spacing w:after="0" w:line="240" w:lineRule="auto"/>
              <w:rPr>
                <w:rFonts w:ascii="Times New Roman" w:eastAsia="MS Mincho" w:hAnsi="Times New Roman" w:cs="Times New Roman"/>
                <w:sz w:val="24"/>
                <w:szCs w:val="24"/>
              </w:rPr>
            </w:pPr>
            <w:r w:rsidRPr="00916341">
              <w:rPr>
                <w:rFonts w:ascii="Times New Roman" w:eastAsia="MS Mincho" w:hAnsi="Times New Roman" w:cs="Times New Roman"/>
                <w:sz w:val="24"/>
                <w:szCs w:val="24"/>
              </w:rPr>
              <w:t>Устный опрос;</w:t>
            </w:r>
          </w:p>
          <w:p w14:paraId="22782780" w14:textId="33C8B120" w:rsidR="00DB2754" w:rsidRPr="00916341" w:rsidRDefault="00DB2754" w:rsidP="00916341">
            <w:pPr>
              <w:spacing w:after="0" w:line="240" w:lineRule="auto"/>
              <w:rPr>
                <w:rFonts w:ascii="Times New Roman" w:eastAsia="MS Mincho" w:hAnsi="Times New Roman" w:cs="Times New Roman"/>
                <w:sz w:val="24"/>
                <w:szCs w:val="24"/>
              </w:rPr>
            </w:pPr>
            <w:r w:rsidRPr="00916341">
              <w:rPr>
                <w:rFonts w:ascii="Times New Roman" w:eastAsia="MS Mincho" w:hAnsi="Times New Roman" w:cs="Times New Roman"/>
                <w:sz w:val="24"/>
                <w:szCs w:val="24"/>
              </w:rPr>
              <w:t>Письменный контроль;</w:t>
            </w:r>
          </w:p>
        </w:tc>
      </w:tr>
      <w:tr w:rsidR="00E51F81" w:rsidRPr="00916341" w14:paraId="73EBC114" w14:textId="77777777" w:rsidTr="00103004">
        <w:trPr>
          <w:trHeight w:val="973"/>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F46FCE" w14:textId="7233344A" w:rsidR="00DB2754" w:rsidRPr="00CE0E54" w:rsidRDefault="00DB2754" w:rsidP="00916341">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8.</w:t>
            </w:r>
          </w:p>
        </w:tc>
        <w:tc>
          <w:tcPr>
            <w:tcW w:w="29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720E12" w14:textId="052BB84C" w:rsidR="00DB2754" w:rsidRPr="00CE0E54" w:rsidRDefault="00DB2754" w:rsidP="00916341">
            <w:pPr>
              <w:spacing w:after="0" w:line="240" w:lineRule="auto"/>
              <w:rPr>
                <w:rFonts w:ascii="Times New Roman" w:eastAsia="MS Mincho" w:hAnsi="Times New Roman" w:cs="Times New Roman"/>
                <w:sz w:val="24"/>
                <w:szCs w:val="24"/>
              </w:rPr>
            </w:pPr>
            <w:r w:rsidRPr="00CE0E54">
              <w:rPr>
                <w:rFonts w:ascii="Times New Roman" w:eastAsia="Calibri" w:hAnsi="Times New Roman" w:cs="Times New Roman"/>
                <w:color w:val="000000"/>
                <w:sz w:val="24"/>
                <w:szCs w:val="24"/>
              </w:rPr>
              <w:t>Чтение и запись натуральных чисел. Запись числа в виде суммы разрядных слагаемых</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692B963" w14:textId="77777777" w:rsidR="00DB2754" w:rsidRPr="00CE0E54" w:rsidRDefault="00DB2754" w:rsidP="00916341">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DEAD35" w14:textId="77777777" w:rsidR="00DB2754" w:rsidRPr="00CE0E54" w:rsidRDefault="00DB2754" w:rsidP="00916341">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A7A479" w14:textId="77777777" w:rsidR="00DB2754" w:rsidRPr="00CE0E54" w:rsidRDefault="00DB2754" w:rsidP="00916341">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5D5DBE" w14:textId="3E6E28D1" w:rsidR="00DB2754" w:rsidRPr="00F113AD" w:rsidRDefault="00F113AD" w:rsidP="00916341">
            <w:pPr>
              <w:spacing w:after="0"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09.09</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ED7DC6" w14:textId="77777777" w:rsidR="00252350" w:rsidRPr="00252350" w:rsidRDefault="00252350" w:rsidP="00916341">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04E22D2D" w14:textId="4825CC65" w:rsidR="00DB2754" w:rsidRPr="00CE0E54" w:rsidRDefault="00DB2754" w:rsidP="00916341">
            <w:pPr>
              <w:spacing w:after="0" w:line="240" w:lineRule="auto"/>
              <w:rPr>
                <w:rFonts w:ascii="Times New Roman" w:eastAsia="MS Mincho" w:hAnsi="Times New Roman" w:cs="Times New Roman"/>
                <w:sz w:val="24"/>
                <w:szCs w:val="24"/>
                <w:lang w:val="en-US"/>
              </w:rPr>
            </w:pPr>
          </w:p>
        </w:tc>
      </w:tr>
      <w:tr w:rsidR="00E51F81" w:rsidRPr="00916341" w14:paraId="79A5C068" w14:textId="77777777" w:rsidTr="00103004">
        <w:trPr>
          <w:jc w:val="center"/>
        </w:trPr>
        <w:tc>
          <w:tcPr>
            <w:tcW w:w="847"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365B2323" w14:textId="3169F62E" w:rsidR="00AB6E55" w:rsidRPr="00CE0E54" w:rsidRDefault="00AB6E55" w:rsidP="00916341">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9.</w:t>
            </w:r>
          </w:p>
        </w:tc>
        <w:tc>
          <w:tcPr>
            <w:tcW w:w="29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15FCDC1" w14:textId="1AE44778" w:rsidR="00AB6E55" w:rsidRPr="00CE0E54" w:rsidRDefault="00AB6E55" w:rsidP="00916341">
            <w:pPr>
              <w:spacing w:after="0" w:line="240" w:lineRule="auto"/>
              <w:rPr>
                <w:rFonts w:ascii="Times New Roman" w:eastAsia="MS Mincho" w:hAnsi="Times New Roman" w:cs="Times New Roman"/>
                <w:sz w:val="24"/>
                <w:szCs w:val="24"/>
              </w:rPr>
            </w:pPr>
            <w:r w:rsidRPr="00CE0E54">
              <w:rPr>
                <w:rFonts w:ascii="Times New Roman" w:eastAsia="Calibri" w:hAnsi="Times New Roman" w:cs="Times New Roman"/>
                <w:color w:val="000000"/>
                <w:sz w:val="24"/>
                <w:szCs w:val="24"/>
              </w:rPr>
              <w:t>Чтение и запись натуральных чисел. Запись числа в виде суммы разрядных слагаемых</w:t>
            </w:r>
          </w:p>
        </w:tc>
        <w:tc>
          <w:tcPr>
            <w:tcW w:w="0" w:type="auto"/>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14:paraId="33654F5D" w14:textId="682E264E" w:rsidR="00AB6E55" w:rsidRPr="00CE0E54" w:rsidRDefault="00AB6E55" w:rsidP="00916341">
            <w:pPr>
              <w:autoSpaceDE w:val="0"/>
              <w:autoSpaceDN w:val="0"/>
              <w:spacing w:after="0" w:line="240" w:lineRule="auto"/>
              <w:ind w:left="72"/>
              <w:jc w:val="center"/>
              <w:rPr>
                <w:rFonts w:ascii="Times New Roman" w:eastAsia="MS Mincho" w:hAnsi="Times New Roman" w:cs="Times New Roman"/>
                <w:sz w:val="24"/>
                <w:szCs w:val="24"/>
              </w:rPr>
            </w:pPr>
            <w:r w:rsidRPr="00916341">
              <w:rPr>
                <w:rFonts w:ascii="Times New Roman" w:eastAsia="Times New Roman" w:hAnsi="Times New Roman" w:cs="Times New Roman"/>
                <w:color w:val="000000"/>
                <w:sz w:val="24"/>
                <w:szCs w:val="24"/>
              </w:rPr>
              <w:t>1</w:t>
            </w:r>
          </w:p>
        </w:tc>
        <w:tc>
          <w:tcPr>
            <w:tcW w:w="0" w:type="auto"/>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50A26BFD" w14:textId="4BCCC905" w:rsidR="00AB6E55" w:rsidRPr="00CE0E54" w:rsidRDefault="00AB6E55" w:rsidP="00916341">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0215B483" w14:textId="77777777" w:rsidR="00AB6E55" w:rsidRPr="00CE0E54" w:rsidRDefault="00AB6E55" w:rsidP="00916341">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15BAB2C6" w14:textId="2320AD19" w:rsidR="00AB6E55" w:rsidRPr="00CE0E54" w:rsidRDefault="00F113AD" w:rsidP="00916341">
            <w:pPr>
              <w:spacing w:after="0"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10.09</w:t>
            </w:r>
          </w:p>
        </w:tc>
        <w:tc>
          <w:tcPr>
            <w:tcW w:w="0" w:type="auto"/>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64BE7182" w14:textId="77777777" w:rsidR="00252350" w:rsidRPr="00252350" w:rsidRDefault="00252350" w:rsidP="00916341">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36691DB7" w14:textId="79157B3D" w:rsidR="00AB6E55" w:rsidRPr="00CE0E54" w:rsidRDefault="00252350" w:rsidP="00916341">
            <w:pPr>
              <w:spacing w:after="0" w:line="240" w:lineRule="auto"/>
              <w:rPr>
                <w:rFonts w:ascii="Times New Roman" w:eastAsia="MS Mincho" w:hAnsi="Times New Roman" w:cs="Times New Roman"/>
                <w:sz w:val="24"/>
                <w:szCs w:val="24"/>
              </w:rPr>
            </w:pPr>
            <w:r w:rsidRPr="00916341">
              <w:rPr>
                <w:rFonts w:ascii="Times New Roman" w:eastAsia="MS Mincho" w:hAnsi="Times New Roman" w:cs="Times New Roman"/>
                <w:sz w:val="24"/>
                <w:szCs w:val="24"/>
              </w:rPr>
              <w:t>Письменный контроль;</w:t>
            </w:r>
          </w:p>
        </w:tc>
      </w:tr>
      <w:tr w:rsidR="00BC4E58" w:rsidRPr="00916341" w14:paraId="322FDF03" w14:textId="77777777" w:rsidTr="00103004">
        <w:trPr>
          <w:jc w:val="center"/>
        </w:trPr>
        <w:tc>
          <w:tcPr>
            <w:tcW w:w="847"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3101F11B" w14:textId="4916052C" w:rsidR="00AB6E55" w:rsidRPr="00916341" w:rsidRDefault="00AB6E55" w:rsidP="00916341">
            <w:pPr>
              <w:autoSpaceDE w:val="0"/>
              <w:autoSpaceDN w:val="0"/>
              <w:spacing w:after="0" w:line="240" w:lineRule="auto"/>
              <w:ind w:left="72"/>
              <w:jc w:val="center"/>
              <w:rPr>
                <w:rFonts w:ascii="Times New Roman" w:eastAsia="Times New Roman" w:hAnsi="Times New Roman" w:cs="Times New Roman"/>
                <w:color w:val="000000"/>
                <w:sz w:val="24"/>
                <w:szCs w:val="24"/>
                <w:lang w:val="en-US"/>
              </w:rPr>
            </w:pPr>
            <w:r w:rsidRPr="00CE0E54">
              <w:rPr>
                <w:rFonts w:ascii="Times New Roman" w:eastAsia="Times New Roman" w:hAnsi="Times New Roman" w:cs="Times New Roman"/>
                <w:color w:val="000000"/>
                <w:sz w:val="24"/>
                <w:szCs w:val="24"/>
                <w:lang w:val="en-US"/>
              </w:rPr>
              <w:t>10.</w:t>
            </w:r>
          </w:p>
        </w:tc>
        <w:tc>
          <w:tcPr>
            <w:tcW w:w="2977" w:type="dxa"/>
            <w:tcBorders>
              <w:top w:val="single" w:sz="6" w:space="0" w:color="000000"/>
              <w:left w:val="single" w:sz="6" w:space="0" w:color="000000"/>
              <w:bottom w:val="single" w:sz="4" w:space="0" w:color="auto"/>
              <w:right w:val="single" w:sz="6" w:space="0" w:color="000000"/>
            </w:tcBorders>
            <w:tcMar>
              <w:top w:w="0" w:type="dxa"/>
              <w:left w:w="0" w:type="dxa"/>
              <w:bottom w:w="0" w:type="dxa"/>
              <w:right w:w="0" w:type="dxa"/>
            </w:tcMar>
          </w:tcPr>
          <w:p w14:paraId="328B74D2" w14:textId="429682B0" w:rsidR="00AB6E55" w:rsidRPr="00916341" w:rsidRDefault="00AB6E55" w:rsidP="00916341">
            <w:pPr>
              <w:spacing w:after="0" w:line="240" w:lineRule="auto"/>
              <w:rPr>
                <w:rFonts w:ascii="Times New Roman" w:eastAsia="Calibri" w:hAnsi="Times New Roman" w:cs="Times New Roman"/>
                <w:color w:val="000000"/>
                <w:sz w:val="24"/>
                <w:szCs w:val="24"/>
              </w:rPr>
            </w:pPr>
            <w:r w:rsidRPr="00916341">
              <w:rPr>
                <w:rFonts w:ascii="Times New Roman" w:hAnsi="Times New Roman" w:cs="Times New Roman"/>
                <w:color w:val="231F20"/>
                <w:sz w:val="24"/>
                <w:szCs w:val="24"/>
              </w:rPr>
              <w:t xml:space="preserve">Координатная прямая. Изображение натуральных чисел точками на  </w:t>
            </w:r>
            <w:proofErr w:type="gramStart"/>
            <w:r w:rsidRPr="00916341">
              <w:rPr>
                <w:rFonts w:ascii="Times New Roman" w:hAnsi="Times New Roman" w:cs="Times New Roman"/>
                <w:color w:val="231F20"/>
                <w:sz w:val="24"/>
                <w:szCs w:val="24"/>
              </w:rPr>
              <w:t>координатной</w:t>
            </w:r>
            <w:proofErr w:type="gramEnd"/>
            <w:r w:rsidRPr="00916341">
              <w:rPr>
                <w:rFonts w:ascii="Times New Roman" w:hAnsi="Times New Roman" w:cs="Times New Roman"/>
                <w:color w:val="231F20"/>
                <w:sz w:val="24"/>
                <w:szCs w:val="24"/>
              </w:rPr>
              <w:t xml:space="preserve"> прямой.</w:t>
            </w:r>
          </w:p>
        </w:tc>
        <w:tc>
          <w:tcPr>
            <w:tcW w:w="0" w:type="auto"/>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2B0D783A" w14:textId="4D807FE3" w:rsidR="00AB6E55" w:rsidRPr="00916341" w:rsidRDefault="00AB6E55" w:rsidP="00916341">
            <w:pPr>
              <w:autoSpaceDE w:val="0"/>
              <w:autoSpaceDN w:val="0"/>
              <w:spacing w:after="0" w:line="240" w:lineRule="auto"/>
              <w:ind w:left="72"/>
              <w:jc w:val="center"/>
              <w:rPr>
                <w:rFonts w:ascii="Times New Roman" w:eastAsia="Times New Roman" w:hAnsi="Times New Roman" w:cs="Times New Roman"/>
                <w:color w:val="000000"/>
                <w:sz w:val="24"/>
                <w:szCs w:val="24"/>
              </w:rPr>
            </w:pPr>
            <w:r w:rsidRPr="00916341">
              <w:rPr>
                <w:rFonts w:ascii="Times New Roman" w:eastAsia="Times New Roman" w:hAnsi="Times New Roman" w:cs="Times New Roman"/>
                <w:color w:val="000000"/>
                <w:sz w:val="24"/>
                <w:szCs w:val="24"/>
              </w:rPr>
              <w:t>1</w:t>
            </w:r>
          </w:p>
        </w:tc>
        <w:tc>
          <w:tcPr>
            <w:tcW w:w="0" w:type="auto"/>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3ECA1E0A" w14:textId="77777777" w:rsidR="00AB6E55" w:rsidRPr="00916341" w:rsidRDefault="00AB6E55" w:rsidP="00916341">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6AEF3EB8" w14:textId="77777777" w:rsidR="00AB6E55" w:rsidRPr="00916341" w:rsidRDefault="00AB6E55" w:rsidP="00916341">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774617EB" w14:textId="071D3CA2" w:rsidR="00AB6E55" w:rsidRPr="00916341" w:rsidRDefault="006A7A42" w:rsidP="00916341">
            <w:pPr>
              <w:spacing w:after="0"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12</w:t>
            </w:r>
            <w:r w:rsidR="00F113AD">
              <w:rPr>
                <w:rFonts w:ascii="Times New Roman" w:eastAsia="MS Mincho" w:hAnsi="Times New Roman" w:cs="Times New Roman"/>
                <w:sz w:val="24"/>
                <w:szCs w:val="24"/>
              </w:rPr>
              <w:t>.09</w:t>
            </w:r>
          </w:p>
        </w:tc>
        <w:tc>
          <w:tcPr>
            <w:tcW w:w="0" w:type="auto"/>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25B929E5" w14:textId="77777777" w:rsidR="00252350" w:rsidRPr="00252350" w:rsidRDefault="00252350" w:rsidP="00916341">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571094F8" w14:textId="77777777" w:rsidR="00AB6E55" w:rsidRPr="00916341" w:rsidRDefault="00AB6E55" w:rsidP="00916341">
            <w:pPr>
              <w:spacing w:after="0" w:line="240" w:lineRule="auto"/>
              <w:rPr>
                <w:rFonts w:ascii="Times New Roman" w:eastAsia="MS Mincho" w:hAnsi="Times New Roman" w:cs="Times New Roman"/>
                <w:sz w:val="24"/>
                <w:szCs w:val="24"/>
              </w:rPr>
            </w:pPr>
          </w:p>
        </w:tc>
      </w:tr>
      <w:tr w:rsidR="001E7F1B" w:rsidRPr="00916341" w14:paraId="3CB8EDF9" w14:textId="77777777" w:rsidTr="00103004">
        <w:trPr>
          <w:jc w:val="center"/>
        </w:trPr>
        <w:tc>
          <w:tcPr>
            <w:tcW w:w="847" w:type="dxa"/>
            <w:tcBorders>
              <w:top w:val="single" w:sz="4" w:space="0" w:color="000000"/>
              <w:left w:val="single" w:sz="4" w:space="0" w:color="000000"/>
              <w:bottom w:val="single" w:sz="6" w:space="0" w:color="000000"/>
              <w:right w:val="single" w:sz="4" w:space="0" w:color="auto"/>
            </w:tcBorders>
            <w:tcMar>
              <w:top w:w="0" w:type="dxa"/>
              <w:left w:w="0" w:type="dxa"/>
              <w:bottom w:w="0" w:type="dxa"/>
              <w:right w:w="0" w:type="dxa"/>
            </w:tcMar>
          </w:tcPr>
          <w:p w14:paraId="7F7386DE" w14:textId="0359467C" w:rsidR="00AB6E55" w:rsidRPr="00916341" w:rsidRDefault="00AB6E55" w:rsidP="00916341">
            <w:pPr>
              <w:autoSpaceDE w:val="0"/>
              <w:autoSpaceDN w:val="0"/>
              <w:spacing w:after="0" w:line="240" w:lineRule="auto"/>
              <w:ind w:left="72"/>
              <w:jc w:val="center"/>
              <w:rPr>
                <w:rFonts w:ascii="Times New Roman" w:eastAsia="Times New Roman" w:hAnsi="Times New Roman" w:cs="Times New Roman"/>
                <w:color w:val="000000"/>
                <w:sz w:val="24"/>
                <w:szCs w:val="24"/>
                <w:lang w:val="en-US"/>
              </w:rPr>
            </w:pPr>
            <w:r w:rsidRPr="00CE0E54">
              <w:rPr>
                <w:rFonts w:ascii="Times New Roman" w:eastAsia="Times New Roman" w:hAnsi="Times New Roman" w:cs="Times New Roman"/>
                <w:color w:val="000000"/>
                <w:sz w:val="24"/>
                <w:szCs w:val="24"/>
                <w:lang w:val="en-US"/>
              </w:rPr>
              <w:t>11.</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E09EE22" w14:textId="0250498D" w:rsidR="00AB6E55" w:rsidRPr="00916341" w:rsidRDefault="00AB6E55" w:rsidP="00916341">
            <w:pPr>
              <w:spacing w:after="0" w:line="240" w:lineRule="auto"/>
              <w:rPr>
                <w:rFonts w:ascii="Times New Roman" w:eastAsia="Calibri" w:hAnsi="Times New Roman" w:cs="Times New Roman"/>
                <w:color w:val="000000"/>
                <w:sz w:val="24"/>
                <w:szCs w:val="24"/>
              </w:rPr>
            </w:pPr>
            <w:r w:rsidRPr="00916341">
              <w:rPr>
                <w:rFonts w:ascii="Times New Roman" w:hAnsi="Times New Roman" w:cs="Times New Roman"/>
                <w:color w:val="231F20"/>
                <w:sz w:val="24"/>
                <w:szCs w:val="24"/>
              </w:rPr>
              <w:t>Изображение натуральных чисел точками на числовой прямой.</w:t>
            </w:r>
          </w:p>
        </w:tc>
        <w:tc>
          <w:tcPr>
            <w:tcW w:w="0" w:type="auto"/>
            <w:tcBorders>
              <w:top w:val="single" w:sz="4" w:space="0" w:color="000000"/>
              <w:left w:val="single" w:sz="4" w:space="0" w:color="auto"/>
              <w:bottom w:val="single" w:sz="6" w:space="0" w:color="000000"/>
              <w:right w:val="single" w:sz="4" w:space="0" w:color="000000"/>
            </w:tcBorders>
            <w:tcMar>
              <w:top w:w="0" w:type="dxa"/>
              <w:left w:w="0" w:type="dxa"/>
              <w:bottom w:w="0" w:type="dxa"/>
              <w:right w:w="0" w:type="dxa"/>
            </w:tcMar>
          </w:tcPr>
          <w:p w14:paraId="2E014F04" w14:textId="0F0A47C6" w:rsidR="00AB6E55" w:rsidRPr="00916341" w:rsidRDefault="00AB6E55" w:rsidP="00916341">
            <w:pPr>
              <w:autoSpaceDE w:val="0"/>
              <w:autoSpaceDN w:val="0"/>
              <w:spacing w:after="0" w:line="240" w:lineRule="auto"/>
              <w:ind w:left="72"/>
              <w:jc w:val="center"/>
              <w:rPr>
                <w:rFonts w:ascii="Times New Roman" w:eastAsia="Times New Roman" w:hAnsi="Times New Roman" w:cs="Times New Roman"/>
                <w:color w:val="000000"/>
                <w:sz w:val="24"/>
                <w:szCs w:val="24"/>
              </w:rPr>
            </w:pPr>
            <w:r w:rsidRPr="00916341">
              <w:rPr>
                <w:rFonts w:ascii="Times New Roman" w:eastAsia="Times New Roman" w:hAnsi="Times New Roman" w:cs="Times New Roman"/>
                <w:color w:val="000000"/>
                <w:sz w:val="24"/>
                <w:szCs w:val="24"/>
              </w:rPr>
              <w:t>1</w:t>
            </w:r>
          </w:p>
        </w:tc>
        <w:tc>
          <w:tcPr>
            <w:tcW w:w="0" w:type="auto"/>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03411CEE" w14:textId="77777777" w:rsidR="00AB6E55" w:rsidRPr="00916341" w:rsidRDefault="00AB6E55" w:rsidP="00916341">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73FF8D15" w14:textId="77777777" w:rsidR="00AB6E55" w:rsidRPr="00916341" w:rsidRDefault="00AB6E55" w:rsidP="00916341">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2DD4486E" w14:textId="23D031E4" w:rsidR="00AB6E55" w:rsidRPr="00916341" w:rsidRDefault="006A7A42" w:rsidP="00916341">
            <w:pPr>
              <w:spacing w:after="0"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13.09</w:t>
            </w:r>
          </w:p>
        </w:tc>
        <w:tc>
          <w:tcPr>
            <w:tcW w:w="0" w:type="auto"/>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679C6325" w14:textId="77777777" w:rsidR="00252350" w:rsidRPr="00252350" w:rsidRDefault="00252350" w:rsidP="00916341">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43EB80CC" w14:textId="759466FE" w:rsidR="00AB6E55" w:rsidRPr="00916341" w:rsidRDefault="00252350" w:rsidP="00916341">
            <w:pPr>
              <w:spacing w:after="0" w:line="240" w:lineRule="auto"/>
              <w:rPr>
                <w:rFonts w:ascii="Times New Roman" w:eastAsia="MS Mincho" w:hAnsi="Times New Roman" w:cs="Times New Roman"/>
                <w:sz w:val="24"/>
                <w:szCs w:val="24"/>
              </w:rPr>
            </w:pPr>
            <w:r w:rsidRPr="00916341">
              <w:rPr>
                <w:rFonts w:ascii="Times New Roman" w:eastAsia="MS Mincho" w:hAnsi="Times New Roman" w:cs="Times New Roman"/>
                <w:sz w:val="24"/>
                <w:szCs w:val="24"/>
              </w:rPr>
              <w:t>Письменный контроль;</w:t>
            </w:r>
          </w:p>
        </w:tc>
      </w:tr>
      <w:tr w:rsidR="003A2132" w:rsidRPr="00916341" w14:paraId="48856280" w14:textId="77777777" w:rsidTr="00103004">
        <w:trPr>
          <w:jc w:val="center"/>
        </w:trPr>
        <w:tc>
          <w:tcPr>
            <w:tcW w:w="847"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32544429" w14:textId="12F1B2A1" w:rsidR="00AB6E55" w:rsidRPr="00916341" w:rsidRDefault="00AB6E55" w:rsidP="00916341">
            <w:pPr>
              <w:autoSpaceDE w:val="0"/>
              <w:autoSpaceDN w:val="0"/>
              <w:spacing w:after="0" w:line="240" w:lineRule="auto"/>
              <w:ind w:left="72"/>
              <w:jc w:val="center"/>
              <w:rPr>
                <w:rFonts w:ascii="Times New Roman" w:eastAsia="Times New Roman" w:hAnsi="Times New Roman" w:cs="Times New Roman"/>
                <w:color w:val="000000"/>
                <w:sz w:val="24"/>
                <w:szCs w:val="24"/>
              </w:rPr>
            </w:pPr>
            <w:r w:rsidRPr="00CE0E54">
              <w:rPr>
                <w:rFonts w:ascii="Times New Roman" w:eastAsia="Times New Roman" w:hAnsi="Times New Roman" w:cs="Times New Roman"/>
                <w:color w:val="000000"/>
                <w:sz w:val="24"/>
                <w:szCs w:val="24"/>
                <w:lang w:val="en-US"/>
              </w:rPr>
              <w:t>12.</w:t>
            </w:r>
          </w:p>
        </w:tc>
        <w:tc>
          <w:tcPr>
            <w:tcW w:w="2977" w:type="dxa"/>
            <w:tcBorders>
              <w:top w:val="single" w:sz="4" w:space="0" w:color="auto"/>
            </w:tcBorders>
            <w:tcMar>
              <w:top w:w="0" w:type="dxa"/>
              <w:left w:w="0" w:type="dxa"/>
              <w:bottom w:w="0" w:type="dxa"/>
              <w:right w:w="0" w:type="dxa"/>
            </w:tcMar>
          </w:tcPr>
          <w:p w14:paraId="65C7A612" w14:textId="4261E3E2" w:rsidR="00AB6E55" w:rsidRPr="00916341" w:rsidRDefault="00AB6E55" w:rsidP="00916341">
            <w:pPr>
              <w:spacing w:after="0" w:line="240" w:lineRule="auto"/>
              <w:rPr>
                <w:rFonts w:ascii="Times New Roman" w:eastAsia="Calibri" w:hAnsi="Times New Roman" w:cs="Times New Roman"/>
                <w:color w:val="000000"/>
                <w:sz w:val="24"/>
                <w:szCs w:val="24"/>
              </w:rPr>
            </w:pPr>
            <w:r w:rsidRPr="00CE0E54">
              <w:rPr>
                <w:rFonts w:ascii="Times New Roman" w:eastAsia="Calibri" w:hAnsi="Times New Roman" w:cs="Times New Roman"/>
                <w:color w:val="000000"/>
                <w:sz w:val="24"/>
                <w:szCs w:val="24"/>
              </w:rPr>
              <w:t>Сравнение натуральных чисел.</w:t>
            </w:r>
          </w:p>
        </w:tc>
        <w:tc>
          <w:tcPr>
            <w:tcW w:w="0" w:type="auto"/>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373ADDD3" w14:textId="187031AD" w:rsidR="00AB6E55" w:rsidRPr="00916341" w:rsidRDefault="00AB6E55" w:rsidP="00916341">
            <w:pPr>
              <w:autoSpaceDE w:val="0"/>
              <w:autoSpaceDN w:val="0"/>
              <w:spacing w:after="0" w:line="240" w:lineRule="auto"/>
              <w:ind w:left="72"/>
              <w:jc w:val="center"/>
              <w:rPr>
                <w:rFonts w:ascii="Times New Roman" w:eastAsia="Times New Roman" w:hAnsi="Times New Roman" w:cs="Times New Roman"/>
                <w:color w:val="000000"/>
                <w:sz w:val="24"/>
                <w:szCs w:val="24"/>
              </w:rPr>
            </w:pPr>
            <w:r w:rsidRPr="00916341">
              <w:rPr>
                <w:rFonts w:ascii="Times New Roman" w:eastAsia="Times New Roman" w:hAnsi="Times New Roman" w:cs="Times New Roman"/>
                <w:color w:val="000000"/>
                <w:sz w:val="24"/>
                <w:szCs w:val="24"/>
              </w:rPr>
              <w:t>1</w:t>
            </w:r>
          </w:p>
        </w:tc>
        <w:tc>
          <w:tcPr>
            <w:tcW w:w="0" w:type="auto"/>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685CC6F6" w14:textId="77777777" w:rsidR="00AB6E55" w:rsidRPr="00916341" w:rsidRDefault="00AB6E55" w:rsidP="00916341">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4A49A701" w14:textId="77777777" w:rsidR="00AB6E55" w:rsidRPr="00916341" w:rsidRDefault="00AB6E55" w:rsidP="00916341">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0698B0D3" w14:textId="7BDE8CE5" w:rsidR="00AB6E55" w:rsidRPr="00916341" w:rsidRDefault="006A7A42" w:rsidP="00916341">
            <w:pPr>
              <w:spacing w:after="0"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14.09</w:t>
            </w:r>
          </w:p>
        </w:tc>
        <w:tc>
          <w:tcPr>
            <w:tcW w:w="0" w:type="auto"/>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tcPr>
          <w:p w14:paraId="257DF5FC" w14:textId="77777777" w:rsidR="00252350" w:rsidRPr="00252350" w:rsidRDefault="00252350" w:rsidP="00916341">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2AC451DD" w14:textId="77777777" w:rsidR="00AB6E55" w:rsidRPr="00916341" w:rsidRDefault="00AB6E55" w:rsidP="00916341">
            <w:pPr>
              <w:spacing w:after="0" w:line="240" w:lineRule="auto"/>
              <w:rPr>
                <w:rFonts w:ascii="Times New Roman" w:eastAsia="MS Mincho" w:hAnsi="Times New Roman" w:cs="Times New Roman"/>
                <w:sz w:val="24"/>
                <w:szCs w:val="24"/>
              </w:rPr>
            </w:pPr>
          </w:p>
        </w:tc>
      </w:tr>
      <w:tr w:rsidR="001E7F1B" w:rsidRPr="00916341" w14:paraId="629F7561" w14:textId="77777777" w:rsidTr="00103004">
        <w:trPr>
          <w:jc w:val="center"/>
        </w:trPr>
        <w:tc>
          <w:tcPr>
            <w:tcW w:w="847"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tcPr>
          <w:p w14:paraId="66D34832" w14:textId="5D5E8B13"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13.</w:t>
            </w:r>
          </w:p>
        </w:tc>
        <w:tc>
          <w:tcPr>
            <w:tcW w:w="29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2858E17" w14:textId="045F332B"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Calibri" w:hAnsi="Times New Roman" w:cs="Times New Roman"/>
                <w:color w:val="000000"/>
                <w:sz w:val="24"/>
                <w:szCs w:val="24"/>
              </w:rPr>
              <w:t>Округление натуральных чисел</w:t>
            </w:r>
          </w:p>
        </w:tc>
        <w:tc>
          <w:tcPr>
            <w:tcW w:w="0" w:type="auto"/>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8A8DFB8"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tcPr>
          <w:p w14:paraId="319B8E1B"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tcPr>
          <w:p w14:paraId="37A769BE" w14:textId="64BA0E73"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tcPr>
          <w:p w14:paraId="2C905FE3" w14:textId="02C5D349" w:rsidR="001E7F1B" w:rsidRPr="00AB64A9" w:rsidRDefault="00AB64A9" w:rsidP="001E7F1B">
            <w:pPr>
              <w:spacing w:after="0"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15.09</w:t>
            </w:r>
          </w:p>
        </w:tc>
        <w:tc>
          <w:tcPr>
            <w:tcW w:w="0" w:type="auto"/>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tcPr>
          <w:p w14:paraId="3A49C93E" w14:textId="77777777" w:rsidR="001E7F1B" w:rsidRPr="00252350" w:rsidRDefault="001E7F1B" w:rsidP="001E7F1B">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39BB5458" w14:textId="13025CDE" w:rsidR="001E7F1B" w:rsidRPr="00CE0E54" w:rsidRDefault="001E7F1B" w:rsidP="001E7F1B">
            <w:pPr>
              <w:spacing w:after="0" w:line="240" w:lineRule="auto"/>
              <w:rPr>
                <w:rFonts w:ascii="Times New Roman" w:eastAsia="MS Mincho" w:hAnsi="Times New Roman" w:cs="Times New Roman"/>
                <w:sz w:val="24"/>
                <w:szCs w:val="24"/>
                <w:lang w:val="en-US"/>
              </w:rPr>
            </w:pPr>
          </w:p>
        </w:tc>
      </w:tr>
      <w:tr w:rsidR="001E7F1B" w:rsidRPr="00916341" w14:paraId="55827C09" w14:textId="77777777" w:rsidTr="00103004">
        <w:trPr>
          <w:trHeight w:val="1118"/>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66FA09" w14:textId="62C17839"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14.</w:t>
            </w:r>
          </w:p>
        </w:tc>
        <w:tc>
          <w:tcPr>
            <w:tcW w:w="29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B92DF0B" w14:textId="1751FC58" w:rsidR="001E7F1B" w:rsidRPr="00CE0E54" w:rsidRDefault="001E7F1B" w:rsidP="001E7F1B">
            <w:pPr>
              <w:spacing w:after="0" w:line="240" w:lineRule="auto"/>
              <w:rPr>
                <w:rFonts w:ascii="Times New Roman" w:eastAsia="MS Mincho" w:hAnsi="Times New Roman" w:cs="Times New Roman"/>
                <w:sz w:val="24"/>
                <w:szCs w:val="24"/>
              </w:rPr>
            </w:pPr>
            <w:r>
              <w:rPr>
                <w:rFonts w:ascii="Times New Roman" w:eastAsia="Calibri" w:hAnsi="Times New Roman" w:cs="Times New Roman"/>
                <w:color w:val="000000"/>
                <w:sz w:val="24"/>
                <w:szCs w:val="24"/>
              </w:rPr>
              <w:t xml:space="preserve">Сравнение, </w:t>
            </w:r>
            <w:r w:rsidRPr="00CE0E54">
              <w:rPr>
                <w:rFonts w:ascii="Times New Roman" w:eastAsia="Calibri" w:hAnsi="Times New Roman" w:cs="Times New Roman"/>
                <w:color w:val="000000"/>
                <w:sz w:val="24"/>
                <w:szCs w:val="24"/>
              </w:rPr>
              <w:t>Округление натуральных чисел. Решение задач с практическим содержанием</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C83968A"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331B8C"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B4CDE3" w14:textId="58A8F489"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916341">
              <w:rPr>
                <w:rFonts w:ascii="Times New Roman" w:eastAsia="MS Mincho"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4B330A"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E2955D" w14:textId="77777777" w:rsidR="001E7F1B" w:rsidRPr="00252350" w:rsidRDefault="001E7F1B" w:rsidP="001E7F1B">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2CF1DB9A" w14:textId="2588C2C4" w:rsidR="001E7F1B" w:rsidRPr="00CE0E54" w:rsidRDefault="001E7F1B" w:rsidP="001E7F1B">
            <w:pPr>
              <w:spacing w:after="0" w:line="240" w:lineRule="auto"/>
              <w:rPr>
                <w:rFonts w:ascii="Times New Roman" w:eastAsia="MS Mincho" w:hAnsi="Times New Roman" w:cs="Times New Roman"/>
                <w:sz w:val="24"/>
                <w:szCs w:val="24"/>
                <w:lang w:val="en-US"/>
              </w:rPr>
            </w:pPr>
            <w:r w:rsidRPr="00916341">
              <w:rPr>
                <w:rFonts w:ascii="Times New Roman" w:eastAsia="MS Mincho" w:hAnsi="Times New Roman" w:cs="Times New Roman"/>
                <w:sz w:val="24"/>
                <w:szCs w:val="24"/>
              </w:rPr>
              <w:t>Практическая работа;</w:t>
            </w:r>
          </w:p>
        </w:tc>
      </w:tr>
      <w:tr w:rsidR="001E7F1B" w:rsidRPr="00916341" w14:paraId="13A4DCDC"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DD3DFD" w14:textId="332E18B8"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15.</w:t>
            </w:r>
          </w:p>
        </w:tc>
        <w:tc>
          <w:tcPr>
            <w:tcW w:w="29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79FC8CA" w14:textId="41C2C27A"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hAnsi="Times New Roman" w:cs="Times New Roman"/>
                <w:color w:val="000000"/>
                <w:sz w:val="24"/>
                <w:szCs w:val="24"/>
              </w:rPr>
              <w:t xml:space="preserve">Действие сложения. Компоненты действия. Нахождение неизвестного компонента. </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7E69180" w14:textId="6033D1BA"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68A41C"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6C7A05" w14:textId="1413DA43"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C920655"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01A549" w14:textId="77777777" w:rsidR="001E7F1B" w:rsidRPr="00252350" w:rsidRDefault="001E7F1B" w:rsidP="001E7F1B">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4909AFAA" w14:textId="06E80A5F" w:rsidR="001E7F1B" w:rsidRPr="00CE0E54" w:rsidRDefault="001E7F1B" w:rsidP="001E7F1B">
            <w:pPr>
              <w:spacing w:after="0" w:line="240" w:lineRule="auto"/>
              <w:rPr>
                <w:rFonts w:ascii="Times New Roman" w:eastAsia="MS Mincho" w:hAnsi="Times New Roman" w:cs="Times New Roman"/>
                <w:sz w:val="24"/>
                <w:szCs w:val="24"/>
                <w:lang w:val="en-US"/>
              </w:rPr>
            </w:pPr>
          </w:p>
        </w:tc>
      </w:tr>
      <w:tr w:rsidR="001E7F1B" w:rsidRPr="00916341" w14:paraId="3E5810CD"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B99E11" w14:textId="0A7727E9"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16.</w:t>
            </w:r>
          </w:p>
        </w:tc>
        <w:tc>
          <w:tcPr>
            <w:tcW w:w="29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9F1CA38" w14:textId="67AB9364"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hAnsi="Times New Roman" w:cs="Times New Roman"/>
                <w:color w:val="000000"/>
                <w:sz w:val="24"/>
                <w:szCs w:val="24"/>
              </w:rPr>
              <w:t>Сложение многозначных натуральных чисел</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E78A3B" w14:textId="3C4251B3"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rPr>
            </w:pPr>
            <w:r>
              <w:rPr>
                <w:rFonts w:ascii="Times New Roman" w:eastAsia="MS Mincho"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CAEC2A4"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6DD2CF"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3D491B"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2A7F08" w14:textId="38FC01EB" w:rsidR="001E7F1B" w:rsidRPr="00CE0E54" w:rsidRDefault="001E7F1B" w:rsidP="001E7F1B">
            <w:pPr>
              <w:spacing w:after="0" w:line="240" w:lineRule="auto"/>
              <w:rPr>
                <w:rFonts w:ascii="Times New Roman" w:eastAsia="MS Mincho" w:hAnsi="Times New Roman" w:cs="Times New Roman"/>
                <w:sz w:val="24"/>
                <w:szCs w:val="24"/>
                <w:lang w:val="en-US"/>
              </w:rPr>
            </w:pPr>
          </w:p>
        </w:tc>
      </w:tr>
      <w:tr w:rsidR="00AA0029" w:rsidRPr="00916341" w14:paraId="7EF0992F"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895978" w14:textId="1842B9B0"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17.</w:t>
            </w:r>
          </w:p>
        </w:tc>
        <w:tc>
          <w:tcPr>
            <w:tcW w:w="29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73A37FE" w14:textId="4E4DD11E"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hAnsi="Times New Roman" w:cs="Times New Roman"/>
                <w:color w:val="000000"/>
                <w:sz w:val="24"/>
                <w:szCs w:val="24"/>
              </w:rPr>
              <w:t xml:space="preserve">Переместительное и сочетательное свойства сложения. Свойство нуля </w:t>
            </w:r>
            <w:r w:rsidRPr="00916341">
              <w:rPr>
                <w:rFonts w:ascii="Times New Roman" w:hAnsi="Times New Roman" w:cs="Times New Roman"/>
                <w:color w:val="000000"/>
                <w:sz w:val="24"/>
                <w:szCs w:val="24"/>
              </w:rPr>
              <w:lastRenderedPageBreak/>
              <w:t>при сложении. Использование букв для свойств арифметических действий</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82FE96" w14:textId="1A5C5A45"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lastRenderedPageBreak/>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6DAF3D"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E87C9D" w14:textId="03812BC1" w:rsidR="001E7F1B" w:rsidRPr="00CE0E54" w:rsidRDefault="0097197D" w:rsidP="001E7F1B">
            <w:pPr>
              <w:spacing w:after="0"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0,5</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01A1D9"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FFD1E5" w14:textId="77777777" w:rsidR="001E7F1B" w:rsidRPr="00252350" w:rsidRDefault="001E7F1B" w:rsidP="001E7F1B">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68AAE3C3" w14:textId="68242D4F" w:rsidR="001E7F1B" w:rsidRPr="00CE0E54" w:rsidRDefault="001E7F1B" w:rsidP="001E7F1B">
            <w:pPr>
              <w:spacing w:after="0" w:line="240" w:lineRule="auto"/>
              <w:rPr>
                <w:rFonts w:ascii="Times New Roman" w:eastAsia="MS Mincho" w:hAnsi="Times New Roman" w:cs="Times New Roman"/>
                <w:sz w:val="24"/>
                <w:szCs w:val="24"/>
                <w:lang w:val="en-US"/>
              </w:rPr>
            </w:pPr>
            <w:r w:rsidRPr="00916341">
              <w:rPr>
                <w:rFonts w:ascii="Times New Roman" w:eastAsia="MS Mincho" w:hAnsi="Times New Roman" w:cs="Times New Roman"/>
                <w:sz w:val="24"/>
                <w:szCs w:val="24"/>
              </w:rPr>
              <w:t>Практическая работа;</w:t>
            </w:r>
          </w:p>
        </w:tc>
      </w:tr>
      <w:tr w:rsidR="0097197D" w:rsidRPr="00916341" w14:paraId="1D92FE11" w14:textId="77777777" w:rsidTr="00103004">
        <w:trPr>
          <w:trHeight w:val="1422"/>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31AF1C" w14:textId="52DA5693"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lastRenderedPageBreak/>
              <w:t>18.</w:t>
            </w:r>
          </w:p>
        </w:tc>
        <w:tc>
          <w:tcPr>
            <w:tcW w:w="29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17BBEE" w14:textId="4EEB17D9"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hAnsi="Times New Roman" w:cs="Times New Roman"/>
                <w:color w:val="000000"/>
                <w:sz w:val="24"/>
                <w:szCs w:val="24"/>
              </w:rPr>
              <w:t>Решение задач и упражнений на применение переместительного и сочетательного свойств сложения</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9195EC" w14:textId="2BFECC1B"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3126E6"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AE06D1"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4861C8"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E8ED57" w14:textId="77777777" w:rsidR="001E7F1B" w:rsidRPr="00252350" w:rsidRDefault="001E7F1B" w:rsidP="001E7F1B">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33DC180A" w14:textId="4AE61206" w:rsidR="001E7F1B" w:rsidRPr="00CE0E54" w:rsidRDefault="001E7F1B" w:rsidP="001E7F1B">
            <w:pPr>
              <w:spacing w:after="0" w:line="240" w:lineRule="auto"/>
              <w:rPr>
                <w:rFonts w:ascii="Times New Roman" w:eastAsia="MS Mincho" w:hAnsi="Times New Roman" w:cs="Times New Roman"/>
                <w:sz w:val="24"/>
                <w:szCs w:val="24"/>
                <w:lang w:val="en-US"/>
              </w:rPr>
            </w:pPr>
            <w:r w:rsidRPr="00916341">
              <w:rPr>
                <w:rFonts w:ascii="Times New Roman" w:eastAsia="MS Mincho" w:hAnsi="Times New Roman" w:cs="Times New Roman"/>
                <w:sz w:val="24"/>
                <w:szCs w:val="24"/>
              </w:rPr>
              <w:t>Письменный контроль;</w:t>
            </w:r>
          </w:p>
        </w:tc>
      </w:tr>
      <w:tr w:rsidR="0097197D" w:rsidRPr="00916341" w14:paraId="3B23628D"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29A220" w14:textId="1D3823BD"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19.</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3D7831" w14:textId="774E4DD6"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hAnsi="Times New Roman" w:cs="Times New Roman"/>
                <w:color w:val="000000"/>
                <w:sz w:val="24"/>
                <w:szCs w:val="24"/>
              </w:rPr>
              <w:t>Вычитание как действие, обратное сложению. Компоненты действия. Нахождение неизвестного компонента</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38F673" w14:textId="120D0CE5"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535CFE"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232D21"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5870EF2"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B4744D" w14:textId="77777777" w:rsidR="001E7F1B" w:rsidRPr="00252350" w:rsidRDefault="001E7F1B" w:rsidP="001E7F1B">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59555ED1" w14:textId="3D31EB10" w:rsidR="001E7F1B" w:rsidRPr="00CE0E54" w:rsidRDefault="001E7F1B" w:rsidP="001E7F1B">
            <w:pPr>
              <w:spacing w:after="0" w:line="240" w:lineRule="auto"/>
              <w:rPr>
                <w:rFonts w:ascii="Times New Roman" w:eastAsia="MS Mincho" w:hAnsi="Times New Roman" w:cs="Times New Roman"/>
                <w:sz w:val="24"/>
                <w:szCs w:val="24"/>
                <w:lang w:val="en-US"/>
              </w:rPr>
            </w:pPr>
          </w:p>
        </w:tc>
      </w:tr>
      <w:tr w:rsidR="00184BB7" w:rsidRPr="00916341" w14:paraId="66ABA367"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78880E8" w14:textId="0DBFD770"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20.</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C61B46" w14:textId="3ADE6FE9"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hAnsi="Times New Roman" w:cs="Times New Roman"/>
                <w:color w:val="000000"/>
                <w:sz w:val="24"/>
                <w:szCs w:val="24"/>
              </w:rPr>
              <w:t>Вычитание многозначных натуральных чисел</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1121DA" w14:textId="0278117E"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54C5E5E"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3DCD2280" w14:textId="1A78F821" w:rsidR="001E7F1B" w:rsidRPr="00CE0E54" w:rsidRDefault="0097197D" w:rsidP="001E7F1B">
            <w:pPr>
              <w:spacing w:after="0"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0,5</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B166FD"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343CC10" w14:textId="77777777" w:rsidR="001E7F1B" w:rsidRPr="00252350" w:rsidRDefault="001E7F1B" w:rsidP="001E7F1B">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0DC8AD43" w14:textId="6AF871FB" w:rsidR="001E7F1B" w:rsidRPr="00CE0E54" w:rsidRDefault="001E7F1B" w:rsidP="001E7F1B">
            <w:pPr>
              <w:spacing w:after="0" w:line="240" w:lineRule="auto"/>
              <w:rPr>
                <w:rFonts w:ascii="Times New Roman" w:eastAsia="MS Mincho" w:hAnsi="Times New Roman" w:cs="Times New Roman"/>
                <w:sz w:val="24"/>
                <w:szCs w:val="24"/>
                <w:lang w:val="en-US"/>
              </w:rPr>
            </w:pPr>
            <w:r w:rsidRPr="00916341">
              <w:rPr>
                <w:rFonts w:ascii="Times New Roman" w:eastAsia="MS Mincho" w:hAnsi="Times New Roman" w:cs="Times New Roman"/>
                <w:sz w:val="24"/>
                <w:szCs w:val="24"/>
              </w:rPr>
              <w:t>Практическая работа;</w:t>
            </w:r>
          </w:p>
        </w:tc>
      </w:tr>
      <w:tr w:rsidR="0097197D" w:rsidRPr="00916341" w14:paraId="05A1234C"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1A8A2DF" w14:textId="13B8ABFF"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21.</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7D39E7" w14:textId="583997CD"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hAnsi="Times New Roman" w:cs="Times New Roman"/>
                <w:color w:val="000000"/>
                <w:sz w:val="24"/>
                <w:szCs w:val="24"/>
              </w:rPr>
              <w:t>Решение текстовых задач арифметическим способом</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23142E" w14:textId="348189C9"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24CA0A92"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043F0E" w14:textId="1437507B"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1BF3E8E2" w14:textId="77777777"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8FB697" w14:textId="77777777" w:rsidR="001E7F1B" w:rsidRPr="00252350" w:rsidRDefault="001E7F1B" w:rsidP="001E7F1B">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7739F60C" w14:textId="6C5C9F23"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eastAsia="MS Mincho" w:hAnsi="Times New Roman" w:cs="Times New Roman"/>
                <w:sz w:val="24"/>
                <w:szCs w:val="24"/>
              </w:rPr>
              <w:t>Письменный контроль;</w:t>
            </w:r>
          </w:p>
        </w:tc>
      </w:tr>
      <w:tr w:rsidR="0097197D" w:rsidRPr="00916341" w14:paraId="0B4C5086"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D3D4AF" w14:textId="7A10550A"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val="en-US"/>
              </w:rPr>
              <w:t>22.</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692E84A" w14:textId="3851EB37"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hAnsi="Times New Roman" w:cs="Times New Roman"/>
                <w:color w:val="000000"/>
                <w:sz w:val="24"/>
                <w:szCs w:val="24"/>
              </w:rPr>
              <w:t>Решение текстовых задач с помощью сложения и вычитания</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E60086" w14:textId="39B96D3B"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2EAF03E0"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B347122" w14:textId="29173143"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75E4E723" w14:textId="77777777"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8415FC" w14:textId="19A03884"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eastAsia="MS Mincho" w:hAnsi="Times New Roman" w:cs="Times New Roman"/>
                <w:sz w:val="24"/>
                <w:szCs w:val="24"/>
              </w:rPr>
              <w:t>Самооценка с использованием «Оценочного листа»;</w:t>
            </w:r>
          </w:p>
        </w:tc>
      </w:tr>
      <w:tr w:rsidR="00BC4E58" w:rsidRPr="00916341" w14:paraId="12DDC3C3"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B9CE58" w14:textId="5F9B6674" w:rsidR="001E7F1B" w:rsidRPr="00CE0E54" w:rsidRDefault="001E7F1B" w:rsidP="001E7F1B">
            <w:pPr>
              <w:autoSpaceDE w:val="0"/>
              <w:autoSpaceDN w:val="0"/>
              <w:spacing w:after="0" w:line="240" w:lineRule="auto"/>
              <w:ind w:left="72"/>
              <w:jc w:val="center"/>
              <w:rPr>
                <w:rFonts w:ascii="Times New Roman" w:eastAsia="MS Mincho" w:hAnsi="Times New Roman" w:cs="Times New Roman"/>
                <w:b/>
                <w:bCs/>
                <w:sz w:val="24"/>
                <w:szCs w:val="24"/>
              </w:rPr>
            </w:pPr>
            <w:r w:rsidRPr="00CE0E54">
              <w:rPr>
                <w:rFonts w:ascii="Times New Roman" w:eastAsia="Times New Roman" w:hAnsi="Times New Roman" w:cs="Times New Roman"/>
                <w:b/>
                <w:bCs/>
                <w:color w:val="000000"/>
                <w:sz w:val="24"/>
                <w:szCs w:val="24"/>
                <w:lang w:val="en-US"/>
              </w:rPr>
              <w:t>23.</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2DB925" w14:textId="54710CAE" w:rsidR="001E7F1B" w:rsidRPr="00CE0E54" w:rsidRDefault="001E7F1B" w:rsidP="001E7F1B">
            <w:pPr>
              <w:spacing w:after="0" w:line="240" w:lineRule="auto"/>
              <w:rPr>
                <w:rFonts w:ascii="Times New Roman" w:eastAsia="MS Mincho" w:hAnsi="Times New Roman" w:cs="Times New Roman"/>
                <w:b/>
                <w:bCs/>
                <w:sz w:val="24"/>
                <w:szCs w:val="24"/>
              </w:rPr>
            </w:pPr>
            <w:r w:rsidRPr="00916341">
              <w:rPr>
                <w:rFonts w:ascii="Times New Roman" w:hAnsi="Times New Roman" w:cs="Times New Roman"/>
                <w:b/>
                <w:bCs/>
                <w:sz w:val="24"/>
                <w:szCs w:val="24"/>
              </w:rPr>
              <w:t>Контрольная работа</w:t>
            </w:r>
            <w:r w:rsidRPr="00916341">
              <w:rPr>
                <w:rFonts w:ascii="Times New Roman" w:hAnsi="Times New Roman" w:cs="Times New Roman"/>
                <w:b/>
                <w:bCs/>
                <w:color w:val="000000"/>
                <w:sz w:val="24"/>
                <w:szCs w:val="24"/>
              </w:rPr>
              <w:t xml:space="preserve"> по теме “Сложение и вычитание натуральных чисел”.</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249C9A" w14:textId="10004827" w:rsidR="001E7F1B" w:rsidRPr="00CE0E54" w:rsidRDefault="001E7F1B" w:rsidP="001E7F1B">
            <w:pPr>
              <w:autoSpaceDE w:val="0"/>
              <w:autoSpaceDN w:val="0"/>
              <w:spacing w:after="0" w:line="240" w:lineRule="auto"/>
              <w:ind w:left="72"/>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1098A9D2" w14:textId="2D5E8ADB" w:rsidR="001E7F1B" w:rsidRPr="00CE0E54" w:rsidRDefault="00DA3C7A" w:rsidP="001E7F1B">
            <w:pPr>
              <w:spacing w:after="0" w:line="240" w:lineRule="auto"/>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1</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BB7AA04" w14:textId="79C9A21D" w:rsidR="001E7F1B" w:rsidRPr="00CE0E54" w:rsidRDefault="001E7F1B" w:rsidP="001E7F1B">
            <w:pPr>
              <w:spacing w:after="0" w:line="240" w:lineRule="auto"/>
              <w:jc w:val="center"/>
              <w:rPr>
                <w:rFonts w:ascii="Times New Roman" w:eastAsia="MS Mincho" w:hAnsi="Times New Roman" w:cs="Times New Roman"/>
                <w:b/>
                <w:bCs/>
                <w:sz w:val="24"/>
                <w:szCs w:val="24"/>
                <w:lang w:val="en-US"/>
              </w:rPr>
            </w:pP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6002354A" w14:textId="77777777" w:rsidR="001E7F1B" w:rsidRPr="00CE0E54" w:rsidRDefault="001E7F1B" w:rsidP="001E7F1B">
            <w:pPr>
              <w:spacing w:after="0" w:line="240" w:lineRule="auto"/>
              <w:jc w:val="center"/>
              <w:rPr>
                <w:rFonts w:ascii="Times New Roman" w:eastAsia="MS Mincho" w:hAnsi="Times New Roman" w:cs="Times New Roman"/>
                <w:b/>
                <w:bCs/>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C34FEB" w14:textId="75DCCAF2" w:rsidR="001E7F1B" w:rsidRPr="00CE0E54" w:rsidRDefault="001E7F1B" w:rsidP="001E7F1B">
            <w:pPr>
              <w:spacing w:after="0" w:line="240" w:lineRule="auto"/>
              <w:rPr>
                <w:rFonts w:ascii="Times New Roman" w:eastAsia="MS Mincho" w:hAnsi="Times New Roman" w:cs="Times New Roman"/>
                <w:b/>
                <w:bCs/>
                <w:sz w:val="24"/>
                <w:szCs w:val="24"/>
              </w:rPr>
            </w:pPr>
            <w:r w:rsidRPr="00916341">
              <w:rPr>
                <w:rFonts w:ascii="Times New Roman" w:eastAsia="MS Mincho" w:hAnsi="Times New Roman" w:cs="Times New Roman"/>
                <w:b/>
                <w:bCs/>
                <w:sz w:val="24"/>
                <w:szCs w:val="24"/>
              </w:rPr>
              <w:t>Контрольная работа</w:t>
            </w:r>
          </w:p>
        </w:tc>
      </w:tr>
      <w:tr w:rsidR="00BC4E58" w:rsidRPr="00916341" w14:paraId="17A9579A"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ABDE10" w14:textId="67B659DD"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24.</w:t>
            </w:r>
          </w:p>
        </w:tc>
        <w:tc>
          <w:tcPr>
            <w:tcW w:w="2977" w:type="dxa"/>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3C72FDEE" w14:textId="2339568B"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hAnsi="Times New Roman" w:cs="Times New Roman"/>
                <w:color w:val="000000"/>
                <w:sz w:val="24"/>
                <w:szCs w:val="24"/>
              </w:rPr>
              <w:t>Действие умножение. Компоненты действия. Нахождение неизвестного компонента. Переместительное и сочетательное свойства умножения. Использование букв для свойств арифметических действий.</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2845F71"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4B4E2C92"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110B190" w14:textId="475D3D61"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48789098"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BC9DED" w14:textId="77777777" w:rsidR="001E7F1B" w:rsidRPr="00252350" w:rsidRDefault="001E7F1B" w:rsidP="001E7F1B">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544FE24C" w14:textId="77777777" w:rsidR="001E7F1B" w:rsidRPr="00CE0E54" w:rsidRDefault="001E7F1B" w:rsidP="001E7F1B">
            <w:pPr>
              <w:spacing w:after="0" w:line="240" w:lineRule="auto"/>
              <w:rPr>
                <w:rFonts w:ascii="Times New Roman" w:eastAsia="MS Mincho" w:hAnsi="Times New Roman" w:cs="Times New Roman"/>
                <w:sz w:val="24"/>
                <w:szCs w:val="24"/>
                <w:lang w:val="en-US"/>
              </w:rPr>
            </w:pPr>
          </w:p>
        </w:tc>
      </w:tr>
      <w:tr w:rsidR="003A2132" w:rsidRPr="00916341" w14:paraId="36089758"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56926831" w14:textId="59A25870"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25.</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B3F0F3" w14:textId="7AA18490"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hAnsi="Times New Roman" w:cs="Times New Roman"/>
                <w:color w:val="000000"/>
                <w:sz w:val="24"/>
                <w:szCs w:val="24"/>
              </w:rPr>
              <w:t>Умножение многозначных натуральных чисел. Свойства нуля и единицы при умножении</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172F6941"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10E5A753"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bottom w:val="single" w:sz="4" w:space="0" w:color="auto"/>
            </w:tcBorders>
            <w:tcMar>
              <w:top w:w="0" w:type="dxa"/>
              <w:left w:w="0" w:type="dxa"/>
              <w:bottom w:w="0" w:type="dxa"/>
              <w:right w:w="0" w:type="dxa"/>
            </w:tcMar>
          </w:tcPr>
          <w:p w14:paraId="5550E448" w14:textId="158BC022" w:rsidR="001E7F1B" w:rsidRPr="00CE0E54" w:rsidRDefault="001E7F1B" w:rsidP="001E7F1B">
            <w:pPr>
              <w:spacing w:after="0" w:line="240" w:lineRule="auto"/>
              <w:jc w:val="center"/>
              <w:rPr>
                <w:rFonts w:ascii="Times New Roman" w:eastAsia="MS Mincho" w:hAnsi="Times New Roman" w:cs="Times New Roman"/>
                <w:sz w:val="24"/>
                <w:szCs w:val="24"/>
              </w:rPr>
            </w:pPr>
            <w:r w:rsidRPr="00916341">
              <w:rPr>
                <w:rFonts w:ascii="Times New Roman" w:eastAsia="MS Mincho" w:hAnsi="Times New Roman" w:cs="Times New Roman"/>
                <w:sz w:val="24"/>
                <w:szCs w:val="24"/>
              </w:rPr>
              <w:t>0,5</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1B5282CA" w14:textId="77777777"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0342E6" w14:textId="77777777" w:rsidR="001E7F1B" w:rsidRPr="00252350" w:rsidRDefault="001E7F1B" w:rsidP="001E7F1B">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477030AF" w14:textId="2C2A3511"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eastAsia="MS Mincho" w:hAnsi="Times New Roman" w:cs="Times New Roman"/>
                <w:sz w:val="24"/>
                <w:szCs w:val="24"/>
              </w:rPr>
              <w:t>Практическая работа;</w:t>
            </w:r>
          </w:p>
        </w:tc>
      </w:tr>
      <w:tr w:rsidR="003A2132" w:rsidRPr="00916341" w14:paraId="6189E697"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02A2E8C8" w14:textId="4427A2C5"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val="en-US"/>
              </w:rPr>
              <w:t>26.</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EC90404" w14:textId="1BDB643F"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hAnsi="Times New Roman" w:cs="Times New Roman"/>
                <w:color w:val="000000"/>
                <w:sz w:val="24"/>
                <w:szCs w:val="24"/>
              </w:rPr>
              <w:t>Распределительное свойство умножения. Использование букв для свойств арифметических действий.</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40ABF29C"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1F871D65"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bottom w:val="single" w:sz="4" w:space="0" w:color="auto"/>
            </w:tcBorders>
            <w:tcMar>
              <w:top w:w="0" w:type="dxa"/>
              <w:left w:w="0" w:type="dxa"/>
              <w:bottom w:w="0" w:type="dxa"/>
              <w:right w:w="0" w:type="dxa"/>
            </w:tcMar>
          </w:tcPr>
          <w:p w14:paraId="1D7F738D" w14:textId="09EEC829"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3D80A31E" w14:textId="77777777"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4299E6" w14:textId="77777777" w:rsidR="001E7F1B" w:rsidRPr="00252350" w:rsidRDefault="001E7F1B" w:rsidP="001E7F1B">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0AFE86E6" w14:textId="3A87C715" w:rsidR="001E7F1B" w:rsidRPr="00CE0E54" w:rsidRDefault="001E7F1B" w:rsidP="001E7F1B">
            <w:pPr>
              <w:spacing w:after="0" w:line="240" w:lineRule="auto"/>
              <w:rPr>
                <w:rFonts w:ascii="Times New Roman" w:eastAsia="MS Mincho" w:hAnsi="Times New Roman" w:cs="Times New Roman"/>
                <w:sz w:val="24"/>
                <w:szCs w:val="24"/>
              </w:rPr>
            </w:pPr>
          </w:p>
        </w:tc>
      </w:tr>
      <w:tr w:rsidR="003A2132" w:rsidRPr="00916341" w14:paraId="2D33C225"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0260222D" w14:textId="3F9C307D"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val="en-US"/>
              </w:rPr>
              <w:t>27.</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D0BBA5E" w14:textId="4AA18998"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hAnsi="Times New Roman" w:cs="Times New Roman"/>
                <w:color w:val="000000"/>
                <w:sz w:val="24"/>
                <w:szCs w:val="24"/>
              </w:rPr>
              <w:t>Распределительное свойство умножения. Применение при вычислениях.</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05F96D77"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4CE91305"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bottom w:val="single" w:sz="4" w:space="0" w:color="auto"/>
            </w:tcBorders>
            <w:tcMar>
              <w:top w:w="0" w:type="dxa"/>
              <w:left w:w="0" w:type="dxa"/>
              <w:bottom w:w="0" w:type="dxa"/>
              <w:right w:w="0" w:type="dxa"/>
            </w:tcMar>
          </w:tcPr>
          <w:p w14:paraId="248B87C7" w14:textId="72034879"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17E4926B" w14:textId="77777777"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514026" w14:textId="77777777" w:rsidR="001E7F1B" w:rsidRPr="00252350" w:rsidRDefault="001E7F1B" w:rsidP="001E7F1B">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36D1E465" w14:textId="3D5868ED"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eastAsia="MS Mincho" w:hAnsi="Times New Roman" w:cs="Times New Roman"/>
                <w:sz w:val="24"/>
                <w:szCs w:val="24"/>
              </w:rPr>
              <w:t>Тестирование</w:t>
            </w:r>
          </w:p>
        </w:tc>
      </w:tr>
      <w:tr w:rsidR="003A2132" w:rsidRPr="00916341" w14:paraId="36C20ADE"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35ABDBE9" w14:textId="65FD0BD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val="en-US"/>
              </w:rPr>
              <w:t>28.</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2044A6" w14:textId="6DE2E230"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hAnsi="Times New Roman" w:cs="Times New Roman"/>
                <w:color w:val="000000"/>
                <w:sz w:val="24"/>
                <w:szCs w:val="24"/>
              </w:rPr>
              <w:t>Квадрат и куб числа.</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79F66752"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7CE6BEE1"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bottom w:val="single" w:sz="4" w:space="0" w:color="auto"/>
            </w:tcBorders>
            <w:tcMar>
              <w:top w:w="0" w:type="dxa"/>
              <w:left w:w="0" w:type="dxa"/>
              <w:bottom w:w="0" w:type="dxa"/>
              <w:right w:w="0" w:type="dxa"/>
            </w:tcMar>
          </w:tcPr>
          <w:p w14:paraId="3B35B4F3" w14:textId="030050C2"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166BA7D2" w14:textId="77777777"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16CB32" w14:textId="77777777" w:rsidR="001E7F1B" w:rsidRPr="00252350" w:rsidRDefault="001E7F1B" w:rsidP="001E7F1B">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3B11D917" w14:textId="34822ACC" w:rsidR="001E7F1B" w:rsidRPr="00CE0E54" w:rsidRDefault="001E7F1B" w:rsidP="001E7F1B">
            <w:pPr>
              <w:spacing w:after="0" w:line="240" w:lineRule="auto"/>
              <w:rPr>
                <w:rFonts w:ascii="Times New Roman" w:eastAsia="MS Mincho" w:hAnsi="Times New Roman" w:cs="Times New Roman"/>
                <w:sz w:val="24"/>
                <w:szCs w:val="24"/>
              </w:rPr>
            </w:pPr>
          </w:p>
        </w:tc>
      </w:tr>
      <w:tr w:rsidR="003A2132" w:rsidRPr="00916341" w14:paraId="69AEA551"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4D27B360" w14:textId="37BC2E8B"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val="en-US"/>
              </w:rPr>
              <w:t>29.</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1943B8" w14:textId="340C4F16"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hAnsi="Times New Roman" w:cs="Times New Roman"/>
                <w:color w:val="000000"/>
                <w:sz w:val="24"/>
                <w:szCs w:val="24"/>
              </w:rPr>
              <w:t>Степень с натуральным показателем</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6F479526"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2831D28F"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bottom w:val="single" w:sz="4" w:space="0" w:color="auto"/>
            </w:tcBorders>
            <w:tcMar>
              <w:top w:w="0" w:type="dxa"/>
              <w:left w:w="0" w:type="dxa"/>
              <w:bottom w:w="0" w:type="dxa"/>
              <w:right w:w="0" w:type="dxa"/>
            </w:tcMar>
          </w:tcPr>
          <w:p w14:paraId="1A678640" w14:textId="7D3B3ABA"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109617F9"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1D47CD" w14:textId="77777777" w:rsidR="001E7F1B" w:rsidRPr="00252350" w:rsidRDefault="001E7F1B" w:rsidP="001E7F1B">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69227350" w14:textId="77777777" w:rsidR="001E7F1B" w:rsidRPr="00CE0E54" w:rsidRDefault="001E7F1B" w:rsidP="001E7F1B">
            <w:pPr>
              <w:spacing w:after="0" w:line="240" w:lineRule="auto"/>
              <w:rPr>
                <w:rFonts w:ascii="Times New Roman" w:eastAsia="MS Mincho" w:hAnsi="Times New Roman" w:cs="Times New Roman"/>
                <w:sz w:val="24"/>
                <w:szCs w:val="24"/>
                <w:lang w:val="en-US"/>
              </w:rPr>
            </w:pPr>
          </w:p>
        </w:tc>
      </w:tr>
      <w:tr w:rsidR="00184BB7" w:rsidRPr="00916341" w14:paraId="0452D8B1"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090BC9" w14:textId="49525280"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30.</w:t>
            </w:r>
          </w:p>
        </w:tc>
        <w:tc>
          <w:tcPr>
            <w:tcW w:w="2977" w:type="dxa"/>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3216056C" w14:textId="5742DE60"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hAnsi="Times New Roman" w:cs="Times New Roman"/>
                <w:color w:val="000000"/>
                <w:sz w:val="24"/>
                <w:szCs w:val="24"/>
              </w:rPr>
              <w:t xml:space="preserve">Деление как действие, обратное умножению. Компоненты действия. </w:t>
            </w:r>
            <w:r w:rsidRPr="00916341">
              <w:rPr>
                <w:rFonts w:ascii="Times New Roman" w:hAnsi="Times New Roman" w:cs="Times New Roman"/>
                <w:color w:val="000000"/>
                <w:sz w:val="24"/>
                <w:szCs w:val="24"/>
              </w:rPr>
              <w:lastRenderedPageBreak/>
              <w:t>Нахождение неизвестного компонента</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1DACD30"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lastRenderedPageBreak/>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11FE72D2"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bottom w:val="single" w:sz="4" w:space="0" w:color="auto"/>
            </w:tcBorders>
            <w:tcMar>
              <w:top w:w="0" w:type="dxa"/>
              <w:left w:w="0" w:type="dxa"/>
              <w:bottom w:w="0" w:type="dxa"/>
              <w:right w:w="0" w:type="dxa"/>
            </w:tcMar>
          </w:tcPr>
          <w:p w14:paraId="6987A798" w14:textId="6448FFB5"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14357319" w14:textId="77777777"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F0CCFE" w14:textId="77777777" w:rsidR="001E7F1B" w:rsidRPr="00252350" w:rsidRDefault="001E7F1B" w:rsidP="001E7F1B">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618D49BE" w14:textId="77777777" w:rsidR="001E7F1B" w:rsidRPr="00CE0E54" w:rsidRDefault="001E7F1B" w:rsidP="001E7F1B">
            <w:pPr>
              <w:spacing w:after="0" w:line="240" w:lineRule="auto"/>
              <w:rPr>
                <w:rFonts w:ascii="Times New Roman" w:eastAsia="MS Mincho" w:hAnsi="Times New Roman" w:cs="Times New Roman"/>
                <w:sz w:val="24"/>
                <w:szCs w:val="24"/>
              </w:rPr>
            </w:pPr>
          </w:p>
        </w:tc>
      </w:tr>
      <w:tr w:rsidR="00184BB7" w:rsidRPr="00916341" w14:paraId="5B148B8A"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4FA988" w14:textId="7633E7B1"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lastRenderedPageBreak/>
              <w:t>31.</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27BF32" w14:textId="4DDF7EFE" w:rsidR="001E7F1B" w:rsidRPr="00CE0E54" w:rsidRDefault="001E7F1B" w:rsidP="001E7F1B">
            <w:pPr>
              <w:spacing w:after="0" w:line="240" w:lineRule="auto"/>
              <w:rPr>
                <w:rFonts w:ascii="Times New Roman" w:eastAsia="MS Mincho" w:hAnsi="Times New Roman" w:cs="Times New Roman"/>
                <w:sz w:val="24"/>
                <w:szCs w:val="24"/>
                <w:lang w:val="en-US"/>
              </w:rPr>
            </w:pPr>
            <w:r w:rsidRPr="00916341">
              <w:rPr>
                <w:rFonts w:ascii="Times New Roman" w:hAnsi="Times New Roman" w:cs="Times New Roman"/>
                <w:color w:val="000000"/>
                <w:sz w:val="24"/>
                <w:szCs w:val="24"/>
              </w:rPr>
              <w:t>Деление многозначных чисел</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FDE8D26"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67D9B62F"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bottom w:val="single" w:sz="4" w:space="0" w:color="auto"/>
            </w:tcBorders>
            <w:tcMar>
              <w:top w:w="0" w:type="dxa"/>
              <w:left w:w="0" w:type="dxa"/>
              <w:bottom w:w="0" w:type="dxa"/>
              <w:right w:w="0" w:type="dxa"/>
            </w:tcMar>
          </w:tcPr>
          <w:p w14:paraId="262F06F1" w14:textId="353770D8" w:rsidR="001E7F1B" w:rsidRPr="00CE0E54" w:rsidRDefault="001E7F1B" w:rsidP="001E7F1B">
            <w:pPr>
              <w:spacing w:after="0" w:line="240" w:lineRule="auto"/>
              <w:jc w:val="center"/>
              <w:rPr>
                <w:rFonts w:ascii="Times New Roman" w:eastAsia="MS Mincho" w:hAnsi="Times New Roman" w:cs="Times New Roman"/>
                <w:sz w:val="24"/>
                <w:szCs w:val="24"/>
              </w:rPr>
            </w:pPr>
            <w:r w:rsidRPr="00916341">
              <w:rPr>
                <w:rFonts w:ascii="Times New Roman" w:eastAsia="MS Mincho" w:hAnsi="Times New Roman" w:cs="Times New Roman"/>
                <w:sz w:val="24"/>
                <w:szCs w:val="24"/>
              </w:rPr>
              <w:t>0,5</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752A1DBF" w14:textId="77777777"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F5311F" w14:textId="77777777" w:rsidR="001E7F1B" w:rsidRPr="00252350" w:rsidRDefault="001E7F1B" w:rsidP="001E7F1B">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6BC40C30" w14:textId="5E6A4E0C"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eastAsia="MS Mincho" w:hAnsi="Times New Roman" w:cs="Times New Roman"/>
                <w:sz w:val="24"/>
                <w:szCs w:val="24"/>
              </w:rPr>
              <w:t>Практическая работа;</w:t>
            </w:r>
          </w:p>
        </w:tc>
      </w:tr>
      <w:tr w:rsidR="00184BB7" w:rsidRPr="00916341" w14:paraId="36AB2D0A"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3A21F2" w14:textId="404C606B"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32.</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7352192" w14:textId="732138E2" w:rsidR="001E7F1B" w:rsidRPr="00CE0E54" w:rsidRDefault="001E7F1B" w:rsidP="001E7F1B">
            <w:pPr>
              <w:spacing w:after="0" w:line="240" w:lineRule="auto"/>
              <w:rPr>
                <w:rFonts w:ascii="Times New Roman" w:eastAsia="MS Mincho" w:hAnsi="Times New Roman" w:cs="Times New Roman"/>
                <w:sz w:val="24"/>
                <w:szCs w:val="24"/>
                <w:lang w:val="en-US"/>
              </w:rPr>
            </w:pPr>
            <w:r w:rsidRPr="00916341">
              <w:rPr>
                <w:rFonts w:ascii="Times New Roman" w:hAnsi="Times New Roman" w:cs="Times New Roman"/>
                <w:color w:val="000000"/>
                <w:sz w:val="24"/>
                <w:szCs w:val="24"/>
              </w:rPr>
              <w:t>Деление с остатком.</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C55C405"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714DAF75"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bottom w:val="single" w:sz="4" w:space="0" w:color="auto"/>
            </w:tcBorders>
            <w:tcMar>
              <w:top w:w="0" w:type="dxa"/>
              <w:left w:w="0" w:type="dxa"/>
              <w:bottom w:w="0" w:type="dxa"/>
              <w:right w:w="0" w:type="dxa"/>
            </w:tcMar>
          </w:tcPr>
          <w:p w14:paraId="4C510BD2" w14:textId="1AB4A4FA"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5C3F5BEB" w14:textId="77777777"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410FC2" w14:textId="77777777" w:rsidR="001E7F1B" w:rsidRPr="00252350" w:rsidRDefault="001E7F1B" w:rsidP="001E7F1B">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05B61E0B" w14:textId="561B3364" w:rsidR="001E7F1B" w:rsidRPr="00CE0E54" w:rsidRDefault="001E7F1B" w:rsidP="001E7F1B">
            <w:pPr>
              <w:spacing w:after="0" w:line="240" w:lineRule="auto"/>
              <w:rPr>
                <w:rFonts w:ascii="Times New Roman" w:eastAsia="MS Mincho" w:hAnsi="Times New Roman" w:cs="Times New Roman"/>
                <w:sz w:val="24"/>
                <w:szCs w:val="24"/>
              </w:rPr>
            </w:pPr>
          </w:p>
        </w:tc>
      </w:tr>
      <w:tr w:rsidR="0097197D" w:rsidRPr="00916341" w14:paraId="67CAA06D"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EBB671" w14:textId="4D1BD119"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33.</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C2F6C6" w14:textId="206F6377"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hAnsi="Times New Roman" w:cs="Times New Roman"/>
                <w:color w:val="000000"/>
                <w:sz w:val="24"/>
                <w:szCs w:val="24"/>
              </w:rPr>
              <w:t>Деление с остатком. Решение задач с практическим содержанием.</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281EF16"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4DBDDADC"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8208CA" w14:textId="060BF718"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2297CFDA"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0DA6F4" w14:textId="00E32D62"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eastAsia="MS Mincho" w:hAnsi="Times New Roman" w:cs="Times New Roman"/>
                <w:sz w:val="24"/>
                <w:szCs w:val="24"/>
              </w:rPr>
              <w:t>Самооценка с использованием «Оценочного листа»;</w:t>
            </w:r>
          </w:p>
        </w:tc>
      </w:tr>
      <w:tr w:rsidR="0097197D" w:rsidRPr="00916341" w14:paraId="305676F9"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7961DE" w14:textId="3F3178F5"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34.</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AC6D8C" w14:textId="5DC0F22D"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hAnsi="Times New Roman" w:cs="Times New Roman"/>
                <w:color w:val="000000"/>
                <w:sz w:val="24"/>
                <w:szCs w:val="24"/>
              </w:rPr>
              <w:t>Делители и кратные числа.</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BF35CE9"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72405AAA"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E32E0F" w14:textId="14130D1E"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0B6ACA7F"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787D4D" w14:textId="77777777" w:rsidR="001E7F1B" w:rsidRPr="00252350" w:rsidRDefault="001E7F1B" w:rsidP="001E7F1B">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1AE723D6" w14:textId="54144092" w:rsidR="001E7F1B" w:rsidRPr="00CE0E54" w:rsidRDefault="001E7F1B" w:rsidP="001E7F1B">
            <w:pPr>
              <w:spacing w:after="0" w:line="240" w:lineRule="auto"/>
              <w:rPr>
                <w:rFonts w:ascii="Times New Roman" w:eastAsia="MS Mincho" w:hAnsi="Times New Roman" w:cs="Times New Roman"/>
                <w:sz w:val="24"/>
                <w:szCs w:val="24"/>
                <w:lang w:val="en-US"/>
              </w:rPr>
            </w:pPr>
          </w:p>
        </w:tc>
      </w:tr>
      <w:tr w:rsidR="0097197D" w:rsidRPr="00916341" w14:paraId="05866E9C" w14:textId="77777777" w:rsidTr="00103004">
        <w:trPr>
          <w:trHeight w:val="658"/>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1F0B13" w14:textId="67FA36C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35.</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F8787F" w14:textId="4C394CBA" w:rsidR="001E7F1B" w:rsidRPr="00CE0E54" w:rsidRDefault="001E7F1B" w:rsidP="001E7F1B">
            <w:pPr>
              <w:spacing w:after="0" w:line="240" w:lineRule="auto"/>
              <w:rPr>
                <w:rFonts w:ascii="Times New Roman" w:eastAsia="MS Mincho" w:hAnsi="Times New Roman" w:cs="Times New Roman"/>
                <w:sz w:val="24"/>
                <w:szCs w:val="24"/>
                <w:lang w:val="en-US"/>
              </w:rPr>
            </w:pPr>
            <w:r w:rsidRPr="00916341">
              <w:rPr>
                <w:rFonts w:ascii="Times New Roman" w:hAnsi="Times New Roman" w:cs="Times New Roman"/>
                <w:color w:val="000000"/>
                <w:sz w:val="24"/>
                <w:szCs w:val="24"/>
              </w:rPr>
              <w:t>Признаки делимости на 2, 5, 10.</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4337A80"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75EF6AF8"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CE7B0A3" w14:textId="6B9FC908" w:rsidR="001E7F1B" w:rsidRPr="00CE0E54" w:rsidRDefault="001E7F1B" w:rsidP="001E7F1B">
            <w:pPr>
              <w:spacing w:after="0" w:line="240" w:lineRule="auto"/>
              <w:jc w:val="center"/>
              <w:rPr>
                <w:rFonts w:ascii="Times New Roman" w:eastAsia="MS Mincho" w:hAnsi="Times New Roman" w:cs="Times New Roman"/>
                <w:sz w:val="24"/>
                <w:szCs w:val="24"/>
              </w:rPr>
            </w:pPr>
            <w:r w:rsidRPr="00916341">
              <w:rPr>
                <w:rFonts w:ascii="Times New Roman" w:eastAsia="MS Mincho" w:hAnsi="Times New Roman" w:cs="Times New Roman"/>
                <w:sz w:val="24"/>
                <w:szCs w:val="24"/>
              </w:rPr>
              <w:t>0,25</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5F7069DB" w14:textId="77777777"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75C49B9" w14:textId="77777777" w:rsidR="001E7F1B" w:rsidRPr="00252350" w:rsidRDefault="001E7F1B" w:rsidP="001E7F1B">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7699CE26" w14:textId="4A85082A"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eastAsia="MS Mincho" w:hAnsi="Times New Roman" w:cs="Times New Roman"/>
                <w:sz w:val="24"/>
                <w:szCs w:val="24"/>
              </w:rPr>
              <w:t>Практическая работа;</w:t>
            </w:r>
          </w:p>
        </w:tc>
      </w:tr>
      <w:tr w:rsidR="0097197D" w:rsidRPr="00916341" w14:paraId="34B68797"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4E123E" w14:textId="0514601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36.</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1E9782" w14:textId="59CCFBE7" w:rsidR="001E7F1B" w:rsidRPr="00CE0E54" w:rsidRDefault="001E7F1B" w:rsidP="001E7F1B">
            <w:pPr>
              <w:spacing w:after="0" w:line="240" w:lineRule="auto"/>
              <w:rPr>
                <w:rFonts w:ascii="Times New Roman" w:eastAsia="MS Mincho" w:hAnsi="Times New Roman" w:cs="Times New Roman"/>
                <w:sz w:val="24"/>
                <w:szCs w:val="24"/>
                <w:lang w:val="en-US"/>
              </w:rPr>
            </w:pPr>
            <w:r w:rsidRPr="00916341">
              <w:rPr>
                <w:rFonts w:ascii="Times New Roman" w:hAnsi="Times New Roman" w:cs="Times New Roman"/>
                <w:color w:val="000000"/>
                <w:sz w:val="24"/>
                <w:szCs w:val="24"/>
              </w:rPr>
              <w:t>Признаки делимости на 3, 9.</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FA73EE6"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2E24F451"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ABD9D71" w14:textId="00AEFC5E" w:rsidR="001E7F1B" w:rsidRPr="00CE0E54" w:rsidRDefault="001E7F1B" w:rsidP="001E7F1B">
            <w:pPr>
              <w:spacing w:after="0" w:line="240" w:lineRule="auto"/>
              <w:jc w:val="center"/>
              <w:rPr>
                <w:rFonts w:ascii="Times New Roman" w:eastAsia="MS Mincho" w:hAnsi="Times New Roman" w:cs="Times New Roman"/>
                <w:sz w:val="24"/>
                <w:szCs w:val="24"/>
              </w:rPr>
            </w:pPr>
            <w:r w:rsidRPr="00916341">
              <w:rPr>
                <w:rFonts w:ascii="Times New Roman" w:eastAsia="MS Mincho" w:hAnsi="Times New Roman" w:cs="Times New Roman"/>
                <w:sz w:val="24"/>
                <w:szCs w:val="24"/>
              </w:rPr>
              <w:t>0,25</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374DE5F9" w14:textId="77777777"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96FCF3" w14:textId="77777777" w:rsidR="001E7F1B" w:rsidRPr="00252350" w:rsidRDefault="001E7F1B" w:rsidP="001E7F1B">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427C46D7" w14:textId="2364B898"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eastAsia="MS Mincho" w:hAnsi="Times New Roman" w:cs="Times New Roman"/>
                <w:sz w:val="24"/>
                <w:szCs w:val="24"/>
              </w:rPr>
              <w:t>Практическая работа;</w:t>
            </w:r>
          </w:p>
        </w:tc>
      </w:tr>
      <w:tr w:rsidR="0097197D" w:rsidRPr="00916341" w14:paraId="0EEDDAF2"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7C6B65" w14:textId="79B70621"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37.</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30DCBB" w14:textId="3E7DC795"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hAnsi="Times New Roman" w:cs="Times New Roman"/>
                <w:color w:val="000000"/>
                <w:sz w:val="24"/>
                <w:szCs w:val="24"/>
              </w:rPr>
              <w:t>Простые и составные числа. Разложение числа на простые множители</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E90C003"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6222F0E7"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180C87F" w14:textId="09BB27ED"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7498B6A1"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24972E" w14:textId="77777777" w:rsidR="001E7F1B" w:rsidRPr="00252350" w:rsidRDefault="001E7F1B" w:rsidP="001E7F1B">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21A3407E" w14:textId="7F5DBBF6" w:rsidR="001E7F1B" w:rsidRPr="00CE0E54" w:rsidRDefault="001E7F1B" w:rsidP="001E7F1B">
            <w:pPr>
              <w:spacing w:after="0" w:line="240" w:lineRule="auto"/>
              <w:rPr>
                <w:rFonts w:ascii="Times New Roman" w:eastAsia="MS Mincho" w:hAnsi="Times New Roman" w:cs="Times New Roman"/>
                <w:sz w:val="24"/>
                <w:szCs w:val="24"/>
                <w:lang w:val="en-US"/>
              </w:rPr>
            </w:pPr>
          </w:p>
        </w:tc>
      </w:tr>
      <w:tr w:rsidR="0097197D" w:rsidRPr="00916341" w14:paraId="1C601A50"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F54018" w14:textId="7D730D88"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38.</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CA8ABD1" w14:textId="2E44353D"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hAnsi="Times New Roman" w:cs="Times New Roman"/>
                <w:color w:val="000000"/>
                <w:sz w:val="24"/>
                <w:szCs w:val="24"/>
              </w:rPr>
              <w:t>Числовые выражения. Чтение и составление. Порядок выполнения действий при вычислении значения числового выражения.</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DD43543"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410C17FE"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8013E26" w14:textId="0183BA5E" w:rsidR="001E7F1B" w:rsidRPr="00CE0E54" w:rsidRDefault="001E7F1B" w:rsidP="001E7F1B">
            <w:pPr>
              <w:spacing w:after="0" w:line="240" w:lineRule="auto"/>
              <w:jc w:val="center"/>
              <w:rPr>
                <w:rFonts w:ascii="Times New Roman" w:eastAsia="MS Mincho" w:hAnsi="Times New Roman" w:cs="Times New Roman"/>
                <w:sz w:val="24"/>
                <w:szCs w:val="24"/>
              </w:rPr>
            </w:pPr>
            <w:r w:rsidRPr="00916341">
              <w:rPr>
                <w:rFonts w:ascii="Times New Roman" w:eastAsia="MS Mincho" w:hAnsi="Times New Roman" w:cs="Times New Roman"/>
                <w:sz w:val="24"/>
                <w:szCs w:val="24"/>
              </w:rPr>
              <w:t>0,5</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32B9E73C" w14:textId="77777777"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C18396" w14:textId="77777777" w:rsidR="001E7F1B" w:rsidRPr="00252350" w:rsidRDefault="001E7F1B" w:rsidP="001E7F1B">
            <w:pPr>
              <w:spacing w:after="0" w:line="240" w:lineRule="auto"/>
              <w:rPr>
                <w:rFonts w:ascii="Times New Roman" w:eastAsia="MS Mincho" w:hAnsi="Times New Roman" w:cs="Times New Roman"/>
                <w:sz w:val="24"/>
                <w:szCs w:val="24"/>
              </w:rPr>
            </w:pPr>
            <w:r w:rsidRPr="00252350">
              <w:rPr>
                <w:rFonts w:ascii="Times New Roman" w:eastAsia="MS Mincho" w:hAnsi="Times New Roman" w:cs="Times New Roman"/>
                <w:sz w:val="24"/>
                <w:szCs w:val="24"/>
              </w:rPr>
              <w:t>Устный опрос;</w:t>
            </w:r>
          </w:p>
          <w:p w14:paraId="20E8C1D0" w14:textId="49E2081A"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eastAsia="MS Mincho" w:hAnsi="Times New Roman" w:cs="Times New Roman"/>
                <w:sz w:val="24"/>
                <w:szCs w:val="24"/>
              </w:rPr>
              <w:t>Практическая работа;</w:t>
            </w:r>
          </w:p>
        </w:tc>
      </w:tr>
      <w:tr w:rsidR="0097197D" w:rsidRPr="00916341" w14:paraId="0B255D0A"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DE290F" w14:textId="41DB09D3"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39.</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D9EE8E" w14:textId="4E17876E"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hAnsi="Times New Roman" w:cs="Times New Roman"/>
                <w:color w:val="000000"/>
                <w:sz w:val="24"/>
                <w:szCs w:val="24"/>
              </w:rPr>
              <w:t>Преобразование числовых выражений при выполнении действий со скобками в вычислениях числовых выражений</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9A189B6"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552CF9EF"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97D3877" w14:textId="56A7A301"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13EC03A0" w14:textId="77777777"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53D529" w14:textId="5929BFBB"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eastAsia="MS Mincho" w:hAnsi="Times New Roman" w:cs="Times New Roman"/>
                <w:sz w:val="24"/>
                <w:szCs w:val="24"/>
              </w:rPr>
              <w:t>Самооценка с использованием «Оценочного листа»; Письменный контроль;</w:t>
            </w:r>
          </w:p>
        </w:tc>
      </w:tr>
      <w:tr w:rsidR="0097197D" w:rsidRPr="00916341" w14:paraId="570F455F"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6F05A0" w14:textId="0B14C164"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40.</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379F6B" w14:textId="66127C4B"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hAnsi="Times New Roman" w:cs="Times New Roman"/>
                <w:color w:val="000000"/>
                <w:sz w:val="24"/>
                <w:szCs w:val="24"/>
              </w:rPr>
              <w:t>Решение текстовых задач. Использование при решении задач таблиц и схем</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1EBB2FA"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4A3DD1E6"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AA3D6C" w14:textId="78253853"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5E03330C" w14:textId="77777777"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CA32E5" w14:textId="77777777" w:rsidR="001E7F1B" w:rsidRPr="00CE0E54" w:rsidRDefault="001E7F1B" w:rsidP="001E7F1B">
            <w:pPr>
              <w:spacing w:after="0" w:line="240" w:lineRule="auto"/>
              <w:rPr>
                <w:rFonts w:ascii="Times New Roman" w:eastAsia="MS Mincho" w:hAnsi="Times New Roman" w:cs="Times New Roman"/>
                <w:sz w:val="24"/>
                <w:szCs w:val="24"/>
              </w:rPr>
            </w:pPr>
          </w:p>
        </w:tc>
      </w:tr>
      <w:tr w:rsidR="0097197D" w:rsidRPr="00916341" w14:paraId="425E62B6"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FE5209B" w14:textId="364BD5B9"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41.</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20C502" w14:textId="6C204576"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hAnsi="Times New Roman" w:cs="Times New Roman"/>
                <w:color w:val="000000"/>
                <w:sz w:val="24"/>
                <w:szCs w:val="24"/>
              </w:rPr>
              <w:t>Решение текстовых задач. Задачи на части</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832AA61"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5ABF1E1C"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0F2EDF6" w14:textId="46EEB59F"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329FF5BF" w14:textId="77777777"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A37222" w14:textId="15083A8B"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MS Mincho" w:hAnsi="Times New Roman" w:cs="Times New Roman"/>
                <w:sz w:val="24"/>
                <w:szCs w:val="24"/>
              </w:rPr>
              <w:t>Письменный контроль</w:t>
            </w:r>
          </w:p>
        </w:tc>
      </w:tr>
      <w:tr w:rsidR="001E7F1B" w:rsidRPr="00916341" w14:paraId="63E91BBF"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B63C857"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42.</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0976C5" w14:textId="2D15AD1D" w:rsidR="001E7F1B" w:rsidRPr="00CE0E54" w:rsidRDefault="001E7F1B" w:rsidP="001E7F1B">
            <w:pPr>
              <w:spacing w:after="0" w:line="240" w:lineRule="auto"/>
              <w:rPr>
                <w:rFonts w:ascii="Times New Roman" w:eastAsia="MS Mincho" w:hAnsi="Times New Roman" w:cs="Times New Roman"/>
                <w:sz w:val="24"/>
                <w:szCs w:val="24"/>
              </w:rPr>
            </w:pPr>
            <w:r w:rsidRPr="00916341">
              <w:rPr>
                <w:rFonts w:ascii="Times New Roman" w:hAnsi="Times New Roman" w:cs="Times New Roman"/>
                <w:color w:val="000000"/>
                <w:sz w:val="24"/>
                <w:szCs w:val="24"/>
              </w:rPr>
              <w:t>Решение текстовых задач. Задачи на движение</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C1E09C8"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6A098F"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FD8CDD"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11D2ED"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D5A35F" w14:textId="77BA92A0"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MS Mincho" w:hAnsi="Times New Roman" w:cs="Times New Roman"/>
                <w:sz w:val="24"/>
                <w:szCs w:val="24"/>
              </w:rPr>
              <w:t>Практическая работа</w:t>
            </w:r>
          </w:p>
        </w:tc>
      </w:tr>
      <w:tr w:rsidR="001E7F1B" w:rsidRPr="00916341" w14:paraId="1FD4EF34"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0DA5CFC"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val="en-US"/>
              </w:rPr>
              <w:t>43.</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2DE6EB" w14:textId="40659A81" w:rsidR="001E7F1B" w:rsidRPr="00CE0E54" w:rsidRDefault="001E7F1B" w:rsidP="001E7F1B">
            <w:pPr>
              <w:spacing w:after="0" w:line="240" w:lineRule="auto"/>
              <w:rPr>
                <w:rFonts w:ascii="Times New Roman" w:eastAsia="MS Mincho" w:hAnsi="Times New Roman" w:cs="Times New Roman"/>
                <w:b/>
                <w:bCs/>
                <w:sz w:val="24"/>
                <w:szCs w:val="24"/>
              </w:rPr>
            </w:pPr>
            <w:r w:rsidRPr="00916341">
              <w:rPr>
                <w:rFonts w:ascii="Times New Roman" w:hAnsi="Times New Roman" w:cs="Times New Roman"/>
                <w:b/>
                <w:bCs/>
                <w:sz w:val="24"/>
                <w:szCs w:val="24"/>
              </w:rPr>
              <w:t>Контрольная работа</w:t>
            </w:r>
            <w:r w:rsidRPr="00916341">
              <w:rPr>
                <w:rFonts w:ascii="Times New Roman" w:hAnsi="Times New Roman" w:cs="Times New Roman"/>
                <w:b/>
                <w:bCs/>
                <w:color w:val="000000"/>
                <w:sz w:val="24"/>
                <w:szCs w:val="24"/>
              </w:rPr>
              <w:t xml:space="preserve"> по теме “Умножение и деление натуральных чисел”</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000A822"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3EC85D" w14:textId="6B62DD3B" w:rsidR="001E7F1B" w:rsidRPr="00CE0E54" w:rsidRDefault="001E7F1B" w:rsidP="001E7F1B">
            <w:pPr>
              <w:spacing w:after="0" w:line="240" w:lineRule="auto"/>
              <w:jc w:val="center"/>
              <w:rPr>
                <w:rFonts w:ascii="Times New Roman" w:eastAsia="MS Mincho" w:hAnsi="Times New Roman" w:cs="Times New Roman"/>
                <w:b/>
                <w:bCs/>
                <w:sz w:val="24"/>
                <w:szCs w:val="24"/>
              </w:rPr>
            </w:pPr>
            <w:r w:rsidRPr="00916341">
              <w:rPr>
                <w:rFonts w:ascii="Times New Roman" w:eastAsia="MS Mincho" w:hAnsi="Times New Roman" w:cs="Times New Roman"/>
                <w:b/>
                <w:bCs/>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997179" w14:textId="77777777" w:rsidR="001E7F1B" w:rsidRPr="00CE0E54" w:rsidRDefault="001E7F1B" w:rsidP="001E7F1B">
            <w:pPr>
              <w:spacing w:after="0" w:line="240" w:lineRule="auto"/>
              <w:jc w:val="center"/>
              <w:rPr>
                <w:rFonts w:ascii="Times New Roman" w:eastAsia="MS Mincho" w:hAnsi="Times New Roman" w:cs="Times New Roman"/>
                <w:b/>
                <w:bCs/>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4A326D9" w14:textId="77777777" w:rsidR="001E7F1B" w:rsidRPr="00CE0E54" w:rsidRDefault="001E7F1B" w:rsidP="001E7F1B">
            <w:pPr>
              <w:spacing w:after="0" w:line="240" w:lineRule="auto"/>
              <w:jc w:val="center"/>
              <w:rPr>
                <w:rFonts w:ascii="Times New Roman" w:eastAsia="MS Mincho" w:hAnsi="Times New Roman" w:cs="Times New Roman"/>
                <w:b/>
                <w:bCs/>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9803CD" w14:textId="77777777" w:rsidR="001E7F1B" w:rsidRPr="00CE0E54" w:rsidRDefault="001E7F1B" w:rsidP="001E7F1B">
            <w:pPr>
              <w:spacing w:after="0" w:line="240" w:lineRule="auto"/>
              <w:rPr>
                <w:rFonts w:ascii="Times New Roman" w:eastAsia="MS Mincho" w:hAnsi="Times New Roman" w:cs="Times New Roman"/>
                <w:b/>
                <w:bCs/>
                <w:sz w:val="24"/>
                <w:szCs w:val="24"/>
              </w:rPr>
            </w:pPr>
            <w:r w:rsidRPr="00CE0E54">
              <w:rPr>
                <w:rFonts w:ascii="Times New Roman" w:eastAsia="MS Mincho" w:hAnsi="Times New Roman" w:cs="Times New Roman"/>
                <w:b/>
                <w:bCs/>
                <w:sz w:val="24"/>
                <w:szCs w:val="24"/>
              </w:rPr>
              <w:t>Контрольная работа</w:t>
            </w:r>
          </w:p>
          <w:p w14:paraId="0215F7ED" w14:textId="77777777" w:rsidR="001E7F1B" w:rsidRPr="00CE0E54" w:rsidRDefault="001E7F1B" w:rsidP="001E7F1B">
            <w:pPr>
              <w:spacing w:after="0" w:line="240" w:lineRule="auto"/>
              <w:rPr>
                <w:rFonts w:ascii="Times New Roman" w:eastAsia="MS Mincho" w:hAnsi="Times New Roman" w:cs="Times New Roman"/>
                <w:b/>
                <w:bCs/>
                <w:sz w:val="24"/>
                <w:szCs w:val="24"/>
                <w:lang w:val="en-US"/>
              </w:rPr>
            </w:pPr>
          </w:p>
        </w:tc>
      </w:tr>
      <w:tr w:rsidR="001E7F1B" w:rsidRPr="00916341" w14:paraId="7CE540C8"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6E968E5"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44.</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36A0338"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221F1F"/>
                <w:sz w:val="24"/>
                <w:szCs w:val="24"/>
              </w:rPr>
              <w:t>Анализ контрольной работы. Точка, прямая, отрезок, луч.</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50A2FA6"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MS Mincho"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42D29E8A" w14:textId="57C264EF"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18E68E" w14:textId="6BA29887"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51A7EF"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A44734"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MS Mincho" w:hAnsi="Times New Roman" w:cs="Times New Roman"/>
                <w:sz w:val="24"/>
                <w:szCs w:val="24"/>
              </w:rPr>
              <w:t>Устный опрос</w:t>
            </w:r>
          </w:p>
          <w:p w14:paraId="134C6565"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MS Mincho" w:hAnsi="Times New Roman" w:cs="Times New Roman"/>
                <w:sz w:val="24"/>
                <w:szCs w:val="24"/>
              </w:rPr>
              <w:t>Тестирование</w:t>
            </w:r>
          </w:p>
          <w:p w14:paraId="74DA7C73" w14:textId="77777777" w:rsidR="001E7F1B" w:rsidRPr="00CE0E54" w:rsidRDefault="001E7F1B" w:rsidP="001E7F1B">
            <w:pPr>
              <w:spacing w:after="0" w:line="240" w:lineRule="auto"/>
              <w:rPr>
                <w:rFonts w:ascii="Times New Roman" w:eastAsia="MS Mincho" w:hAnsi="Times New Roman" w:cs="Times New Roman"/>
                <w:sz w:val="24"/>
                <w:szCs w:val="24"/>
                <w:lang w:val="en-US"/>
              </w:rPr>
            </w:pPr>
          </w:p>
        </w:tc>
      </w:tr>
      <w:tr w:rsidR="001E7F1B" w:rsidRPr="00916341" w14:paraId="3E275064"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1F3465A"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45.</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CDE8A63" w14:textId="77B3740E" w:rsidR="001E7F1B" w:rsidRPr="00CE0E54" w:rsidRDefault="001E7F1B" w:rsidP="001E7F1B">
            <w:pPr>
              <w:spacing w:after="0" w:line="240" w:lineRule="auto"/>
              <w:rPr>
                <w:rFonts w:ascii="Times New Roman" w:eastAsia="MS Mincho" w:hAnsi="Times New Roman" w:cs="Times New Roman"/>
                <w:sz w:val="24"/>
                <w:szCs w:val="24"/>
                <w:lang w:val="en-US"/>
              </w:rPr>
            </w:pPr>
            <w:proofErr w:type="spellStart"/>
            <w:r w:rsidRPr="00CE0E54">
              <w:rPr>
                <w:rFonts w:ascii="Times New Roman" w:eastAsia="Times New Roman" w:hAnsi="Times New Roman" w:cs="Times New Roman"/>
                <w:color w:val="221F1F"/>
                <w:sz w:val="24"/>
                <w:szCs w:val="24"/>
                <w:lang w:val="en-US"/>
              </w:rPr>
              <w:t>Ломаная</w:t>
            </w:r>
            <w:proofErr w:type="spellEnd"/>
            <w:r w:rsidRPr="00CE0E54">
              <w:rPr>
                <w:rFonts w:ascii="Times New Roman" w:eastAsia="Times New Roman" w:hAnsi="Times New Roman" w:cs="Times New Roman"/>
                <w:color w:val="221F1F"/>
                <w:sz w:val="24"/>
                <w:szCs w:val="24"/>
                <w:lang w:val="en-U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06FF1CD"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MS Mincho"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19C1D5D" w14:textId="3D0E8B39"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1F5518" w14:textId="57A70242"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6107187"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E032F8"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MS Mincho" w:hAnsi="Times New Roman" w:cs="Times New Roman"/>
                <w:sz w:val="24"/>
                <w:szCs w:val="24"/>
              </w:rPr>
              <w:t>Устный опрос</w:t>
            </w:r>
          </w:p>
          <w:p w14:paraId="77100F49" w14:textId="77777777" w:rsidR="001E7F1B" w:rsidRPr="00CE0E54" w:rsidRDefault="001E7F1B" w:rsidP="001E7F1B">
            <w:pPr>
              <w:spacing w:after="0" w:line="240" w:lineRule="auto"/>
              <w:rPr>
                <w:rFonts w:ascii="Times New Roman" w:eastAsia="MS Mincho" w:hAnsi="Times New Roman" w:cs="Times New Roman"/>
                <w:sz w:val="24"/>
                <w:szCs w:val="24"/>
                <w:lang w:val="en-US"/>
              </w:rPr>
            </w:pPr>
          </w:p>
        </w:tc>
      </w:tr>
      <w:tr w:rsidR="001E7F1B" w:rsidRPr="00916341" w14:paraId="6A6D2105"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543E353"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46.</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8749636"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221F1F"/>
                <w:sz w:val="24"/>
                <w:szCs w:val="24"/>
              </w:rPr>
              <w:t>Измерение длины отрезка, метрические единицы измерения длины.</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BB34BCA"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MS Mincho"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86F6ABC" w14:textId="7FD20EA6"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5E8CC9" w14:textId="71FFDD19"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4BB05F" w14:textId="77777777"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DB9EC93"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MS Mincho" w:hAnsi="Times New Roman" w:cs="Times New Roman"/>
                <w:sz w:val="24"/>
                <w:szCs w:val="24"/>
              </w:rPr>
              <w:t>Самооценка с</w:t>
            </w:r>
          </w:p>
          <w:p w14:paraId="10B5A8DC"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MS Mincho" w:hAnsi="Times New Roman" w:cs="Times New Roman"/>
                <w:sz w:val="24"/>
                <w:szCs w:val="24"/>
              </w:rPr>
              <w:t>использованием</w:t>
            </w:r>
          </w:p>
          <w:p w14:paraId="241BB14D"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MS Mincho" w:hAnsi="Times New Roman" w:cs="Times New Roman"/>
                <w:sz w:val="24"/>
                <w:szCs w:val="24"/>
              </w:rPr>
              <w:t>«Оценочного</w:t>
            </w:r>
          </w:p>
          <w:p w14:paraId="556DA559"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MS Mincho" w:hAnsi="Times New Roman" w:cs="Times New Roman"/>
                <w:sz w:val="24"/>
                <w:szCs w:val="24"/>
              </w:rPr>
              <w:t>листа»;</w:t>
            </w:r>
          </w:p>
        </w:tc>
      </w:tr>
      <w:tr w:rsidR="001E7F1B" w:rsidRPr="00916341" w14:paraId="64A23868"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798A6E9"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47.</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64840A4"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221F1F"/>
                <w:sz w:val="24"/>
                <w:szCs w:val="24"/>
              </w:rPr>
              <w:t xml:space="preserve">Измерение длины отрезка, </w:t>
            </w:r>
            <w:r w:rsidRPr="00CE0E54">
              <w:rPr>
                <w:rFonts w:ascii="Times New Roman" w:eastAsia="Times New Roman" w:hAnsi="Times New Roman" w:cs="Times New Roman"/>
                <w:color w:val="221F1F"/>
                <w:sz w:val="24"/>
                <w:szCs w:val="24"/>
              </w:rPr>
              <w:lastRenderedPageBreak/>
              <w:t>метрические единицы</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CE4A122"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rPr>
            </w:pPr>
            <w:r w:rsidRPr="00CE0E54">
              <w:rPr>
                <w:rFonts w:ascii="Times New Roman" w:eastAsia="MS Mincho" w:hAnsi="Times New Roman" w:cs="Times New Roman"/>
                <w:sz w:val="24"/>
                <w:szCs w:val="24"/>
              </w:rPr>
              <w:lastRenderedPageBreak/>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A0648C1" w14:textId="5493CA38"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21DED2" w14:textId="3888FF33"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6DD570" w14:textId="77777777"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4A1F789"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MS Mincho" w:hAnsi="Times New Roman" w:cs="Times New Roman"/>
                <w:sz w:val="24"/>
                <w:szCs w:val="24"/>
              </w:rPr>
              <w:t xml:space="preserve">Письменный </w:t>
            </w:r>
            <w:r w:rsidRPr="00CE0E54">
              <w:rPr>
                <w:rFonts w:ascii="Times New Roman" w:eastAsia="MS Mincho" w:hAnsi="Times New Roman" w:cs="Times New Roman"/>
                <w:sz w:val="24"/>
                <w:szCs w:val="24"/>
              </w:rPr>
              <w:lastRenderedPageBreak/>
              <w:t>контроль</w:t>
            </w:r>
          </w:p>
        </w:tc>
      </w:tr>
      <w:tr w:rsidR="001E7F1B" w:rsidRPr="00916341" w14:paraId="75804139"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E5ACE5D"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lastRenderedPageBreak/>
              <w:t>48.</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CABA4CB" w14:textId="77777777" w:rsidR="001E7F1B" w:rsidRPr="00CE0E54" w:rsidRDefault="001E7F1B" w:rsidP="001E7F1B">
            <w:pPr>
              <w:spacing w:after="0" w:line="240" w:lineRule="auto"/>
              <w:rPr>
                <w:rFonts w:ascii="Times New Roman" w:eastAsia="MS Mincho" w:hAnsi="Times New Roman" w:cs="Times New Roman"/>
                <w:sz w:val="24"/>
                <w:szCs w:val="24"/>
              </w:rPr>
            </w:pPr>
            <w:proofErr w:type="spellStart"/>
            <w:r w:rsidRPr="00CE0E54">
              <w:rPr>
                <w:rFonts w:ascii="Times New Roman" w:eastAsia="Times New Roman" w:hAnsi="Times New Roman" w:cs="Times New Roman"/>
                <w:color w:val="221F1F"/>
                <w:sz w:val="24"/>
                <w:szCs w:val="24"/>
                <w:lang w:val="en-US"/>
              </w:rPr>
              <w:t>Окружность</w:t>
            </w:r>
            <w:proofErr w:type="spellEnd"/>
            <w:r w:rsidRPr="00CE0E54">
              <w:rPr>
                <w:rFonts w:ascii="Times New Roman" w:eastAsia="Times New Roman" w:hAnsi="Times New Roman" w:cs="Times New Roman"/>
                <w:color w:val="221F1F"/>
                <w:sz w:val="24"/>
                <w:szCs w:val="24"/>
                <w:lang w:val="en-US"/>
              </w:rPr>
              <w:t xml:space="preserve"> и </w:t>
            </w:r>
            <w:proofErr w:type="spellStart"/>
            <w:r w:rsidRPr="00CE0E54">
              <w:rPr>
                <w:rFonts w:ascii="Times New Roman" w:eastAsia="Times New Roman" w:hAnsi="Times New Roman" w:cs="Times New Roman"/>
                <w:color w:val="221F1F"/>
                <w:sz w:val="24"/>
                <w:szCs w:val="24"/>
                <w:lang w:val="en-US"/>
              </w:rPr>
              <w:t>круг</w:t>
            </w:r>
            <w:proofErr w:type="spellEnd"/>
            <w:r w:rsidRPr="00CE0E54">
              <w:rPr>
                <w:rFonts w:ascii="Times New Roman" w:eastAsia="Times New Roman" w:hAnsi="Times New Roman" w:cs="Times New Roman"/>
                <w:color w:val="221F1F"/>
                <w:sz w:val="24"/>
                <w:szCs w:val="24"/>
                <w:lang w:val="en-U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FDDE5E0"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MS Mincho"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1EC88BF5" w14:textId="44C19671"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EADF7B8" w14:textId="7AB31BF8"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3050CC9"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C844AD"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MS Mincho" w:hAnsi="Times New Roman" w:cs="Times New Roman"/>
                <w:sz w:val="24"/>
                <w:szCs w:val="24"/>
              </w:rPr>
              <w:t>Устный опрос</w:t>
            </w:r>
          </w:p>
          <w:p w14:paraId="24FF6988" w14:textId="77777777" w:rsidR="001E7F1B" w:rsidRPr="00CE0E54" w:rsidRDefault="001E7F1B" w:rsidP="001E7F1B">
            <w:pPr>
              <w:spacing w:after="0" w:line="240" w:lineRule="auto"/>
              <w:rPr>
                <w:rFonts w:ascii="Times New Roman" w:eastAsia="MS Mincho" w:hAnsi="Times New Roman" w:cs="Times New Roman"/>
                <w:sz w:val="24"/>
                <w:szCs w:val="24"/>
                <w:lang w:val="en-US"/>
              </w:rPr>
            </w:pPr>
          </w:p>
        </w:tc>
      </w:tr>
      <w:tr w:rsidR="001E7F1B" w:rsidRPr="00916341" w14:paraId="55A7D3BE"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4531819"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49.</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2D0629B"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221F1F"/>
                <w:sz w:val="24"/>
                <w:szCs w:val="24"/>
              </w:rPr>
              <w:t>Практическая работа «Построение узора из окружностей».</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F63A0E2"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MS Mincho"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C1FF05F" w14:textId="51B54D8F"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0552010" w14:textId="77777777" w:rsidR="001E7F1B" w:rsidRPr="00CE0E54" w:rsidRDefault="001E7F1B" w:rsidP="001E7F1B">
            <w:pPr>
              <w:spacing w:after="0" w:line="240" w:lineRule="auto"/>
              <w:jc w:val="center"/>
              <w:rPr>
                <w:rFonts w:ascii="Times New Roman" w:eastAsia="MS Mincho" w:hAnsi="Times New Roman" w:cs="Times New Roman"/>
                <w:sz w:val="24"/>
                <w:szCs w:val="24"/>
              </w:rPr>
            </w:pPr>
            <w:r w:rsidRPr="00CE0E54">
              <w:rPr>
                <w:rFonts w:ascii="Times New Roman" w:eastAsia="MS Mincho"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CBBDE75"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E51DD68"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MS Mincho" w:hAnsi="Times New Roman" w:cs="Times New Roman"/>
                <w:sz w:val="24"/>
                <w:szCs w:val="24"/>
              </w:rPr>
              <w:t>Практическая работа</w:t>
            </w:r>
          </w:p>
        </w:tc>
      </w:tr>
      <w:tr w:rsidR="001E7F1B" w:rsidRPr="00916341" w14:paraId="30E2EC36"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2730EB2"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50.</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3078101" w14:textId="3A7828E9" w:rsidR="001E7F1B" w:rsidRPr="00CE0E54" w:rsidRDefault="001E7F1B" w:rsidP="001E7F1B">
            <w:pPr>
              <w:spacing w:after="0" w:line="240" w:lineRule="auto"/>
              <w:rPr>
                <w:rFonts w:ascii="Times New Roman" w:eastAsia="MS Mincho" w:hAnsi="Times New Roman" w:cs="Times New Roman"/>
                <w:sz w:val="24"/>
                <w:szCs w:val="24"/>
              </w:rPr>
            </w:pPr>
            <w:proofErr w:type="spellStart"/>
            <w:r w:rsidRPr="00CE0E54">
              <w:rPr>
                <w:rFonts w:ascii="Times New Roman" w:eastAsia="Times New Roman" w:hAnsi="Times New Roman" w:cs="Times New Roman"/>
                <w:color w:val="221F1F"/>
                <w:sz w:val="24"/>
                <w:szCs w:val="24"/>
                <w:lang w:val="en-US"/>
              </w:rPr>
              <w:t>Угол</w:t>
            </w:r>
            <w:proofErr w:type="spellEnd"/>
            <w:r w:rsidRPr="00CE0E54">
              <w:rPr>
                <w:rFonts w:ascii="Times New Roman" w:eastAsia="Times New Roman" w:hAnsi="Times New Roman" w:cs="Times New Roman"/>
                <w:color w:val="221F1F"/>
                <w:sz w:val="24"/>
                <w:szCs w:val="24"/>
                <w:lang w:val="en-U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1ECE1FF"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MS Mincho"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7A6DD49" w14:textId="336D3EFE"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78417B5" w14:textId="4082CE79"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8E3A98"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6AA9C5"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MS Mincho" w:hAnsi="Times New Roman" w:cs="Times New Roman"/>
                <w:sz w:val="24"/>
                <w:szCs w:val="24"/>
              </w:rPr>
              <w:t>Устный опрос</w:t>
            </w:r>
          </w:p>
          <w:p w14:paraId="7EFFA827" w14:textId="77777777" w:rsidR="001E7F1B" w:rsidRPr="00CE0E54" w:rsidRDefault="001E7F1B" w:rsidP="001E7F1B">
            <w:pPr>
              <w:spacing w:after="0" w:line="240" w:lineRule="auto"/>
              <w:rPr>
                <w:rFonts w:ascii="Times New Roman" w:eastAsia="MS Mincho" w:hAnsi="Times New Roman" w:cs="Times New Roman"/>
                <w:sz w:val="24"/>
                <w:szCs w:val="24"/>
                <w:lang w:val="en-US"/>
              </w:rPr>
            </w:pPr>
          </w:p>
        </w:tc>
      </w:tr>
      <w:tr w:rsidR="001E7F1B" w:rsidRPr="00916341" w14:paraId="0E7863FB"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C8C99D4"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51.</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8F61510"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221F1F"/>
                <w:sz w:val="24"/>
                <w:szCs w:val="24"/>
              </w:rPr>
              <w:t>Прямой, острый, тупой и развёрнутый углы.</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392BF62"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MS Mincho"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C4F1C4" w14:textId="01165A2A"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7B938B" w14:textId="7537C189"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CD7FCD5"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0B6035"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MS Mincho" w:hAnsi="Times New Roman" w:cs="Times New Roman"/>
                <w:sz w:val="24"/>
                <w:szCs w:val="24"/>
              </w:rPr>
              <w:t>Тестирование</w:t>
            </w:r>
          </w:p>
          <w:p w14:paraId="70768926" w14:textId="77777777" w:rsidR="001E7F1B" w:rsidRPr="00CE0E54" w:rsidRDefault="001E7F1B" w:rsidP="001E7F1B">
            <w:pPr>
              <w:spacing w:after="0" w:line="240" w:lineRule="auto"/>
              <w:rPr>
                <w:rFonts w:ascii="Times New Roman" w:eastAsia="MS Mincho" w:hAnsi="Times New Roman" w:cs="Times New Roman"/>
                <w:sz w:val="24"/>
                <w:szCs w:val="24"/>
                <w:lang w:val="en-US"/>
              </w:rPr>
            </w:pPr>
          </w:p>
        </w:tc>
      </w:tr>
      <w:tr w:rsidR="001E7F1B" w:rsidRPr="00916341" w14:paraId="68CCF8F4"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BA03A53"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52.</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CEA4717" w14:textId="77777777" w:rsidR="001E7F1B" w:rsidRPr="00CE0E54" w:rsidRDefault="001E7F1B" w:rsidP="001E7F1B">
            <w:pPr>
              <w:spacing w:after="0" w:line="240" w:lineRule="auto"/>
              <w:rPr>
                <w:rFonts w:ascii="Times New Roman" w:eastAsia="MS Mincho" w:hAnsi="Times New Roman" w:cs="Times New Roman"/>
                <w:sz w:val="24"/>
                <w:szCs w:val="24"/>
              </w:rPr>
            </w:pPr>
            <w:proofErr w:type="spellStart"/>
            <w:r w:rsidRPr="00CE0E54">
              <w:rPr>
                <w:rFonts w:ascii="Times New Roman" w:eastAsia="Times New Roman" w:hAnsi="Times New Roman" w:cs="Times New Roman"/>
                <w:color w:val="221F1F"/>
                <w:sz w:val="24"/>
                <w:szCs w:val="24"/>
                <w:lang w:val="en-US"/>
              </w:rPr>
              <w:t>Измерение</w:t>
            </w:r>
            <w:proofErr w:type="spellEnd"/>
            <w:r w:rsidRPr="00CE0E54">
              <w:rPr>
                <w:rFonts w:ascii="Times New Roman" w:eastAsia="Times New Roman" w:hAnsi="Times New Roman" w:cs="Times New Roman"/>
                <w:color w:val="221F1F"/>
                <w:sz w:val="24"/>
                <w:szCs w:val="24"/>
                <w:lang w:val="en-US"/>
              </w:rPr>
              <w:t xml:space="preserve"> </w:t>
            </w:r>
            <w:proofErr w:type="spellStart"/>
            <w:r w:rsidRPr="00CE0E54">
              <w:rPr>
                <w:rFonts w:ascii="Times New Roman" w:eastAsia="Times New Roman" w:hAnsi="Times New Roman" w:cs="Times New Roman"/>
                <w:color w:val="221F1F"/>
                <w:sz w:val="24"/>
                <w:szCs w:val="24"/>
                <w:lang w:val="en-US"/>
              </w:rPr>
              <w:t>углов</w:t>
            </w:r>
            <w:proofErr w:type="spellEnd"/>
            <w:r w:rsidRPr="00CE0E54">
              <w:rPr>
                <w:rFonts w:ascii="Times New Roman" w:eastAsia="Times New Roman" w:hAnsi="Times New Roman" w:cs="Times New Roman"/>
                <w:color w:val="221F1F"/>
                <w:sz w:val="24"/>
                <w:szCs w:val="24"/>
                <w:lang w:val="en-U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2B5F508"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85E5CE" w14:textId="518DA019"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CE0EFD" w14:textId="77088CD8"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21E31E"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B12BC42"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MS Mincho" w:hAnsi="Times New Roman" w:cs="Times New Roman"/>
                <w:sz w:val="24"/>
                <w:szCs w:val="24"/>
              </w:rPr>
              <w:t>Письменный контроль</w:t>
            </w:r>
          </w:p>
        </w:tc>
      </w:tr>
      <w:tr w:rsidR="001E7F1B" w:rsidRPr="00916341" w14:paraId="2CEA27BA"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A77A5B3"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53.</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B1C7D92" w14:textId="77777777" w:rsidR="001E7F1B" w:rsidRPr="00CE0E54" w:rsidRDefault="001E7F1B" w:rsidP="001E7F1B">
            <w:pPr>
              <w:spacing w:after="0" w:line="240" w:lineRule="auto"/>
              <w:rPr>
                <w:rFonts w:ascii="Times New Roman" w:eastAsia="MS Mincho" w:hAnsi="Times New Roman" w:cs="Times New Roman"/>
                <w:sz w:val="24"/>
                <w:szCs w:val="24"/>
              </w:rPr>
            </w:pPr>
            <w:proofErr w:type="spellStart"/>
            <w:r w:rsidRPr="00CE0E54">
              <w:rPr>
                <w:rFonts w:ascii="Times New Roman" w:eastAsia="Times New Roman" w:hAnsi="Times New Roman" w:cs="Times New Roman"/>
                <w:color w:val="221F1F"/>
                <w:sz w:val="24"/>
                <w:szCs w:val="24"/>
                <w:lang w:val="en-US"/>
              </w:rPr>
              <w:t>Измерение</w:t>
            </w:r>
            <w:proofErr w:type="spellEnd"/>
            <w:r w:rsidRPr="00CE0E54">
              <w:rPr>
                <w:rFonts w:ascii="Times New Roman" w:eastAsia="Times New Roman" w:hAnsi="Times New Roman" w:cs="Times New Roman"/>
                <w:color w:val="221F1F"/>
                <w:sz w:val="24"/>
                <w:szCs w:val="24"/>
                <w:lang w:val="en-US"/>
              </w:rPr>
              <w:t xml:space="preserve"> </w:t>
            </w:r>
            <w:proofErr w:type="spellStart"/>
            <w:r w:rsidRPr="00CE0E54">
              <w:rPr>
                <w:rFonts w:ascii="Times New Roman" w:eastAsia="Times New Roman" w:hAnsi="Times New Roman" w:cs="Times New Roman"/>
                <w:color w:val="221F1F"/>
                <w:sz w:val="24"/>
                <w:szCs w:val="24"/>
                <w:lang w:val="en-US"/>
              </w:rPr>
              <w:t>углов</w:t>
            </w:r>
            <w:proofErr w:type="spellEnd"/>
            <w:r w:rsidRPr="00CE0E54">
              <w:rPr>
                <w:rFonts w:ascii="Times New Roman" w:eastAsia="Times New Roman" w:hAnsi="Times New Roman" w:cs="Times New Roman"/>
                <w:color w:val="221F1F"/>
                <w:sz w:val="24"/>
                <w:szCs w:val="24"/>
                <w:lang w:val="en-US"/>
              </w:rPr>
              <w:t>.</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F0A3710"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EF1F61" w14:textId="4143CAAE"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93996B" w14:textId="1E101FD9"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67154CB"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4CECF0F"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MS Mincho" w:hAnsi="Times New Roman" w:cs="Times New Roman"/>
                <w:sz w:val="24"/>
                <w:szCs w:val="24"/>
              </w:rPr>
              <w:t>Письменный контроль</w:t>
            </w:r>
          </w:p>
        </w:tc>
      </w:tr>
      <w:tr w:rsidR="001E7F1B" w:rsidRPr="00916341" w14:paraId="6867219F"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E02C3AB"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54.</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B193A55"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221F1F"/>
                <w:sz w:val="24"/>
                <w:szCs w:val="24"/>
              </w:rPr>
              <w:t>Практическая работа «Построение углов»</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1DFA618"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F3D10C" w14:textId="60C35438" w:rsidR="001E7F1B" w:rsidRPr="00CE0E54" w:rsidRDefault="001E7F1B" w:rsidP="001E7F1B">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3A7632C" w14:textId="77777777" w:rsidR="001E7F1B" w:rsidRPr="00CE0E54" w:rsidRDefault="001E7F1B" w:rsidP="001E7F1B">
            <w:pPr>
              <w:spacing w:after="0" w:line="240" w:lineRule="auto"/>
              <w:jc w:val="center"/>
              <w:rPr>
                <w:rFonts w:ascii="Times New Roman" w:eastAsia="MS Mincho" w:hAnsi="Times New Roman" w:cs="Times New Roman"/>
                <w:sz w:val="24"/>
                <w:szCs w:val="24"/>
              </w:rPr>
            </w:pPr>
            <w:r w:rsidRPr="00CE0E54">
              <w:rPr>
                <w:rFonts w:ascii="Times New Roman" w:eastAsia="MS Mincho"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945018"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FD1A301"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MS Mincho" w:hAnsi="Times New Roman" w:cs="Times New Roman"/>
                <w:sz w:val="24"/>
                <w:szCs w:val="24"/>
              </w:rPr>
              <w:t>Практическая работа</w:t>
            </w:r>
          </w:p>
        </w:tc>
      </w:tr>
      <w:tr w:rsidR="001E7F1B" w:rsidRPr="00916341" w14:paraId="74412025"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781BCCF"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val="en-US"/>
              </w:rPr>
              <w:t>55.</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7352831" w14:textId="77777777" w:rsidR="001E7F1B" w:rsidRPr="00CE0E54" w:rsidRDefault="001E7F1B" w:rsidP="001E7F1B">
            <w:pPr>
              <w:spacing w:after="0" w:line="240" w:lineRule="auto"/>
              <w:rPr>
                <w:rFonts w:ascii="Times New Roman" w:eastAsia="MS Mincho" w:hAnsi="Times New Roman" w:cs="Times New Roman"/>
                <w:b/>
                <w:bCs/>
                <w:sz w:val="24"/>
                <w:szCs w:val="24"/>
              </w:rPr>
            </w:pPr>
            <w:r w:rsidRPr="00CE0E54">
              <w:rPr>
                <w:rFonts w:ascii="Times New Roman" w:eastAsia="Times New Roman" w:hAnsi="Times New Roman" w:cs="Times New Roman"/>
                <w:b/>
                <w:bCs/>
                <w:color w:val="221F1F"/>
                <w:sz w:val="24"/>
                <w:szCs w:val="24"/>
              </w:rPr>
              <w:t>Контрольная работа по теме «Линии на плоскости»</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D53B538"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F5C01E1" w14:textId="77777777" w:rsidR="001E7F1B" w:rsidRPr="00CE0E54" w:rsidRDefault="001E7F1B" w:rsidP="001E7F1B">
            <w:pPr>
              <w:spacing w:after="0" w:line="240" w:lineRule="auto"/>
              <w:jc w:val="center"/>
              <w:rPr>
                <w:rFonts w:ascii="Times New Roman" w:eastAsia="MS Mincho" w:hAnsi="Times New Roman" w:cs="Times New Roman"/>
                <w:b/>
                <w:bCs/>
                <w:sz w:val="24"/>
                <w:szCs w:val="24"/>
              </w:rPr>
            </w:pPr>
            <w:r w:rsidRPr="00CE0E54">
              <w:rPr>
                <w:rFonts w:ascii="Times New Roman" w:eastAsia="MS Mincho" w:hAnsi="Times New Roman" w:cs="Times New Roman"/>
                <w:b/>
                <w:bCs/>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7C0FB18" w14:textId="7D0EBDF2" w:rsidR="001E7F1B" w:rsidRPr="00CE0E54" w:rsidRDefault="001E7F1B" w:rsidP="001E7F1B">
            <w:pPr>
              <w:spacing w:after="0" w:line="240" w:lineRule="auto"/>
              <w:jc w:val="center"/>
              <w:rPr>
                <w:rFonts w:ascii="Times New Roman" w:eastAsia="MS Mincho" w:hAnsi="Times New Roman" w:cs="Times New Roman"/>
                <w:b/>
                <w:bCs/>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16D7FD7" w14:textId="77777777" w:rsidR="001E7F1B" w:rsidRPr="00CE0E54" w:rsidRDefault="001E7F1B" w:rsidP="001E7F1B">
            <w:pPr>
              <w:spacing w:after="0" w:line="240" w:lineRule="auto"/>
              <w:jc w:val="center"/>
              <w:rPr>
                <w:rFonts w:ascii="Times New Roman" w:eastAsia="MS Mincho" w:hAnsi="Times New Roman" w:cs="Times New Roman"/>
                <w:b/>
                <w:bCs/>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CE36D1" w14:textId="77777777" w:rsidR="001E7F1B" w:rsidRPr="00CE0E54" w:rsidRDefault="001E7F1B" w:rsidP="001E7F1B">
            <w:pPr>
              <w:spacing w:after="0" w:line="240" w:lineRule="auto"/>
              <w:rPr>
                <w:rFonts w:ascii="Times New Roman" w:eastAsia="MS Mincho" w:hAnsi="Times New Roman" w:cs="Times New Roman"/>
                <w:b/>
                <w:bCs/>
                <w:sz w:val="24"/>
                <w:szCs w:val="24"/>
              </w:rPr>
            </w:pPr>
            <w:r w:rsidRPr="00CE0E54">
              <w:rPr>
                <w:rFonts w:ascii="Times New Roman" w:eastAsia="MS Mincho" w:hAnsi="Times New Roman" w:cs="Times New Roman"/>
                <w:b/>
                <w:bCs/>
                <w:sz w:val="24"/>
                <w:szCs w:val="24"/>
              </w:rPr>
              <w:t>Контрольная работа</w:t>
            </w:r>
          </w:p>
          <w:p w14:paraId="4219D65A" w14:textId="77777777" w:rsidR="001E7F1B" w:rsidRPr="00CE0E54" w:rsidRDefault="001E7F1B" w:rsidP="001E7F1B">
            <w:pPr>
              <w:spacing w:after="0" w:line="240" w:lineRule="auto"/>
              <w:rPr>
                <w:rFonts w:ascii="Times New Roman" w:eastAsia="MS Mincho" w:hAnsi="Times New Roman" w:cs="Times New Roman"/>
                <w:b/>
                <w:bCs/>
                <w:sz w:val="24"/>
                <w:szCs w:val="24"/>
                <w:lang w:val="en-US"/>
              </w:rPr>
            </w:pPr>
          </w:p>
        </w:tc>
      </w:tr>
      <w:tr w:rsidR="00BC4E58" w:rsidRPr="00916341" w14:paraId="6702B83A"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17B2966"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56.</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CEFEE91"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Анализ контрольной работы. Доли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BA01994"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8020D2B" w14:textId="736749DE"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1C0129F" w14:textId="2C9F79C1"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20973C19"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4E958DB"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5CE806AE"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E626DC5"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57.</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11A2390"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Представление о дроби как способе записи части величины.</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2D33509"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2BA67F6D" w14:textId="5C89B8B1"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D733478"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0.25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7B09817"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CC7828D"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496DB5DF"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C552889"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58.</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A00FC1D"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Обыкновенная дробь. Правильные и неправильные дроби.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2D4D767"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A584F6E" w14:textId="2A7F3FA2"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8EBED99"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0.25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E070118"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DC1A898"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7FEB3E5C"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0E70002"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59.</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8F817F5" w14:textId="2EC634CF"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Обыкновенные дроби. Практические задачи, содержащие доли и дроби.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0BBD391"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0B0390B" w14:textId="6EB901D1"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3892CE4" w14:textId="3999EF24"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08C151F"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9132E7D"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38811612"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EC43E2A"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60.</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991BD14"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Изображение обыкновенных дробей точками на координатной прямой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70F90CA"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2B327E22" w14:textId="4A879235"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B1DB5CB"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0.25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4DD4059C"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9E81BD8"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6EBFD7B6"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B3879E5"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61.</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0A9195C"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Основное свойство дроби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23ED018"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EC1CAE3" w14:textId="4E00C8A8"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B9139B7" w14:textId="6178063A"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D5FE463"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2C9B208"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Самооценка с использованием «Оценочного листа»;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634B00A3"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0C35628"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62.</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0CD0BE1"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Сокращение дробей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54D9E4B"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DBE57ED" w14:textId="0F1EA0DD"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A3FC6CF"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0.25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BBAD761"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9E57876"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527FDCC9"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F6448C7"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63.</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548D2C8"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Приведение дроби к новому знаменателю</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5CB3059"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F0AC38A" w14:textId="250DEADF"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AFC4C9E"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0.25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C1407D0"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77C9C2B"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16B43964"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E45E995"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64.</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B1EB573"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Сравнение дробей с 1, сравнение дробей с одинаковыми знаменателями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423B8B8"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97250AB" w14:textId="21F82369"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18DAA8E"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0.25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22D4DBEF"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B062B33"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5C52ADC2"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B0A8074"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lastRenderedPageBreak/>
              <w:t>65.</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CEEB4C8"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Сравнение дробей с разными знаменателями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C9A6A45"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AEBBE97" w14:textId="4773480A"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0FBABDA"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0.25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11FCB3EC"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68F2387"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203B15BD"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AE0E2C3"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66.</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0683346" w14:textId="551BFA4F"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Обобщающий урок</w:t>
            </w:r>
            <w:r w:rsidR="00DA3C7A" w:rsidRPr="00DA3C7A">
              <w:rPr>
                <w:rFonts w:ascii="Times New Roman" w:eastAsia="Times New Roman" w:hAnsi="Times New Roman" w:cs="Times New Roman"/>
                <w:color w:val="000000"/>
                <w:sz w:val="24"/>
                <w:szCs w:val="24"/>
                <w:lang w:eastAsia="ru-RU"/>
              </w:rPr>
              <w:t xml:space="preserve"> </w:t>
            </w:r>
            <w:r w:rsidR="00DA3C7A" w:rsidRPr="00CE0E54">
              <w:rPr>
                <w:rFonts w:ascii="Times New Roman" w:eastAsia="Times New Roman" w:hAnsi="Times New Roman" w:cs="Times New Roman"/>
                <w:color w:val="000000"/>
                <w:sz w:val="24"/>
                <w:szCs w:val="24"/>
                <w:lang w:eastAsia="ru-RU"/>
              </w:rPr>
              <w:t>по теме «Дроби».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883D594"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4A55DBE" w14:textId="34A32FA3"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70A06BB" w14:textId="1EB5845A"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6B1236E"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4A8F13A"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Самооценка с использованием «Оценочного листа»;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53DC5DE5"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5BDBB12"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val="en-US"/>
              </w:rPr>
              <w:t>67.</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ABE58FD" w14:textId="77777777" w:rsidR="001E7F1B" w:rsidRPr="00CE0E54" w:rsidRDefault="001E7F1B" w:rsidP="001E7F1B">
            <w:pPr>
              <w:spacing w:after="0" w:line="240" w:lineRule="auto"/>
              <w:rPr>
                <w:rFonts w:ascii="Times New Roman" w:eastAsia="MS Mincho" w:hAnsi="Times New Roman" w:cs="Times New Roman"/>
                <w:b/>
                <w:bCs/>
                <w:sz w:val="24"/>
                <w:szCs w:val="24"/>
              </w:rPr>
            </w:pPr>
            <w:r w:rsidRPr="00CE0E54">
              <w:rPr>
                <w:rFonts w:ascii="Times New Roman" w:eastAsia="Times New Roman" w:hAnsi="Times New Roman" w:cs="Times New Roman"/>
                <w:b/>
                <w:bCs/>
                <w:color w:val="000000"/>
                <w:sz w:val="24"/>
                <w:szCs w:val="24"/>
                <w:lang w:eastAsia="ru-RU"/>
              </w:rPr>
              <w:t>Контрольная работа по теме «Дроби».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368A545"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0992D38" w14:textId="77777777" w:rsidR="001E7F1B" w:rsidRPr="00CE0E54" w:rsidRDefault="001E7F1B" w:rsidP="001E7F1B">
            <w:pPr>
              <w:spacing w:after="0" w:line="240" w:lineRule="auto"/>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F689F6D" w14:textId="3F5D2332" w:rsidR="001E7F1B" w:rsidRPr="00CE0E54" w:rsidRDefault="001E7F1B" w:rsidP="001E7F1B">
            <w:pPr>
              <w:spacing w:after="0" w:line="240" w:lineRule="auto"/>
              <w:jc w:val="center"/>
              <w:rPr>
                <w:rFonts w:ascii="Times New Roman" w:eastAsia="MS Mincho" w:hAnsi="Times New Roman" w:cs="Times New Roman"/>
                <w:b/>
                <w:bCs/>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BB8E984" w14:textId="77777777" w:rsidR="001E7F1B" w:rsidRPr="00CE0E54" w:rsidRDefault="001E7F1B" w:rsidP="001E7F1B">
            <w:pPr>
              <w:spacing w:after="0" w:line="240" w:lineRule="auto"/>
              <w:jc w:val="center"/>
              <w:rPr>
                <w:rFonts w:ascii="Times New Roman" w:eastAsia="MS Mincho" w:hAnsi="Times New Roman" w:cs="Times New Roman"/>
                <w:b/>
                <w:bCs/>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FE373BF" w14:textId="77777777" w:rsidR="001E7F1B" w:rsidRPr="00CE0E54" w:rsidRDefault="001E7F1B" w:rsidP="001E7F1B">
            <w:pPr>
              <w:spacing w:after="0" w:line="240" w:lineRule="auto"/>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eastAsia="ru-RU"/>
              </w:rPr>
              <w:t>Контрольная работа;</w:t>
            </w:r>
            <w:r w:rsidRPr="00CE0E54">
              <w:rPr>
                <w:rFonts w:ascii="Times New Roman" w:eastAsia="Times New Roman" w:hAnsi="Times New Roman" w:cs="Times New Roman"/>
                <w:b/>
                <w:bCs/>
                <w:color w:val="000000"/>
                <w:sz w:val="24"/>
                <w:szCs w:val="24"/>
                <w:bdr w:val="dashed" w:sz="6" w:space="0" w:color="FF0000" w:frame="1"/>
                <w:shd w:val="clear" w:color="auto" w:fill="F7FDF7"/>
                <w:lang w:eastAsia="ru-RU"/>
              </w:rPr>
              <w:br/>
            </w:r>
          </w:p>
        </w:tc>
      </w:tr>
      <w:tr w:rsidR="00BC4E58" w:rsidRPr="00916341" w14:paraId="5D4E1522"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80B0F9B"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68.</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B6278FC"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Анализ контрольной работы. Сложение и вычитание обыкновенных дробей с одинаковыми знаменателями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BC846EB"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D558A74" w14:textId="731C16F1"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5AD38E4"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0.25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16C57E0"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473E612"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49D26976"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78DA178"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69.</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F7827CD"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Решение задач на сложение и вычитание дробей с одинаковыми знаменателями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F9BA795"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178DD3E" w14:textId="17A91D54"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4CC4C66" w14:textId="1B7F22A1"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C9B935C"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7711F80"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120D15CB"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824A65D"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70.</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10F171A"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Сложение и вычитание дробей с разными знаменателями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AF607B3"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2B925444" w14:textId="4DD6EA12"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7B7804F"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0.25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45C214BD"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1A27FC9"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75E2343B"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B09C312"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71.</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08D5776"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Сложение и вычитание дробей с разными знаменателями. Решение задач практического содержания.</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961467A"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13D96C6C" w14:textId="48DE841D"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17212442" w14:textId="77604903"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6D78B437"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AA6A3AE"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2729094D"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1FABC77"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72.</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B1CCC9E"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Применение правила сложения и вычитания дробей с разными знаменателями при решении уравнений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AE28365"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ED79ACB" w14:textId="31DC516A"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05A11AD" w14:textId="43DDDFB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1A64C89B"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770A2FA"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Самооценка с использованием «Оценочного листа»;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3245B15D"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C5688AA"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73.</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EC5DCB7"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Обобщение темы "Сложение и вычитание дробей"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7B1352B"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451808D" w14:textId="6C2C127E"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5BD511A"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0.5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ADD2EE9"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25D59AA"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0707550A"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6B21820"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74.</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9544735" w14:textId="014AFCBE"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Смешанная дробь</w:t>
            </w:r>
            <w:proofErr w:type="gramStart"/>
            <w:r w:rsidRPr="00CE0E54">
              <w:rPr>
                <w:rFonts w:ascii="Times New Roman" w:eastAsia="Times New Roman" w:hAnsi="Times New Roman" w:cs="Times New Roman"/>
                <w:color w:val="000000"/>
                <w:sz w:val="24"/>
                <w:szCs w:val="24"/>
                <w:lang w:eastAsia="ru-RU"/>
              </w:rPr>
              <w:t>.</w:t>
            </w:r>
            <w:proofErr w:type="gramEnd"/>
            <w:r w:rsidRPr="00CE0E54">
              <w:rPr>
                <w:rFonts w:ascii="Times New Roman" w:eastAsia="Times New Roman" w:hAnsi="Times New Roman" w:cs="Times New Roman"/>
                <w:color w:val="000000"/>
                <w:sz w:val="24"/>
                <w:szCs w:val="24"/>
                <w:lang w:eastAsia="ru-RU"/>
              </w:rPr>
              <w:t> </w:t>
            </w:r>
            <w:proofErr w:type="gramStart"/>
            <w:r w:rsidRPr="00CE0E54">
              <w:rPr>
                <w:rFonts w:ascii="Times New Roman" w:eastAsia="Times New Roman" w:hAnsi="Times New Roman" w:cs="Times New Roman"/>
                <w:color w:val="000000"/>
                <w:sz w:val="24"/>
                <w:szCs w:val="24"/>
                <w:lang w:eastAsia="ru-RU"/>
              </w:rPr>
              <w:t>п</w:t>
            </w:r>
            <w:proofErr w:type="gramEnd"/>
            <w:r w:rsidRPr="00CE0E54">
              <w:rPr>
                <w:rFonts w:ascii="Times New Roman" w:eastAsia="Times New Roman" w:hAnsi="Times New Roman" w:cs="Times New Roman"/>
                <w:color w:val="000000"/>
                <w:sz w:val="24"/>
                <w:szCs w:val="24"/>
                <w:lang w:eastAsia="ru-RU"/>
              </w:rPr>
              <w:t>редставление смешанной дроби в виде неправильной дроби и выделение целой части числа из неправильной</w:t>
            </w:r>
            <w:r w:rsidRPr="00916341">
              <w:rPr>
                <w:rFonts w:ascii="Times New Roman" w:eastAsia="Times New Roman" w:hAnsi="Times New Roman" w:cs="Times New Roman"/>
                <w:color w:val="000000"/>
                <w:sz w:val="24"/>
                <w:szCs w:val="24"/>
                <w:lang w:eastAsia="ru-RU"/>
              </w:rPr>
              <w:t xml:space="preserve"> </w:t>
            </w:r>
            <w:r w:rsidRPr="00CE0E54">
              <w:rPr>
                <w:rFonts w:ascii="Times New Roman" w:eastAsia="Times New Roman" w:hAnsi="Times New Roman" w:cs="Times New Roman"/>
                <w:color w:val="000000"/>
                <w:sz w:val="24"/>
                <w:szCs w:val="24"/>
                <w:lang w:eastAsia="ru-RU"/>
              </w:rPr>
              <w:t xml:space="preserve"> дроби.</w:t>
            </w:r>
            <w:r w:rsidRPr="00916341">
              <w:rPr>
                <w:rFonts w:ascii="Times New Roman" w:eastAsia="Times New Roman" w:hAnsi="Times New Roman" w:cs="Times New Roman"/>
                <w:color w:val="000000"/>
                <w:sz w:val="24"/>
                <w:szCs w:val="24"/>
                <w:lang w:eastAsia="ru-RU"/>
              </w:rPr>
              <w:t xml:space="preserve"> </w:t>
            </w:r>
            <w:r w:rsidRPr="00CE0E54">
              <w:rPr>
                <w:rFonts w:ascii="Times New Roman" w:eastAsia="Times New Roman" w:hAnsi="Times New Roman" w:cs="Times New Roman"/>
                <w:color w:val="000000"/>
                <w:sz w:val="24"/>
                <w:szCs w:val="24"/>
                <w:lang w:eastAsia="ru-RU"/>
              </w:rPr>
              <w:t>Представление смешанной дроби в виде суммы целой и дробной части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13CB64F"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12AF0C7" w14:textId="71CE5472"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763FAB5"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0.25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195A155"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45B20D5"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012EC851"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F5602F3"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75.</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1BC0575"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Изображение смешанной дроби точками на координатной прямой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52A49E6"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4261C1B7" w14:textId="138A902E"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B51560F"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0.25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A5F495A"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48DDB9B"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64CE97A2"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AC77A67"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lastRenderedPageBreak/>
              <w:t>76.</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1AFBD5A"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Сложение и вычитание смешанных дробей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DFFF558"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F740E08" w14:textId="45C9E471"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24B134F" w14:textId="53D69C0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530A5B2"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651A25C"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369F0C66"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49C177D"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77.</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33DF6FE"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Сложение и вычитание смешанных дробей. Решение различных примеров.</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B394D49"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056A949" w14:textId="6D4D9193"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7A91F1A"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0.25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E1AEA27"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995E5D5"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663A2BC3"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EAB6DBD"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78.</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19DA67A"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Сложение и вычитание смешанных дробей при решении уравнений.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80886B6"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A24DFA3" w14:textId="292EFD4F"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3A4633A" w14:textId="6B2C9A79"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47FA162"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F5EE313"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Письменный контроль;</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694FF1AD"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0ADCC34"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79.</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67FC41B"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Смешанные дроби. Решение текстовых задач.</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E92F1C9"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16528BC8" w14:textId="0AB8822A"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7C93086"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0.25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C577FB5"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3CB4CD9"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09748606"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AF779AD"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80.</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303B70B"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Обобщающий урок по теме «Сложение и вычитание дробей.»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091E8A2"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89634D6" w14:textId="63663D2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575F978" w14:textId="6444EE56"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9F03C0D"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03C6ED3"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Самооценка с использованием «Оценочного листа»;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4A76EC70"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64640D6"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val="en-US"/>
              </w:rPr>
              <w:t>81.</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0323578" w14:textId="77777777" w:rsidR="001E7F1B" w:rsidRPr="00CE0E54" w:rsidRDefault="001E7F1B" w:rsidP="001E7F1B">
            <w:pPr>
              <w:spacing w:after="0" w:line="240" w:lineRule="auto"/>
              <w:rPr>
                <w:rFonts w:ascii="Times New Roman" w:eastAsia="MS Mincho" w:hAnsi="Times New Roman" w:cs="Times New Roman"/>
                <w:b/>
                <w:bCs/>
                <w:sz w:val="24"/>
                <w:szCs w:val="24"/>
              </w:rPr>
            </w:pPr>
            <w:r w:rsidRPr="00CE0E54">
              <w:rPr>
                <w:rFonts w:ascii="Times New Roman" w:eastAsia="Times New Roman" w:hAnsi="Times New Roman" w:cs="Times New Roman"/>
                <w:b/>
                <w:bCs/>
                <w:color w:val="000000"/>
                <w:sz w:val="24"/>
                <w:szCs w:val="24"/>
                <w:lang w:eastAsia="ru-RU"/>
              </w:rPr>
              <w:t>Контрольная работа по теме «Сложение и вычитание дробей.»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13A33BC"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0DF5F6E" w14:textId="77777777" w:rsidR="001E7F1B" w:rsidRPr="00CE0E54" w:rsidRDefault="001E7F1B" w:rsidP="001E7F1B">
            <w:pPr>
              <w:spacing w:after="0" w:line="240" w:lineRule="auto"/>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45CD848" w14:textId="43784C08" w:rsidR="001E7F1B" w:rsidRPr="00CE0E54" w:rsidRDefault="001E7F1B" w:rsidP="001E7F1B">
            <w:pPr>
              <w:spacing w:after="0" w:line="240" w:lineRule="auto"/>
              <w:jc w:val="center"/>
              <w:rPr>
                <w:rFonts w:ascii="Times New Roman" w:eastAsia="MS Mincho" w:hAnsi="Times New Roman" w:cs="Times New Roman"/>
                <w:b/>
                <w:bCs/>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8E1EE8C" w14:textId="77777777" w:rsidR="001E7F1B" w:rsidRPr="00CE0E54" w:rsidRDefault="001E7F1B" w:rsidP="001E7F1B">
            <w:pPr>
              <w:spacing w:after="0" w:line="240" w:lineRule="auto"/>
              <w:jc w:val="center"/>
              <w:rPr>
                <w:rFonts w:ascii="Times New Roman" w:eastAsia="MS Mincho" w:hAnsi="Times New Roman" w:cs="Times New Roman"/>
                <w:b/>
                <w:bCs/>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E8975BF" w14:textId="77777777" w:rsidR="001E7F1B" w:rsidRPr="00CE0E54" w:rsidRDefault="001E7F1B" w:rsidP="001E7F1B">
            <w:pPr>
              <w:spacing w:after="0" w:line="240" w:lineRule="auto"/>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eastAsia="ru-RU"/>
              </w:rPr>
              <w:t>Контрольная работа;</w:t>
            </w:r>
            <w:r w:rsidRPr="00CE0E54">
              <w:rPr>
                <w:rFonts w:ascii="Times New Roman" w:eastAsia="Times New Roman" w:hAnsi="Times New Roman" w:cs="Times New Roman"/>
                <w:b/>
                <w:bCs/>
                <w:color w:val="000000"/>
                <w:sz w:val="24"/>
                <w:szCs w:val="24"/>
                <w:bdr w:val="dashed" w:sz="6" w:space="0" w:color="FF0000" w:frame="1"/>
                <w:shd w:val="clear" w:color="auto" w:fill="F7FDF7"/>
                <w:lang w:eastAsia="ru-RU"/>
              </w:rPr>
              <w:br/>
            </w:r>
          </w:p>
        </w:tc>
      </w:tr>
      <w:tr w:rsidR="00BC4E58" w:rsidRPr="00916341" w14:paraId="2766C7F9"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F596C8A"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82.</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4A5BA88"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Анализ контрольной работы. Умножение обыкновенных дробей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4F1C96C"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AC92227" w14:textId="7909B33B"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1301DEA"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0.25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DF87B7D"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0A65064"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67AB0CF1"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D12656A"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83.</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5C951B3"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Умножение смешанных дробей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75010BB"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259E7B1A" w14:textId="042DE6F5"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BE54B84" w14:textId="529668E0"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68EF433"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53B1BED"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Самооценка с использованием «Оценочного листа»;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1B193BB1"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81C5C15"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84.</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30565FF"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Умножение обыкновенных дробей. Числовые выражения, содержащие умножение обыкновенных дробей.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126D5B4"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29E15413" w14:textId="7001F6AE"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4633624"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0.25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2D20E9BB"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2B37EED"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68AB2C03"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213B6DD"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85.</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95B13A7"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Умножение обыкновенных дробей. Решение текстовых задач, содержащих обыкновенные дроби.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60DBF90"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87AE59C" w14:textId="16615B76"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DC75388" w14:textId="6F424B0A"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2DC7BA6" w14:textId="0278C869"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F8050DE"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5967D9B5" w14:textId="77777777" w:rsidTr="00103004">
        <w:trPr>
          <w:trHeight w:val="813"/>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9C4675A"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86.</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EBDAFA0"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Взаимно обратные дроби.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E077559"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F2DCA92" w14:textId="2FFE8739"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AC12AD0"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0.25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F945D5B"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9CE4632"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6A815509"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017E407"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87.</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F9389E8"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Деление обыкновенной дроби на натуральное число.</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A1E46F3"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694AC33" w14:textId="20FCD4F9"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109EE4CA" w14:textId="1F3A773B"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ABBDF11"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469662B"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6AE1C7C8"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EA83D2A"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88.</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73F80FA"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Деление обыкновенных дробей.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A43AF17"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11A0EF02" w14:textId="1E831353"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5FDD7B2"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0.25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648BBCD"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F599624"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3E7B71DB"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2BA224A"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89.</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9C25A9B"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 xml:space="preserve">Деление обыкновенных дробей. Числовые выражения, содержащие </w:t>
            </w:r>
            <w:r w:rsidRPr="00CE0E54">
              <w:rPr>
                <w:rFonts w:ascii="Times New Roman" w:eastAsia="Times New Roman" w:hAnsi="Times New Roman" w:cs="Times New Roman"/>
                <w:color w:val="000000"/>
                <w:sz w:val="24"/>
                <w:szCs w:val="24"/>
                <w:lang w:eastAsia="ru-RU"/>
              </w:rPr>
              <w:lastRenderedPageBreak/>
              <w:t>деление обыкновенных дробей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01AD189"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FE55DD1" w14:textId="258919D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D4D0E18" w14:textId="0E5ED1E9"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022693D"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32C1DAE"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Письменный контроль;</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2E7DB5EC"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0CBA9A4"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lastRenderedPageBreak/>
              <w:t>90.</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037AC34"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Деление обыкновенных дробей. Решение задач на деление обыкновенных дробей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2D62680"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C8FCDA5" w14:textId="17B119E9"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3D12848"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0.25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A0316DD"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3910BC7"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07D7A7E7"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7B8F667"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91.</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DD194D2"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Обобщающий урок по теме «Умножение и деление дробей.»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C474076"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480D898" w14:textId="003BBA18"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E01FE15" w14:textId="66A78B0B"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D7D54AF"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C266404"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Самооценка с использованием «Оценочного листа»;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05ACB26F"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750F01A"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val="en-US"/>
              </w:rPr>
              <w:t>92.</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7181592" w14:textId="77777777" w:rsidR="001E7F1B" w:rsidRPr="00CE0E54" w:rsidRDefault="001E7F1B" w:rsidP="001E7F1B">
            <w:pPr>
              <w:spacing w:after="0" w:line="240" w:lineRule="auto"/>
              <w:rPr>
                <w:rFonts w:ascii="Times New Roman" w:eastAsia="MS Mincho" w:hAnsi="Times New Roman" w:cs="Times New Roman"/>
                <w:b/>
                <w:bCs/>
                <w:sz w:val="24"/>
                <w:szCs w:val="24"/>
              </w:rPr>
            </w:pPr>
            <w:r w:rsidRPr="00CE0E54">
              <w:rPr>
                <w:rFonts w:ascii="Times New Roman" w:eastAsia="Times New Roman" w:hAnsi="Times New Roman" w:cs="Times New Roman"/>
                <w:b/>
                <w:bCs/>
                <w:color w:val="000000"/>
                <w:sz w:val="24"/>
                <w:szCs w:val="24"/>
                <w:lang w:eastAsia="ru-RU"/>
              </w:rPr>
              <w:t>Контрольная работа по теме «Умножение и деление дробей.»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2007341"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6527023" w14:textId="77777777" w:rsidR="001E7F1B" w:rsidRPr="00CE0E54" w:rsidRDefault="001E7F1B" w:rsidP="001E7F1B">
            <w:pPr>
              <w:spacing w:after="0" w:line="240" w:lineRule="auto"/>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3A4BB5D" w14:textId="448E246E" w:rsidR="001E7F1B" w:rsidRPr="00CE0E54" w:rsidRDefault="001E7F1B" w:rsidP="001E7F1B">
            <w:pPr>
              <w:spacing w:after="0" w:line="240" w:lineRule="auto"/>
              <w:jc w:val="center"/>
              <w:rPr>
                <w:rFonts w:ascii="Times New Roman" w:eastAsia="MS Mincho" w:hAnsi="Times New Roman" w:cs="Times New Roman"/>
                <w:b/>
                <w:bCs/>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11B4D806" w14:textId="77777777" w:rsidR="001E7F1B" w:rsidRPr="00CE0E54" w:rsidRDefault="001E7F1B" w:rsidP="001E7F1B">
            <w:pPr>
              <w:spacing w:after="0" w:line="240" w:lineRule="auto"/>
              <w:jc w:val="center"/>
              <w:rPr>
                <w:rFonts w:ascii="Times New Roman" w:eastAsia="MS Mincho" w:hAnsi="Times New Roman" w:cs="Times New Roman"/>
                <w:b/>
                <w:bCs/>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1D00DC2" w14:textId="77777777" w:rsidR="001E7F1B" w:rsidRPr="00CE0E54" w:rsidRDefault="001E7F1B" w:rsidP="001E7F1B">
            <w:pPr>
              <w:spacing w:after="0" w:line="240" w:lineRule="auto"/>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eastAsia="ru-RU"/>
              </w:rPr>
              <w:t>Контрольная работа;</w:t>
            </w:r>
            <w:r w:rsidRPr="00CE0E54">
              <w:rPr>
                <w:rFonts w:ascii="Times New Roman" w:eastAsia="Times New Roman" w:hAnsi="Times New Roman" w:cs="Times New Roman"/>
                <w:b/>
                <w:bCs/>
                <w:color w:val="000000"/>
                <w:sz w:val="24"/>
                <w:szCs w:val="24"/>
                <w:bdr w:val="dashed" w:sz="6" w:space="0" w:color="FF0000" w:frame="1"/>
                <w:shd w:val="clear" w:color="auto" w:fill="F7FDF7"/>
                <w:lang w:eastAsia="ru-RU"/>
              </w:rPr>
              <w:br/>
            </w:r>
          </w:p>
        </w:tc>
      </w:tr>
      <w:tr w:rsidR="00BC4E58" w:rsidRPr="00916341" w14:paraId="1AC52AFD"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D45EF77"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93.</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F008957" w14:textId="66EBE946"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Анализ контрольной работы. Решение текстовых задач, содержащих дроби. Решение текстовых задач на нахождение части целого</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2A191AB"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2B5E1667" w14:textId="20D031FE"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38E399F" w14:textId="1C18708C"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12455830"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954F199"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7370212A"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90EEC6D"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94.</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C90D422"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Решение текстовых задач на нахождение целого по его части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B270195"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27473E3" w14:textId="6E1AA6ED"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88EC598" w14:textId="70A26381"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183F5B6C"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1A2F3CF"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3F305BCA"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FB547B6"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95.</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88CE9E8" w14:textId="04E4AB9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Основные за дачи на дроби.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0F64C7D"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3E11DC4" w14:textId="0F82C125"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E3FD78D"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0.5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123CECB4"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6517CDF"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566D7BE1"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D3E39FC"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96.</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7435E14"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Решение задач на совместную работу.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E7CDD77"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6748DA8C" w14:textId="26386369"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0F50F2A" w14:textId="32C79474"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453A417"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7CAB424"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Письменный контроль;</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4E17D58C" w14:textId="77777777" w:rsidTr="00103004">
        <w:trPr>
          <w:jc w:val="center"/>
        </w:trPr>
        <w:tc>
          <w:tcPr>
            <w:tcW w:w="847" w:type="dxa"/>
            <w:tcBorders>
              <w:top w:val="single" w:sz="4" w:space="0" w:color="000000"/>
              <w:left w:val="single" w:sz="4" w:space="0" w:color="000000"/>
              <w:bottom w:val="single" w:sz="6" w:space="0" w:color="000000"/>
              <w:right w:val="single" w:sz="4" w:space="0" w:color="000000"/>
            </w:tcBorders>
            <w:tcMar>
              <w:top w:w="0" w:type="dxa"/>
              <w:left w:w="0" w:type="dxa"/>
              <w:bottom w:w="0" w:type="dxa"/>
              <w:right w:w="0" w:type="dxa"/>
            </w:tcMar>
            <w:hideMark/>
          </w:tcPr>
          <w:p w14:paraId="4136466C"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97.</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A387559"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Решение задач, содержащих зависимости, связывающие величины: скорость, время, расстояние.</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2FAC88C"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29EC8E4F" w14:textId="5C4A8B1C"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31C324E"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0.25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1BC2D0BA"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BCE22C0"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0DA95FA3" w14:textId="77777777" w:rsidTr="00103004">
        <w:trPr>
          <w:jc w:val="center"/>
        </w:trPr>
        <w:tc>
          <w:tcPr>
            <w:tcW w:w="847" w:type="dxa"/>
            <w:tcBorders>
              <w:top w:val="single" w:sz="6"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36845BD"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98.</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2480A06"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Решение задач, содержащих зависимости, связывающие величины: цена, количество, стоимость.</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0B56205"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97E2B7D" w14:textId="2D96F378"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85733CD"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0.5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46B0DB4"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9F957C8"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3F472297"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5C6AABC"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99.</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190C2D1"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Использование при решении задач таблиц и схем.</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98EA192"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FD9291D" w14:textId="13070775"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90B3DE3"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0.25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4F520D26"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9CF42EC"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4C2C724F"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706BFF1"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100.</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8FE4629"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Решение логических задач.</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DD662EB"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49DAAEA" w14:textId="0FB5C436"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FB288CF" w14:textId="73079EFF"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6F3730B5"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35482D8"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2834A050"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02A125F"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101.</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90F9FE7"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Применение букв для записи математических выражений и предложений.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7762F24"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BFB6A33" w14:textId="4B3501A4"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725CC37" w14:textId="2DD3CCE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101841D6"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DA258C8" w14:textId="31687543"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7EE00DB0"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5F6E49F"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102.</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BAD6D25"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Числовые и буквенные выражения, содержащие обыкновенные дроби. Упрощение выражений.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74105EC"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148D14B7" w14:textId="4B8CC8FE"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3606C34" w14:textId="066B9DF8"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2523B174"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55B6935"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BC4E58" w:rsidRPr="00916341" w14:paraId="669E98B8"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47A074E"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val="en-US"/>
              </w:rPr>
              <w:t>103.</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8772A9C" w14:textId="77777777" w:rsidR="001E7F1B" w:rsidRPr="00CE0E54" w:rsidRDefault="001E7F1B" w:rsidP="001E7F1B">
            <w:pPr>
              <w:spacing w:after="0" w:line="240" w:lineRule="auto"/>
              <w:rPr>
                <w:rFonts w:ascii="Times New Roman" w:eastAsia="MS Mincho" w:hAnsi="Times New Roman" w:cs="Times New Roman"/>
                <w:b/>
                <w:bCs/>
                <w:sz w:val="24"/>
                <w:szCs w:val="24"/>
              </w:rPr>
            </w:pPr>
            <w:r w:rsidRPr="00CE0E54">
              <w:rPr>
                <w:rFonts w:ascii="Times New Roman" w:eastAsia="Times New Roman" w:hAnsi="Times New Roman" w:cs="Times New Roman"/>
                <w:b/>
                <w:bCs/>
                <w:color w:val="000000"/>
                <w:sz w:val="24"/>
                <w:szCs w:val="24"/>
                <w:lang w:eastAsia="ru-RU"/>
              </w:rPr>
              <w:t>Контрольная работа по теме «Основные задачи на дроби».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EAA4C1B"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63692CE" w14:textId="77777777" w:rsidR="001E7F1B" w:rsidRPr="00CE0E54" w:rsidRDefault="001E7F1B" w:rsidP="001E7F1B">
            <w:pPr>
              <w:spacing w:after="0" w:line="240" w:lineRule="auto"/>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6AAD15D" w14:textId="6997D3FC" w:rsidR="001E7F1B" w:rsidRPr="00CE0E54" w:rsidRDefault="001E7F1B" w:rsidP="001E7F1B">
            <w:pPr>
              <w:spacing w:after="0" w:line="240" w:lineRule="auto"/>
              <w:jc w:val="center"/>
              <w:rPr>
                <w:rFonts w:ascii="Times New Roman" w:eastAsia="MS Mincho" w:hAnsi="Times New Roman" w:cs="Times New Roman"/>
                <w:b/>
                <w:bCs/>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22E9F2C" w14:textId="77777777" w:rsidR="001E7F1B" w:rsidRPr="00CE0E54" w:rsidRDefault="001E7F1B" w:rsidP="001E7F1B">
            <w:pPr>
              <w:spacing w:after="0" w:line="240" w:lineRule="auto"/>
              <w:jc w:val="center"/>
              <w:rPr>
                <w:rFonts w:ascii="Times New Roman" w:eastAsia="MS Mincho" w:hAnsi="Times New Roman" w:cs="Times New Roman"/>
                <w:b/>
                <w:bCs/>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19D3246" w14:textId="77777777" w:rsidR="001E7F1B" w:rsidRPr="00CE0E54" w:rsidRDefault="001E7F1B" w:rsidP="001E7F1B">
            <w:pPr>
              <w:spacing w:after="0" w:line="240" w:lineRule="auto"/>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eastAsia="ru-RU"/>
              </w:rPr>
              <w:t>Контрольная работа;</w:t>
            </w:r>
          </w:p>
        </w:tc>
      </w:tr>
      <w:tr w:rsidR="001E7F1B" w:rsidRPr="00916341" w14:paraId="61C365C2"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D55BD42"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lastRenderedPageBreak/>
              <w:t>104.</w:t>
            </w:r>
          </w:p>
        </w:tc>
        <w:tc>
          <w:tcPr>
            <w:tcW w:w="29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D4A74D5"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221F1F"/>
                <w:sz w:val="24"/>
                <w:szCs w:val="24"/>
              </w:rPr>
              <w:t xml:space="preserve">Анализ контрольной работы. </w:t>
            </w:r>
            <w:r w:rsidRPr="00CE0E54">
              <w:rPr>
                <w:rFonts w:ascii="Times New Roman" w:eastAsia="Calibri" w:hAnsi="Times New Roman" w:cs="Times New Roman"/>
                <w:sz w:val="24"/>
                <w:szCs w:val="24"/>
              </w:rPr>
              <w:t>Многоугольники.</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C70B98F"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B8BAD45" w14:textId="00AC60CA"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882EF89"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2C087A"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E4E0285"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Практическая работа;</w:t>
            </w:r>
          </w:p>
        </w:tc>
      </w:tr>
      <w:tr w:rsidR="001E7F1B" w:rsidRPr="00916341" w14:paraId="66312A34"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0239B38"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105.</w:t>
            </w:r>
          </w:p>
        </w:tc>
        <w:tc>
          <w:tcPr>
            <w:tcW w:w="29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10681B9"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Четырехугольники.</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1AB4988"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30D081" w14:textId="7009CA9F"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2BBC67E" w14:textId="539770C8"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8BAC39D"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FEF30D6"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Устный опрос; Практическая работа;</w:t>
            </w:r>
          </w:p>
        </w:tc>
      </w:tr>
      <w:tr w:rsidR="001E7F1B" w:rsidRPr="00916341" w14:paraId="030A481C"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72CEA08"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106.</w:t>
            </w:r>
          </w:p>
        </w:tc>
        <w:tc>
          <w:tcPr>
            <w:tcW w:w="29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11ADFEA"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Прямоугольник, Квадрат.</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F0CF7E3"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8E9E2D" w14:textId="42AF1A2B"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D56EE99"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B0C6402"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5658774"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Письменный контроль; Практическая работа;</w:t>
            </w:r>
          </w:p>
        </w:tc>
      </w:tr>
      <w:tr w:rsidR="001E7F1B" w:rsidRPr="00916341" w14:paraId="55BBE386"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C7CFAEB"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107.</w:t>
            </w:r>
          </w:p>
        </w:tc>
        <w:tc>
          <w:tcPr>
            <w:tcW w:w="29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1B2CB50"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Построение многоугольников.</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32E808C"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065574" w14:textId="528BB1EC"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008E768"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A25752"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EFCDD20"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Устный опрос; Практическая работа;</w:t>
            </w:r>
          </w:p>
        </w:tc>
      </w:tr>
      <w:tr w:rsidR="001E7F1B" w:rsidRPr="00916341" w14:paraId="36724BC0"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4146FC9"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108.</w:t>
            </w:r>
          </w:p>
        </w:tc>
        <w:tc>
          <w:tcPr>
            <w:tcW w:w="29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F113F45" w14:textId="77777777" w:rsidR="001E7F1B" w:rsidRPr="00CE0E54" w:rsidRDefault="001E7F1B" w:rsidP="001E7F1B">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Практическая работа</w:t>
            </w:r>
          </w:p>
          <w:p w14:paraId="13B51E53"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Calibri" w:hAnsi="Times New Roman" w:cs="Times New Roman"/>
                <w:sz w:val="24"/>
                <w:szCs w:val="24"/>
              </w:rPr>
              <w:t>«Построение прямоугольника с заданными сторонами на нелинованной бумаге».</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6590AFB"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06F4D5" w14:textId="54357D74"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2EB6B51"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C80D765"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5D416C8" w14:textId="77777777" w:rsidR="001E7F1B" w:rsidRPr="00CE0E54" w:rsidRDefault="001E7F1B" w:rsidP="001E7F1B">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447ACF5F"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Calibri" w:hAnsi="Times New Roman" w:cs="Times New Roman"/>
                <w:sz w:val="24"/>
                <w:szCs w:val="24"/>
              </w:rPr>
              <w:t>Письменный контроль; Практическая работа;</w:t>
            </w:r>
          </w:p>
        </w:tc>
      </w:tr>
      <w:tr w:rsidR="001E7F1B" w:rsidRPr="00916341" w14:paraId="0BB86F6E"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9D0CF3A"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109.</w:t>
            </w:r>
          </w:p>
        </w:tc>
        <w:tc>
          <w:tcPr>
            <w:tcW w:w="29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AAAD30A"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Треугольник.</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66F00D9"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B8052FC" w14:textId="231AB95D"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4FC5254"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EEF56FB"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EE89568"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Письменный контроль;</w:t>
            </w:r>
          </w:p>
        </w:tc>
      </w:tr>
      <w:tr w:rsidR="001E7F1B" w:rsidRPr="00916341" w14:paraId="6D4A0F59"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D978EBA"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110.</w:t>
            </w:r>
          </w:p>
        </w:tc>
        <w:tc>
          <w:tcPr>
            <w:tcW w:w="29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A4B3F26"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Calibri" w:hAnsi="Times New Roman" w:cs="Times New Roman"/>
                <w:sz w:val="24"/>
                <w:szCs w:val="24"/>
              </w:rPr>
              <w:t>Понятие площади и периметра, Единицы измерения площади.</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3C27CE2"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73DA91E" w14:textId="5345DFAE"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38DB486"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E533D3E"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A612EB8"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Устный опрос; Практическая работа;</w:t>
            </w:r>
          </w:p>
        </w:tc>
      </w:tr>
      <w:tr w:rsidR="001E7F1B" w:rsidRPr="00916341" w14:paraId="642A3078"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D3BC69D"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111.</w:t>
            </w:r>
          </w:p>
        </w:tc>
        <w:tc>
          <w:tcPr>
            <w:tcW w:w="29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93F437D"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Calibri" w:hAnsi="Times New Roman" w:cs="Times New Roman"/>
                <w:sz w:val="24"/>
                <w:szCs w:val="24"/>
              </w:rPr>
              <w:t>Площадь и периметр прямоугольника и многоугольников, составленных из прямоугольников.</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B0CCCB4"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15FB5F" w14:textId="3AA2E736"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7592729"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23FF37D"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A6CC099" w14:textId="77777777" w:rsidR="001E7F1B" w:rsidRPr="00CE0E54" w:rsidRDefault="001E7F1B" w:rsidP="001E7F1B">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6925A4A5"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Calibri" w:hAnsi="Times New Roman" w:cs="Times New Roman"/>
                <w:sz w:val="24"/>
                <w:szCs w:val="24"/>
              </w:rPr>
              <w:t>Письменный контроль; Практическая работа;</w:t>
            </w:r>
          </w:p>
        </w:tc>
      </w:tr>
      <w:tr w:rsidR="001E7F1B" w:rsidRPr="00916341" w14:paraId="714B7D88"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1926654"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112.</w:t>
            </w:r>
          </w:p>
        </w:tc>
        <w:tc>
          <w:tcPr>
            <w:tcW w:w="29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86C6C39"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Периметр многоугольника.</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2809A07"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AA1D7C8" w14:textId="168CC3A8"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DDFFA4F"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927CD9"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2CC43A3" w14:textId="77777777" w:rsidR="001E7F1B" w:rsidRPr="00CE0E54" w:rsidRDefault="001E7F1B" w:rsidP="001E7F1B">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Устный опрос; Практическая работа;</w:t>
            </w:r>
          </w:p>
        </w:tc>
      </w:tr>
      <w:tr w:rsidR="001E7F1B" w:rsidRPr="00916341" w14:paraId="37513999"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81BC8E2"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val="en-US"/>
              </w:rPr>
              <w:t>113.</w:t>
            </w:r>
          </w:p>
        </w:tc>
        <w:tc>
          <w:tcPr>
            <w:tcW w:w="297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CF68E65" w14:textId="77777777" w:rsidR="001E7F1B" w:rsidRPr="00CE0E54" w:rsidRDefault="001E7F1B" w:rsidP="001E7F1B">
            <w:pPr>
              <w:spacing w:after="0" w:line="240" w:lineRule="auto"/>
              <w:rPr>
                <w:rFonts w:ascii="Times New Roman" w:eastAsia="MS Mincho" w:hAnsi="Times New Roman" w:cs="Times New Roman"/>
                <w:b/>
                <w:bCs/>
                <w:sz w:val="24"/>
                <w:szCs w:val="24"/>
              </w:rPr>
            </w:pPr>
            <w:r w:rsidRPr="00CE0E54">
              <w:rPr>
                <w:rFonts w:ascii="Times New Roman" w:eastAsia="Calibri" w:hAnsi="Times New Roman" w:cs="Times New Roman"/>
                <w:b/>
                <w:bCs/>
                <w:sz w:val="24"/>
                <w:szCs w:val="24"/>
              </w:rPr>
              <w:t>Контрольная работа по теме "Многоугольники".</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9C1A21D"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b/>
                <w:bCs/>
                <w:sz w:val="24"/>
                <w:szCs w:val="24"/>
                <w:lang w:val="en-US"/>
              </w:rPr>
            </w:pPr>
            <w:r w:rsidRPr="00CE0E54">
              <w:rPr>
                <w:rFonts w:ascii="Times New Roman" w:eastAsia="Calibri" w:hAnsi="Times New Roman" w:cs="Times New Roman"/>
                <w:b/>
                <w:bCs/>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475222E" w14:textId="77777777" w:rsidR="001E7F1B" w:rsidRPr="00CE0E54" w:rsidRDefault="001E7F1B" w:rsidP="001E7F1B">
            <w:pPr>
              <w:spacing w:after="0" w:line="240" w:lineRule="auto"/>
              <w:jc w:val="center"/>
              <w:rPr>
                <w:rFonts w:ascii="Times New Roman" w:eastAsia="MS Mincho" w:hAnsi="Times New Roman" w:cs="Times New Roman"/>
                <w:b/>
                <w:bCs/>
                <w:sz w:val="24"/>
                <w:szCs w:val="24"/>
                <w:lang w:val="en-US"/>
              </w:rPr>
            </w:pPr>
            <w:r w:rsidRPr="00CE0E54">
              <w:rPr>
                <w:rFonts w:ascii="Times New Roman" w:eastAsia="Calibri" w:hAnsi="Times New Roman" w:cs="Times New Roman"/>
                <w:b/>
                <w:bCs/>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CAD0B0F" w14:textId="313AD0FC" w:rsidR="001E7F1B" w:rsidRPr="00CE0E54" w:rsidRDefault="001E7F1B" w:rsidP="001E7F1B">
            <w:pPr>
              <w:spacing w:after="0" w:line="240" w:lineRule="auto"/>
              <w:jc w:val="center"/>
              <w:rPr>
                <w:rFonts w:ascii="Times New Roman" w:eastAsia="MS Mincho" w:hAnsi="Times New Roman" w:cs="Times New Roman"/>
                <w:b/>
                <w:bCs/>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58E422C" w14:textId="77777777" w:rsidR="001E7F1B" w:rsidRPr="00CE0E54" w:rsidRDefault="001E7F1B" w:rsidP="001E7F1B">
            <w:pPr>
              <w:spacing w:after="0" w:line="240" w:lineRule="auto"/>
              <w:jc w:val="center"/>
              <w:rPr>
                <w:rFonts w:ascii="Times New Roman" w:eastAsia="MS Mincho" w:hAnsi="Times New Roman" w:cs="Times New Roman"/>
                <w:b/>
                <w:bCs/>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7D8D7868" w14:textId="77777777" w:rsidR="001E7F1B" w:rsidRPr="00CE0E54" w:rsidRDefault="001E7F1B" w:rsidP="001E7F1B">
            <w:pPr>
              <w:spacing w:after="0" w:line="240" w:lineRule="auto"/>
              <w:rPr>
                <w:rFonts w:ascii="Times New Roman" w:eastAsia="MS Mincho" w:hAnsi="Times New Roman" w:cs="Times New Roman"/>
                <w:b/>
                <w:bCs/>
                <w:sz w:val="24"/>
                <w:szCs w:val="24"/>
                <w:lang w:val="en-US"/>
              </w:rPr>
            </w:pPr>
            <w:r w:rsidRPr="00CE0E54">
              <w:rPr>
                <w:rFonts w:ascii="Times New Roman" w:eastAsia="Calibri" w:hAnsi="Times New Roman" w:cs="Times New Roman"/>
                <w:b/>
                <w:bCs/>
                <w:sz w:val="24"/>
                <w:szCs w:val="24"/>
              </w:rPr>
              <w:t>Контрольная работа;</w:t>
            </w:r>
          </w:p>
        </w:tc>
      </w:tr>
      <w:tr w:rsidR="00AA0029" w:rsidRPr="00916341" w14:paraId="0DDFCC6C"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21B7A53"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114.</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14:paraId="33309087" w14:textId="77777777" w:rsidR="001E7F1B" w:rsidRPr="00CE0E54" w:rsidRDefault="001E7F1B" w:rsidP="001E7F1B">
            <w:pPr>
              <w:spacing w:after="0" w:line="240" w:lineRule="auto"/>
              <w:rPr>
                <w:rFonts w:ascii="Times New Roman" w:eastAsia="MS Mincho" w:hAnsi="Times New Roman" w:cs="Times New Roman"/>
                <w:sz w:val="24"/>
                <w:szCs w:val="24"/>
              </w:rPr>
            </w:pPr>
            <w:r w:rsidRPr="00CE0E54">
              <w:rPr>
                <w:rFonts w:ascii="Times New Roman" w:eastAsia="Calibri" w:hAnsi="Times New Roman" w:cs="Times New Roman"/>
                <w:sz w:val="24"/>
                <w:szCs w:val="24"/>
                <w:lang w:eastAsia="ru-RU"/>
              </w:rPr>
              <w:t>Анализ контрольной работы. Десятичная запись дробных чисел</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92564BB" w14:textId="77777777" w:rsidR="001E7F1B" w:rsidRPr="00CE0E54" w:rsidRDefault="001E7F1B" w:rsidP="001E7F1B">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964408"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51BCC889"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66239C" w14:textId="77777777" w:rsidR="001E7F1B" w:rsidRPr="00CE0E54" w:rsidRDefault="001E7F1B" w:rsidP="001E7F1B">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310E12" w14:textId="77777777" w:rsidR="00A715C1" w:rsidRPr="00CE0E54" w:rsidRDefault="00A715C1" w:rsidP="00A715C1">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3370EA78" w14:textId="75B5A12E" w:rsidR="001E7F1B" w:rsidRPr="00CE0E54" w:rsidRDefault="001E7F1B" w:rsidP="00A715C1">
            <w:pPr>
              <w:spacing w:after="0" w:line="240" w:lineRule="auto"/>
              <w:rPr>
                <w:rFonts w:ascii="Times New Roman" w:eastAsia="MS Mincho" w:hAnsi="Times New Roman" w:cs="Times New Roman"/>
                <w:sz w:val="24"/>
                <w:szCs w:val="24"/>
                <w:lang w:val="en-US"/>
              </w:rPr>
            </w:pPr>
          </w:p>
        </w:tc>
      </w:tr>
      <w:tr w:rsidR="00184BB7" w:rsidRPr="00916341" w14:paraId="5ED5F4F3"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5DB20201" w14:textId="77777777" w:rsidR="00EF3094" w:rsidRPr="00CE0E54" w:rsidRDefault="00EF3094" w:rsidP="00EF3094">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115.</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103D81A" w14:textId="4A50230A" w:rsidR="00EF3094" w:rsidRPr="00CE0E54" w:rsidRDefault="00EF3094" w:rsidP="00EF3094">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Десятичная запись дробных чисел</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5B861AF6" w14:textId="73CE99F2" w:rsidR="00EF3094" w:rsidRPr="00CE0E54" w:rsidRDefault="00EF3094" w:rsidP="00EF3094">
            <w:pPr>
              <w:tabs>
                <w:tab w:val="left" w:pos="270"/>
                <w:tab w:val="center" w:pos="459"/>
              </w:tabs>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42C52E14" w14:textId="77777777" w:rsidR="00EF3094" w:rsidRPr="00CE0E54" w:rsidRDefault="00EF3094" w:rsidP="00EF3094">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857F86" w14:textId="3103E7DF" w:rsidR="00EF3094" w:rsidRPr="00CE0E54" w:rsidRDefault="000F44FF" w:rsidP="00EF3094">
            <w:pPr>
              <w:spacing w:after="0"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0,5</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1979EB62" w14:textId="77777777" w:rsidR="00EF3094" w:rsidRPr="00CE0E54" w:rsidRDefault="00EF3094" w:rsidP="00EF3094">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AF9581" w14:textId="77777777" w:rsidR="00EF3094" w:rsidRPr="00CE0E54" w:rsidRDefault="00EF3094" w:rsidP="00EF3094">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7547CED0" w14:textId="680728D0" w:rsidR="00EF3094" w:rsidRPr="00CE0E54" w:rsidRDefault="00EF3094" w:rsidP="00EF3094">
            <w:pPr>
              <w:spacing w:after="0" w:line="240" w:lineRule="auto"/>
              <w:rPr>
                <w:rFonts w:ascii="Times New Roman" w:eastAsia="MS Mincho" w:hAnsi="Times New Roman" w:cs="Times New Roman"/>
                <w:sz w:val="24"/>
                <w:szCs w:val="24"/>
              </w:rPr>
            </w:pPr>
            <w:r w:rsidRPr="00CE0E54">
              <w:rPr>
                <w:rFonts w:ascii="Times New Roman" w:eastAsia="Calibri" w:hAnsi="Times New Roman" w:cs="Times New Roman"/>
                <w:sz w:val="24"/>
                <w:szCs w:val="24"/>
              </w:rPr>
              <w:t>Письменный контроль; Практическая работа;</w:t>
            </w:r>
          </w:p>
        </w:tc>
      </w:tr>
      <w:tr w:rsidR="00184BB7" w:rsidRPr="00916341" w14:paraId="373B8101"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512303FD" w14:textId="77777777" w:rsidR="00EF3094" w:rsidRPr="00CE0E54" w:rsidRDefault="00EF3094" w:rsidP="00EF3094">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116.</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75CE876" w14:textId="2E7C1895" w:rsidR="00EF3094" w:rsidRPr="00CE0E54" w:rsidRDefault="00EF3094" w:rsidP="00EF3094">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Запись и чтение десятичных дробей</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524ED1C1" w14:textId="77777777" w:rsidR="00EF3094" w:rsidRPr="00CE0E54" w:rsidRDefault="00EF3094" w:rsidP="00EF3094">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34D1BF9E" w14:textId="77777777" w:rsidR="00EF3094" w:rsidRPr="00CE0E54" w:rsidRDefault="00EF3094" w:rsidP="00EF3094">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DB0D674" w14:textId="11F9F4E9" w:rsidR="00EF3094" w:rsidRPr="00CE0E54" w:rsidRDefault="00EF3094" w:rsidP="00EF3094">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342019FA" w14:textId="77777777" w:rsidR="00EF3094" w:rsidRPr="00CE0E54" w:rsidRDefault="00EF3094" w:rsidP="00EF3094">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D573CC" w14:textId="77777777" w:rsidR="00EF3094" w:rsidRPr="00CE0E54" w:rsidRDefault="00EF3094" w:rsidP="00EF3094">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4E914CC8" w14:textId="77777777" w:rsidR="00EF3094" w:rsidRPr="00CE0E54" w:rsidRDefault="00EF3094" w:rsidP="00EF3094">
            <w:pPr>
              <w:spacing w:after="0" w:line="240" w:lineRule="auto"/>
              <w:rPr>
                <w:rFonts w:ascii="Times New Roman" w:eastAsia="MS Mincho" w:hAnsi="Times New Roman" w:cs="Times New Roman"/>
                <w:sz w:val="24"/>
                <w:szCs w:val="24"/>
                <w:lang w:val="en-US"/>
              </w:rPr>
            </w:pPr>
          </w:p>
        </w:tc>
      </w:tr>
      <w:tr w:rsidR="00184BB7" w:rsidRPr="00916341" w14:paraId="6F1CAD98"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00D0CFDF" w14:textId="77777777" w:rsidR="00EF3094" w:rsidRPr="00CE0E54" w:rsidRDefault="00EF3094" w:rsidP="00EF3094">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117.</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5C33C95" w14:textId="314D551E" w:rsidR="00EF3094" w:rsidRPr="00CE0E54" w:rsidRDefault="00EF3094" w:rsidP="00EF3094">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Решение практических и прикладных задач, содержащих десятичные дроби</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0DF7FE2B" w14:textId="77777777" w:rsidR="00EF3094" w:rsidRPr="00CE0E54" w:rsidRDefault="00EF3094" w:rsidP="00EF3094">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7DDE74FC" w14:textId="77777777" w:rsidR="00EF3094" w:rsidRPr="00CE0E54" w:rsidRDefault="00EF3094" w:rsidP="00EF3094">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A3ADEAE" w14:textId="3D3551B5" w:rsidR="00EF3094" w:rsidRPr="00CE0E54" w:rsidRDefault="00EF3094" w:rsidP="00EF3094">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1F7DB239" w14:textId="77777777" w:rsidR="00EF3094" w:rsidRPr="00CE0E54" w:rsidRDefault="00EF3094" w:rsidP="00EF3094">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84F31B" w14:textId="77777777" w:rsidR="00EF3094" w:rsidRPr="00CE0E54" w:rsidRDefault="00EF3094" w:rsidP="00EF3094">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342AF599" w14:textId="436F4C44" w:rsidR="00EF3094" w:rsidRPr="00CE0E54" w:rsidRDefault="00EF3094" w:rsidP="00EF3094">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Письменный контроль;</w:t>
            </w:r>
          </w:p>
        </w:tc>
      </w:tr>
      <w:tr w:rsidR="00184BB7" w:rsidRPr="00916341" w14:paraId="47E294E0"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3A3C9735" w14:textId="77777777" w:rsidR="00EF3094" w:rsidRPr="00CE0E54" w:rsidRDefault="00EF3094" w:rsidP="00EF3094">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118.</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18190D0" w14:textId="12090C27" w:rsidR="00EF3094" w:rsidRPr="00CE0E54" w:rsidRDefault="00EF3094" w:rsidP="00EF3094">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Решение практических и прикладных задач, содержащих представление данных в виде таблиц</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229D5D1F" w14:textId="77777777" w:rsidR="00EF3094" w:rsidRPr="00CE0E54" w:rsidRDefault="00EF3094" w:rsidP="00EF3094">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0A0A34C6" w14:textId="56B7D5D4" w:rsidR="00EF3094" w:rsidRPr="00CE0E54" w:rsidRDefault="00EF3094" w:rsidP="00EF3094">
            <w:pPr>
              <w:spacing w:after="0" w:line="240" w:lineRule="auto"/>
              <w:jc w:val="center"/>
              <w:rPr>
                <w:rFonts w:ascii="Times New Roman" w:eastAsia="MS Mincho"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97407C" w14:textId="0BA69ADA" w:rsidR="00EF3094" w:rsidRPr="00CE0E54" w:rsidRDefault="00EF3094" w:rsidP="00EF3094">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7991A37E" w14:textId="77777777" w:rsidR="00EF3094" w:rsidRPr="00CE0E54" w:rsidRDefault="00EF3094" w:rsidP="00EF3094">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62B389" w14:textId="77777777" w:rsidR="00EF3094" w:rsidRPr="00CE0E54" w:rsidRDefault="00EF3094" w:rsidP="00EF3094">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633A1FCB" w14:textId="4D78F33E" w:rsidR="00EF3094" w:rsidRPr="00CE0E54" w:rsidRDefault="00EF3094" w:rsidP="00EF3094">
            <w:pPr>
              <w:spacing w:after="0" w:line="240" w:lineRule="auto"/>
              <w:rPr>
                <w:rFonts w:ascii="Times New Roman" w:eastAsia="MS Mincho" w:hAnsi="Times New Roman" w:cs="Times New Roman"/>
                <w:sz w:val="24"/>
                <w:szCs w:val="24"/>
                <w:lang w:val="en-US"/>
              </w:rPr>
            </w:pPr>
          </w:p>
        </w:tc>
      </w:tr>
      <w:tr w:rsidR="00184BB7" w:rsidRPr="00916341" w14:paraId="079F0109"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5A761EF4" w14:textId="77777777" w:rsidR="00EF3094" w:rsidRPr="00CE0E54" w:rsidRDefault="00EF3094" w:rsidP="00EF3094">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119.</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08E5EB8" w14:textId="7F5A5581" w:rsidR="00EF3094" w:rsidRPr="00CE0E54" w:rsidRDefault="00EF3094" w:rsidP="00EF3094">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Решение практических и прикладных задач, содержащих представление данных в виде столбчатых диаграмм</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70D477C8" w14:textId="77777777" w:rsidR="00EF3094" w:rsidRPr="00CE0E54" w:rsidRDefault="00EF3094" w:rsidP="00EF3094">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220423AD" w14:textId="77777777" w:rsidR="00EF3094" w:rsidRPr="00CE0E54" w:rsidRDefault="00EF3094" w:rsidP="00EF3094">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3D97825" w14:textId="4E4F63E3" w:rsidR="00EF3094" w:rsidRPr="00CE0E54" w:rsidRDefault="00DA3C7A" w:rsidP="00EF3094">
            <w:pPr>
              <w:spacing w:after="0"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1</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18E2E42F" w14:textId="77777777" w:rsidR="00EF3094" w:rsidRPr="00CE0E54" w:rsidRDefault="00EF3094" w:rsidP="00EF3094">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909238" w14:textId="77777777" w:rsidR="00184BB7" w:rsidRPr="00CE0E54" w:rsidRDefault="00184BB7" w:rsidP="00184BB7">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53589027" w14:textId="34186020" w:rsidR="00EF3094" w:rsidRPr="00CE0E54" w:rsidRDefault="00EF3094" w:rsidP="00EF3094">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Практическая работа;</w:t>
            </w:r>
          </w:p>
        </w:tc>
      </w:tr>
      <w:tr w:rsidR="00184BB7" w:rsidRPr="00916341" w14:paraId="04FD7634"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79F77A14"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lastRenderedPageBreak/>
              <w:t>120.</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61339DE" w14:textId="5928EC31" w:rsidR="00184BB7" w:rsidRPr="00CE0E54" w:rsidRDefault="00184BB7" w:rsidP="00184BB7">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Решение практических задач, содержащих обыкновенные и десятичные дроби</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4A9FC301"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6E08D088"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334E312" w14:textId="7DE314CC" w:rsidR="00184BB7" w:rsidRPr="00CE0E54" w:rsidRDefault="000F44FF" w:rsidP="00184BB7">
            <w:pPr>
              <w:spacing w:after="0"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1</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7EF81881" w14:textId="77777777" w:rsidR="00184BB7" w:rsidRPr="00CE0E54" w:rsidRDefault="00184BB7" w:rsidP="00184BB7">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23FCBF" w14:textId="77777777" w:rsidR="00184BB7" w:rsidRPr="00CE0E54" w:rsidRDefault="00184BB7" w:rsidP="00184BB7">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0ED10D72" w14:textId="23A41663" w:rsidR="00184BB7" w:rsidRPr="00CE0E54" w:rsidRDefault="00184BB7" w:rsidP="00184BB7">
            <w:pPr>
              <w:spacing w:after="0" w:line="240" w:lineRule="auto"/>
              <w:rPr>
                <w:rFonts w:ascii="Times New Roman" w:eastAsia="MS Mincho" w:hAnsi="Times New Roman" w:cs="Times New Roman"/>
                <w:sz w:val="24"/>
                <w:szCs w:val="24"/>
              </w:rPr>
            </w:pPr>
            <w:r w:rsidRPr="00CE0E54">
              <w:rPr>
                <w:rFonts w:ascii="Times New Roman" w:eastAsia="Calibri" w:hAnsi="Times New Roman" w:cs="Times New Roman"/>
                <w:sz w:val="24"/>
                <w:szCs w:val="24"/>
              </w:rPr>
              <w:t>Практическая работа;</w:t>
            </w:r>
          </w:p>
        </w:tc>
      </w:tr>
      <w:tr w:rsidR="00184BB7" w:rsidRPr="00916341" w14:paraId="62B9CC5A"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0AAC6DAE"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121.</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3F855F3" w14:textId="5D77ED6E" w:rsidR="00184BB7" w:rsidRPr="00CE0E54" w:rsidRDefault="00184BB7" w:rsidP="00184BB7">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Изображение десятичных дробей точками на числовом прямой</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3906056C"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tcPr>
          <w:p w14:paraId="370AD847"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617DFAE" w14:textId="456DE862" w:rsidR="00184BB7" w:rsidRPr="00CE0E54" w:rsidRDefault="00184BB7" w:rsidP="00184BB7">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tcPr>
          <w:p w14:paraId="4CECDF6A" w14:textId="77777777" w:rsidR="00184BB7" w:rsidRPr="00CE0E54" w:rsidRDefault="00184BB7" w:rsidP="00184BB7">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3800A3" w14:textId="77777777" w:rsidR="00184BB7" w:rsidRPr="00CE0E54" w:rsidRDefault="00184BB7" w:rsidP="00184BB7">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3643D11B" w14:textId="6DB18725" w:rsidR="00184BB7" w:rsidRPr="00CE0E54" w:rsidRDefault="00184BB7" w:rsidP="00184BB7">
            <w:pPr>
              <w:spacing w:after="0" w:line="240" w:lineRule="auto"/>
              <w:rPr>
                <w:rFonts w:ascii="Times New Roman" w:eastAsia="MS Mincho" w:hAnsi="Times New Roman" w:cs="Times New Roman"/>
                <w:sz w:val="24"/>
                <w:szCs w:val="24"/>
              </w:rPr>
            </w:pPr>
          </w:p>
        </w:tc>
      </w:tr>
      <w:tr w:rsidR="00BC4E58" w:rsidRPr="00916341" w14:paraId="25DEE7CF"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0CE186D8"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122.</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2FEC065" w14:textId="13C3AFE9" w:rsidR="00184BB7" w:rsidRPr="00CE0E54" w:rsidRDefault="00184BB7" w:rsidP="00184BB7">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Изображение десятичных дробей точками на числовом прямой</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4227B7CF"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C3673B"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4B5BEC8B"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08E6D7C"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6BF4FC" w14:textId="77777777" w:rsidR="00184BB7" w:rsidRPr="00CE0E54" w:rsidRDefault="00184BB7" w:rsidP="00184BB7">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130AF17C" w14:textId="77777777" w:rsidR="00184BB7" w:rsidRPr="00CE0E54" w:rsidRDefault="00184BB7" w:rsidP="00184BB7">
            <w:pPr>
              <w:spacing w:after="0" w:line="240" w:lineRule="auto"/>
              <w:rPr>
                <w:rFonts w:ascii="Times New Roman" w:eastAsia="MS Mincho" w:hAnsi="Times New Roman" w:cs="Times New Roman"/>
                <w:sz w:val="24"/>
                <w:szCs w:val="24"/>
                <w:lang w:val="en-US"/>
              </w:rPr>
            </w:pPr>
          </w:p>
        </w:tc>
      </w:tr>
      <w:tr w:rsidR="00BC4E58" w:rsidRPr="00916341" w14:paraId="39DF675A"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736FA7CB"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123.</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D850E69" w14:textId="1A33693D" w:rsidR="00184BB7" w:rsidRPr="00CE0E54" w:rsidRDefault="00184BB7" w:rsidP="00184BB7">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Сравнение десятичных дробей</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148688C5"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39B101"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483920"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5C43838"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A21542" w14:textId="77777777" w:rsidR="00184BB7" w:rsidRPr="00CE0E54" w:rsidRDefault="00184BB7" w:rsidP="00184BB7">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03ADB402" w14:textId="411630CF" w:rsidR="00184BB7" w:rsidRPr="00CE0E54" w:rsidRDefault="00184BB7" w:rsidP="00184BB7">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Письменный контроль;</w:t>
            </w:r>
          </w:p>
        </w:tc>
      </w:tr>
      <w:tr w:rsidR="00BC4E58" w:rsidRPr="00916341" w14:paraId="71665CA2"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4A8CAB21"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124.</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18DFD1D" w14:textId="102290E5" w:rsidR="00184BB7" w:rsidRPr="00CE0E54" w:rsidRDefault="00184BB7" w:rsidP="00184BB7">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Решение прикладных задач с использованием сравнения десятичных дробей</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0F33F923"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7E95EA6"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EE0E338"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47997D1"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B5B5902" w14:textId="77777777" w:rsidR="00184BB7" w:rsidRPr="00CE0E54" w:rsidRDefault="00184BB7" w:rsidP="00184BB7">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47C1D071" w14:textId="77777777" w:rsidR="00184BB7" w:rsidRPr="00CE0E54" w:rsidRDefault="00184BB7" w:rsidP="00184BB7">
            <w:pPr>
              <w:spacing w:after="0" w:line="240" w:lineRule="auto"/>
              <w:rPr>
                <w:rFonts w:ascii="Times New Roman" w:eastAsia="MS Mincho" w:hAnsi="Times New Roman" w:cs="Times New Roman"/>
                <w:sz w:val="24"/>
                <w:szCs w:val="24"/>
                <w:lang w:val="en-US"/>
              </w:rPr>
            </w:pPr>
          </w:p>
        </w:tc>
      </w:tr>
      <w:tr w:rsidR="00BC4E58" w:rsidRPr="00916341" w14:paraId="2838309D"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7EFCAE08"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125.</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EAD5A6C" w14:textId="178D7B8B" w:rsidR="00184BB7" w:rsidRPr="00CE0E54" w:rsidRDefault="00184BB7" w:rsidP="00184BB7">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Решение практических и прикладных задач, содержащих десятичные дроби</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1B72C245"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C938D29"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9B2B4B" w14:textId="0BA1DE8F" w:rsidR="00184BB7" w:rsidRPr="00CE0E54" w:rsidRDefault="000F44FF" w:rsidP="00184BB7">
            <w:pPr>
              <w:spacing w:after="0"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D8CE70"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7471A2" w14:textId="4A72531B" w:rsidR="00184BB7" w:rsidRPr="00CE0E54" w:rsidRDefault="00184BB7" w:rsidP="00184BB7">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Практическая работа;</w:t>
            </w:r>
          </w:p>
        </w:tc>
      </w:tr>
      <w:tr w:rsidR="00BC4E58" w:rsidRPr="00916341" w14:paraId="2E357B43"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0EADCBEF"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126.</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C753B95" w14:textId="285A141A" w:rsidR="00184BB7" w:rsidRPr="00CE0E54" w:rsidRDefault="00184BB7" w:rsidP="00184BB7">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Сложение и вычитание десятичных дробей</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787B9FF6"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B4A298"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1CE6F5E"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93544C"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2C16F2" w14:textId="77777777" w:rsidR="00184BB7" w:rsidRPr="00CE0E54" w:rsidRDefault="00184BB7" w:rsidP="00184BB7">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7A15B7B4" w14:textId="3EAB0D2A" w:rsidR="00184BB7" w:rsidRPr="00CE0E54" w:rsidRDefault="00184BB7" w:rsidP="00184BB7">
            <w:pPr>
              <w:spacing w:after="0" w:line="240" w:lineRule="auto"/>
              <w:rPr>
                <w:rFonts w:ascii="Times New Roman" w:eastAsia="MS Mincho" w:hAnsi="Times New Roman" w:cs="Times New Roman"/>
                <w:sz w:val="24"/>
                <w:szCs w:val="24"/>
                <w:lang w:val="en-US"/>
              </w:rPr>
            </w:pPr>
          </w:p>
        </w:tc>
      </w:tr>
      <w:tr w:rsidR="00BC4E58" w:rsidRPr="00916341" w14:paraId="012D3C07"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54C69161"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127.</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0C4207C" w14:textId="0801F953" w:rsidR="00184BB7" w:rsidRPr="00CE0E54" w:rsidRDefault="00184BB7" w:rsidP="00184BB7">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Сложение и вычитание десятичных дробей</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5F1F249D"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CC86A2" w14:textId="6593021A" w:rsidR="00184BB7" w:rsidRPr="00CE0E54" w:rsidRDefault="00184BB7" w:rsidP="00184BB7">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55C865" w14:textId="77777777" w:rsidR="00184BB7" w:rsidRPr="00CE0E54" w:rsidRDefault="00184BB7" w:rsidP="00184BB7">
            <w:pPr>
              <w:spacing w:after="0" w:line="240" w:lineRule="auto"/>
              <w:jc w:val="center"/>
              <w:rPr>
                <w:rFonts w:ascii="Times New Roman" w:eastAsia="MS Mincho" w:hAnsi="Times New Roman" w:cs="Times New Roman"/>
                <w:b/>
                <w:bCs/>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F5B8D7" w14:textId="77777777" w:rsidR="00184BB7" w:rsidRPr="00CE0E54" w:rsidRDefault="00184BB7" w:rsidP="00184BB7">
            <w:pPr>
              <w:spacing w:after="0" w:line="240" w:lineRule="auto"/>
              <w:jc w:val="center"/>
              <w:rPr>
                <w:rFonts w:ascii="Times New Roman" w:eastAsia="MS Mincho" w:hAnsi="Times New Roman" w:cs="Times New Roman"/>
                <w:b/>
                <w:bCs/>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C0C407" w14:textId="4324E597" w:rsidR="00184BB7" w:rsidRPr="00CE0E54" w:rsidRDefault="00184BB7" w:rsidP="00184BB7">
            <w:pPr>
              <w:spacing w:after="0" w:line="240" w:lineRule="auto"/>
              <w:rPr>
                <w:rFonts w:ascii="Times New Roman" w:eastAsia="MS Mincho" w:hAnsi="Times New Roman" w:cs="Times New Roman"/>
                <w:b/>
                <w:bCs/>
                <w:sz w:val="24"/>
                <w:szCs w:val="24"/>
                <w:lang w:val="en-US"/>
              </w:rPr>
            </w:pPr>
            <w:r w:rsidRPr="00CE0E54">
              <w:rPr>
                <w:rFonts w:ascii="Times New Roman" w:eastAsia="Calibri" w:hAnsi="Times New Roman" w:cs="Times New Roman"/>
                <w:sz w:val="24"/>
                <w:szCs w:val="24"/>
              </w:rPr>
              <w:t>Письменный контроль;</w:t>
            </w:r>
          </w:p>
        </w:tc>
      </w:tr>
      <w:tr w:rsidR="00BC4E58" w:rsidRPr="00916341" w14:paraId="43CA13F8"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3F649935"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128.</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15656BB" w14:textId="346703D3" w:rsidR="00184BB7" w:rsidRPr="00CE0E54" w:rsidRDefault="00184BB7" w:rsidP="00184BB7">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Сложение и вычитание десятичных дробей. Решение текстовых задач, содержащих десятичные дроби</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384A0605"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D5CF9A"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89FBFF"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953032"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B4E17D" w14:textId="77777777" w:rsidR="00184BB7" w:rsidRPr="00CE0E54" w:rsidRDefault="00184BB7" w:rsidP="00184BB7">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5D669760" w14:textId="77777777" w:rsidR="00184BB7" w:rsidRPr="00CE0E54" w:rsidRDefault="00184BB7" w:rsidP="00184BB7">
            <w:pPr>
              <w:spacing w:after="0" w:line="240" w:lineRule="auto"/>
              <w:rPr>
                <w:rFonts w:ascii="Times New Roman" w:eastAsia="MS Mincho" w:hAnsi="Times New Roman" w:cs="Times New Roman"/>
                <w:sz w:val="24"/>
                <w:szCs w:val="24"/>
                <w:lang w:val="en-US"/>
              </w:rPr>
            </w:pPr>
          </w:p>
        </w:tc>
      </w:tr>
      <w:tr w:rsidR="00BC4E58" w:rsidRPr="00916341" w14:paraId="23719717"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3A6CDF9F"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129.</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DCB9805" w14:textId="019A58AF" w:rsidR="00184BB7" w:rsidRPr="00CE0E54" w:rsidRDefault="00184BB7" w:rsidP="00184BB7">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Решение практических и прикладных задач с использованием сложения и вычитания десятичных дробей</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0694000A"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D23BCC"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4CFBD7" w14:textId="5BE3BE95" w:rsidR="00184BB7" w:rsidRPr="00CE0E54" w:rsidRDefault="000F44FF" w:rsidP="00184BB7">
            <w:pPr>
              <w:spacing w:after="0"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665552"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DB4AEB" w14:textId="77777777" w:rsidR="00184BB7" w:rsidRPr="00CE0E54" w:rsidRDefault="00184BB7" w:rsidP="00184BB7">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4EE4327C" w14:textId="5EB243BB" w:rsidR="00184BB7" w:rsidRPr="00CE0E54" w:rsidRDefault="00184BB7" w:rsidP="00184BB7">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Практическая работа;</w:t>
            </w:r>
          </w:p>
        </w:tc>
      </w:tr>
      <w:tr w:rsidR="00BC4E58" w:rsidRPr="00916341" w14:paraId="493DBBD2"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57BE113D"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val="en-US"/>
              </w:rPr>
              <w:t>130.</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1A840BB" w14:textId="6B8D3B02" w:rsidR="00184BB7" w:rsidRPr="00CE0E54" w:rsidRDefault="00184BB7" w:rsidP="00184BB7">
            <w:pPr>
              <w:spacing w:after="0" w:line="240" w:lineRule="auto"/>
              <w:rPr>
                <w:rFonts w:ascii="Times New Roman" w:eastAsia="MS Mincho" w:hAnsi="Times New Roman" w:cs="Times New Roman"/>
                <w:b/>
                <w:bCs/>
                <w:sz w:val="24"/>
                <w:szCs w:val="24"/>
              </w:rPr>
            </w:pPr>
            <w:r w:rsidRPr="000F44FF">
              <w:rPr>
                <w:rFonts w:ascii="Times New Roman" w:eastAsia="MS Mincho" w:hAnsi="Times New Roman" w:cs="Times New Roman"/>
                <w:b/>
                <w:bCs/>
                <w:sz w:val="24"/>
                <w:szCs w:val="24"/>
              </w:rPr>
              <w:t>Контрольная работа по теме «Сложение и вычитание  десятичных дробей»</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1EC80B2B"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61442A" w14:textId="241DB1E4" w:rsidR="00184BB7" w:rsidRPr="00CE0E54" w:rsidRDefault="00184BB7" w:rsidP="00184BB7">
            <w:pPr>
              <w:spacing w:after="0" w:line="240" w:lineRule="auto"/>
              <w:jc w:val="center"/>
              <w:rPr>
                <w:rFonts w:ascii="Times New Roman" w:eastAsia="MS Mincho" w:hAnsi="Times New Roman" w:cs="Times New Roman"/>
                <w:b/>
                <w:bCs/>
                <w:sz w:val="24"/>
                <w:szCs w:val="24"/>
              </w:rPr>
            </w:pPr>
            <w:r w:rsidRPr="000F44FF">
              <w:rPr>
                <w:rFonts w:ascii="Times New Roman" w:eastAsia="MS Mincho" w:hAnsi="Times New Roman" w:cs="Times New Roman"/>
                <w:b/>
                <w:bCs/>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80ED67" w14:textId="77777777" w:rsidR="00184BB7" w:rsidRPr="00CE0E54" w:rsidRDefault="00184BB7" w:rsidP="00184BB7">
            <w:pPr>
              <w:spacing w:after="0" w:line="240" w:lineRule="auto"/>
              <w:jc w:val="center"/>
              <w:rPr>
                <w:rFonts w:ascii="Times New Roman" w:eastAsia="MS Mincho" w:hAnsi="Times New Roman" w:cs="Times New Roman"/>
                <w:b/>
                <w:bCs/>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2062DB" w14:textId="77777777" w:rsidR="00184BB7" w:rsidRPr="00CE0E54" w:rsidRDefault="00184BB7" w:rsidP="00184BB7">
            <w:pPr>
              <w:spacing w:after="0" w:line="240" w:lineRule="auto"/>
              <w:jc w:val="center"/>
              <w:rPr>
                <w:rFonts w:ascii="Times New Roman" w:eastAsia="MS Mincho" w:hAnsi="Times New Roman" w:cs="Times New Roman"/>
                <w:b/>
                <w:bCs/>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7D4E9E" w14:textId="452D91BA" w:rsidR="00184BB7" w:rsidRPr="00CE0E54" w:rsidRDefault="00184BB7" w:rsidP="00184BB7">
            <w:pPr>
              <w:spacing w:after="0" w:line="240" w:lineRule="auto"/>
              <w:rPr>
                <w:rFonts w:ascii="Times New Roman" w:eastAsia="MS Mincho" w:hAnsi="Times New Roman" w:cs="Times New Roman"/>
                <w:b/>
                <w:bCs/>
                <w:sz w:val="24"/>
                <w:szCs w:val="24"/>
              </w:rPr>
            </w:pPr>
            <w:r w:rsidRPr="000F44FF">
              <w:rPr>
                <w:rFonts w:ascii="Times New Roman" w:eastAsia="MS Mincho" w:hAnsi="Times New Roman" w:cs="Times New Roman"/>
                <w:b/>
                <w:bCs/>
                <w:sz w:val="24"/>
                <w:szCs w:val="24"/>
              </w:rPr>
              <w:t>Контрольная</w:t>
            </w:r>
            <w:r w:rsidR="00BC4E58" w:rsidRPr="000F44FF">
              <w:rPr>
                <w:rFonts w:ascii="Times New Roman" w:eastAsia="MS Mincho" w:hAnsi="Times New Roman" w:cs="Times New Roman"/>
                <w:b/>
                <w:bCs/>
                <w:sz w:val="24"/>
                <w:szCs w:val="24"/>
              </w:rPr>
              <w:t xml:space="preserve"> </w:t>
            </w:r>
            <w:r w:rsidRPr="000F44FF">
              <w:rPr>
                <w:rFonts w:ascii="Times New Roman" w:eastAsia="MS Mincho" w:hAnsi="Times New Roman" w:cs="Times New Roman"/>
                <w:b/>
                <w:bCs/>
                <w:sz w:val="24"/>
                <w:szCs w:val="24"/>
              </w:rPr>
              <w:t>работа</w:t>
            </w:r>
          </w:p>
        </w:tc>
      </w:tr>
      <w:tr w:rsidR="00BC4E58" w:rsidRPr="00916341" w14:paraId="0BFB05F6"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605B3882"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131.</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693CF89" w14:textId="003C715A" w:rsidR="00184BB7" w:rsidRPr="00CE0E54" w:rsidRDefault="00184BB7" w:rsidP="00184BB7">
            <w:pPr>
              <w:spacing w:after="0" w:line="240" w:lineRule="auto"/>
              <w:rPr>
                <w:rFonts w:ascii="Times New Roman" w:eastAsia="MS Mincho" w:hAnsi="Times New Roman" w:cs="Times New Roman"/>
                <w:sz w:val="24"/>
                <w:szCs w:val="24"/>
              </w:rPr>
            </w:pPr>
            <w:r>
              <w:rPr>
                <w:rFonts w:ascii="Times New Roman" w:hAnsi="Times New Roman" w:cs="Times New Roman"/>
                <w:color w:val="000000"/>
                <w:sz w:val="24"/>
                <w:szCs w:val="24"/>
              </w:rPr>
              <w:t>Анализ контрольной работы.</w:t>
            </w:r>
            <w:r w:rsidR="00BC4E58">
              <w:rPr>
                <w:rFonts w:ascii="Times New Roman" w:hAnsi="Times New Roman" w:cs="Times New Roman"/>
                <w:color w:val="000000"/>
                <w:sz w:val="24"/>
                <w:szCs w:val="24"/>
              </w:rPr>
              <w:t xml:space="preserve"> </w:t>
            </w:r>
            <w:r>
              <w:rPr>
                <w:rFonts w:ascii="Times New Roman" w:hAnsi="Times New Roman" w:cs="Times New Roman"/>
                <w:color w:val="000000"/>
                <w:sz w:val="24"/>
                <w:szCs w:val="24"/>
              </w:rPr>
              <w:t>У</w:t>
            </w:r>
            <w:r w:rsidRPr="00DA3C7A">
              <w:rPr>
                <w:rFonts w:ascii="Times New Roman" w:hAnsi="Times New Roman" w:cs="Times New Roman"/>
                <w:color w:val="000000"/>
                <w:sz w:val="24"/>
                <w:szCs w:val="24"/>
              </w:rPr>
              <w:t xml:space="preserve">множение десятичной дроби на 10, 100, 1000 и </w:t>
            </w:r>
            <w:proofErr w:type="spellStart"/>
            <w:r w:rsidRPr="00DA3C7A">
              <w:rPr>
                <w:rFonts w:ascii="Times New Roman" w:hAnsi="Times New Roman" w:cs="Times New Roman"/>
                <w:color w:val="000000"/>
                <w:sz w:val="24"/>
                <w:szCs w:val="24"/>
              </w:rPr>
              <w:t>т.д</w:t>
            </w:r>
            <w:proofErr w:type="spellEnd"/>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0F8D7B5C"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C241ED"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680234"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296E51"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916086" w14:textId="77777777" w:rsidR="00184BB7" w:rsidRPr="00CE0E54" w:rsidRDefault="00184BB7" w:rsidP="00184BB7">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1179E2B5" w14:textId="77777777" w:rsidR="00184BB7" w:rsidRPr="00CE0E54" w:rsidRDefault="00184BB7" w:rsidP="00184BB7">
            <w:pPr>
              <w:spacing w:after="0" w:line="240" w:lineRule="auto"/>
              <w:rPr>
                <w:rFonts w:ascii="Times New Roman" w:eastAsia="MS Mincho" w:hAnsi="Times New Roman" w:cs="Times New Roman"/>
                <w:sz w:val="24"/>
                <w:szCs w:val="24"/>
                <w:lang w:val="en-US"/>
              </w:rPr>
            </w:pPr>
          </w:p>
        </w:tc>
      </w:tr>
      <w:tr w:rsidR="00BC4E58" w:rsidRPr="00916341" w14:paraId="3546F7D0"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3820576E"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132.</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C6DF1E" w14:textId="501A80AE" w:rsidR="00184BB7" w:rsidRPr="00CE0E54" w:rsidRDefault="00184BB7" w:rsidP="00184BB7">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 xml:space="preserve">Умножение десятичной дроби на 0,1, 0,01, 0,001 и </w:t>
            </w:r>
            <w:proofErr w:type="spellStart"/>
            <w:r w:rsidRPr="00DA3C7A">
              <w:rPr>
                <w:rFonts w:ascii="Times New Roman" w:hAnsi="Times New Roman" w:cs="Times New Roman"/>
                <w:color w:val="000000"/>
                <w:sz w:val="24"/>
                <w:szCs w:val="24"/>
              </w:rPr>
              <w:t>т.д</w:t>
            </w:r>
            <w:proofErr w:type="spellEnd"/>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276A58AB"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D858A3"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CD27C0"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7AD5FB"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35979E" w14:textId="77777777" w:rsidR="00BC4E58" w:rsidRPr="00CE0E54" w:rsidRDefault="00BC4E58" w:rsidP="00BC4E58">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176FC0DF" w14:textId="0F9AF99D" w:rsidR="00184BB7" w:rsidRPr="00CE0E54" w:rsidRDefault="00184BB7" w:rsidP="00BC4E58">
            <w:pPr>
              <w:spacing w:after="0" w:line="240" w:lineRule="auto"/>
              <w:rPr>
                <w:rFonts w:ascii="Times New Roman" w:eastAsia="MS Mincho" w:hAnsi="Times New Roman" w:cs="Times New Roman"/>
                <w:sz w:val="24"/>
                <w:szCs w:val="24"/>
                <w:lang w:val="en-US"/>
              </w:rPr>
            </w:pPr>
          </w:p>
        </w:tc>
      </w:tr>
      <w:tr w:rsidR="00BC4E58" w:rsidRPr="00916341" w14:paraId="2AD8D39D"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7E9DC75E"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133.</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5F65511" w14:textId="350E3921" w:rsidR="00184BB7" w:rsidRPr="00CE0E54" w:rsidRDefault="00184BB7" w:rsidP="00184BB7">
            <w:pPr>
              <w:spacing w:after="0" w:line="240" w:lineRule="auto"/>
              <w:rPr>
                <w:rFonts w:ascii="Times New Roman" w:eastAsia="MS Mincho" w:hAnsi="Times New Roman" w:cs="Times New Roman"/>
                <w:sz w:val="24"/>
                <w:szCs w:val="24"/>
                <w:lang w:val="en-US"/>
              </w:rPr>
            </w:pPr>
            <w:r w:rsidRPr="00DA3C7A">
              <w:rPr>
                <w:rFonts w:ascii="Times New Roman" w:hAnsi="Times New Roman" w:cs="Times New Roman"/>
                <w:color w:val="000000"/>
                <w:sz w:val="24"/>
                <w:szCs w:val="24"/>
              </w:rPr>
              <w:t>Умножение десятичных дробей</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562A20A7"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337857"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9C7AFF"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2756DD"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66B73A" w14:textId="77777777" w:rsidR="00BC4E58" w:rsidRPr="00CE0E54" w:rsidRDefault="00BC4E58" w:rsidP="00BC4E58">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7C3C2809" w14:textId="187B0999" w:rsidR="00184BB7" w:rsidRPr="00CE0E54" w:rsidRDefault="00184BB7" w:rsidP="00BC4E58">
            <w:pPr>
              <w:spacing w:after="0" w:line="240" w:lineRule="auto"/>
              <w:rPr>
                <w:rFonts w:ascii="Times New Roman" w:eastAsia="MS Mincho" w:hAnsi="Times New Roman" w:cs="Times New Roman"/>
                <w:sz w:val="24"/>
                <w:szCs w:val="24"/>
                <w:lang w:val="en-US"/>
              </w:rPr>
            </w:pPr>
          </w:p>
        </w:tc>
      </w:tr>
      <w:tr w:rsidR="00BC4E58" w:rsidRPr="00916341" w14:paraId="6A5DE124"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5B3AE8B4"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134.</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DFE23D8" w14:textId="40D1DB8C" w:rsidR="00184BB7" w:rsidRPr="00CE0E54" w:rsidRDefault="00184BB7" w:rsidP="00184BB7">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Умножение десятичных дробей. Решение текстовых задач</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19B2093C"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E190EB3"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55C2F2" w14:textId="0B1750CE" w:rsidR="00184BB7" w:rsidRPr="00CE0E54" w:rsidRDefault="000F44FF" w:rsidP="00184BB7">
            <w:pPr>
              <w:spacing w:after="0"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0,5</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247031"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F0DD13" w14:textId="2B2DD617" w:rsidR="00184BB7" w:rsidRPr="00CE0E54" w:rsidRDefault="00BC4E58" w:rsidP="00184BB7">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Практическая работа;</w:t>
            </w:r>
          </w:p>
        </w:tc>
      </w:tr>
      <w:tr w:rsidR="00BC4E58" w:rsidRPr="00916341" w14:paraId="5DC9BCC3"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2E93079B"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135.</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997A3DE" w14:textId="07FE2B2F" w:rsidR="00184BB7" w:rsidRPr="00CE0E54" w:rsidRDefault="00184BB7" w:rsidP="00184BB7">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Деление десятичных дробей на натуральное число</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29765E55"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0D9ED2"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E92C41E"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F7A86F7"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705DDDB" w14:textId="77777777" w:rsidR="00BC4E58" w:rsidRPr="00CE0E54" w:rsidRDefault="00BC4E58" w:rsidP="00BC4E58">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4A98AA4A" w14:textId="77777777" w:rsidR="00184BB7" w:rsidRPr="00CE0E54" w:rsidRDefault="00184BB7" w:rsidP="00184BB7">
            <w:pPr>
              <w:spacing w:after="0" w:line="240" w:lineRule="auto"/>
              <w:rPr>
                <w:rFonts w:ascii="Times New Roman" w:eastAsia="MS Mincho" w:hAnsi="Times New Roman" w:cs="Times New Roman"/>
                <w:sz w:val="24"/>
                <w:szCs w:val="24"/>
                <w:lang w:val="en-US"/>
              </w:rPr>
            </w:pPr>
          </w:p>
        </w:tc>
      </w:tr>
      <w:tr w:rsidR="00BC4E58" w:rsidRPr="00916341" w14:paraId="65EDDBE2"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1F5B638D"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136.</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006E27B" w14:textId="63D5F91B" w:rsidR="00184BB7" w:rsidRPr="00CE0E54" w:rsidRDefault="00184BB7" w:rsidP="00184BB7">
            <w:pPr>
              <w:spacing w:after="0" w:line="240" w:lineRule="auto"/>
              <w:rPr>
                <w:rFonts w:ascii="Times New Roman" w:eastAsia="MS Mincho" w:hAnsi="Times New Roman" w:cs="Times New Roman"/>
                <w:sz w:val="24"/>
                <w:szCs w:val="24"/>
              </w:rPr>
            </w:pPr>
            <w:r w:rsidRPr="00184BB7">
              <w:rPr>
                <w:rFonts w:ascii="Times New Roman" w:hAnsi="Times New Roman" w:cs="Times New Roman"/>
                <w:color w:val="000000"/>
                <w:sz w:val="24"/>
                <w:szCs w:val="24"/>
              </w:rPr>
              <w:t>Деление десятичных дробей на натуральное число</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732B3C62"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B8622D" w14:textId="223E3C8A" w:rsidR="00184BB7" w:rsidRPr="00CE0E54" w:rsidRDefault="00184BB7" w:rsidP="00184BB7">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9B4BD0" w14:textId="77777777" w:rsidR="00184BB7" w:rsidRPr="00CE0E54" w:rsidRDefault="00184BB7" w:rsidP="00184BB7">
            <w:pPr>
              <w:spacing w:after="0" w:line="240" w:lineRule="auto"/>
              <w:jc w:val="center"/>
              <w:rPr>
                <w:rFonts w:ascii="Times New Roman" w:eastAsia="MS Mincho" w:hAnsi="Times New Roman" w:cs="Times New Roman"/>
                <w:b/>
                <w:bCs/>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B840E1" w14:textId="77777777" w:rsidR="00184BB7" w:rsidRPr="00CE0E54" w:rsidRDefault="00184BB7" w:rsidP="00184BB7">
            <w:pPr>
              <w:spacing w:after="0" w:line="240" w:lineRule="auto"/>
              <w:jc w:val="center"/>
              <w:rPr>
                <w:rFonts w:ascii="Times New Roman" w:eastAsia="MS Mincho" w:hAnsi="Times New Roman" w:cs="Times New Roman"/>
                <w:b/>
                <w:bCs/>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7F86DE" w14:textId="77777777" w:rsidR="00BC4E58" w:rsidRPr="00CE0E54" w:rsidRDefault="00BC4E58" w:rsidP="00BC4E58">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7F9DDB2A" w14:textId="77777777" w:rsidR="00184BB7" w:rsidRPr="00CE0E54" w:rsidRDefault="00184BB7" w:rsidP="00184BB7">
            <w:pPr>
              <w:spacing w:after="0" w:line="240" w:lineRule="auto"/>
              <w:rPr>
                <w:rFonts w:ascii="Times New Roman" w:eastAsia="MS Mincho" w:hAnsi="Times New Roman" w:cs="Times New Roman"/>
                <w:b/>
                <w:bCs/>
                <w:sz w:val="24"/>
                <w:szCs w:val="24"/>
                <w:lang w:val="en-US"/>
              </w:rPr>
            </w:pPr>
          </w:p>
        </w:tc>
      </w:tr>
      <w:tr w:rsidR="00BC4E58" w:rsidRPr="00916341" w14:paraId="726C7DD2"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7119503B"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137.</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327CD2F" w14:textId="15A37DE7" w:rsidR="00184BB7" w:rsidRPr="00CE0E54" w:rsidRDefault="00184BB7" w:rsidP="00184BB7">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 xml:space="preserve">Деление десятичной дробей </w:t>
            </w:r>
            <w:r w:rsidRPr="00DA3C7A">
              <w:rPr>
                <w:rFonts w:ascii="Times New Roman" w:hAnsi="Times New Roman" w:cs="Times New Roman"/>
                <w:color w:val="000000"/>
                <w:sz w:val="24"/>
                <w:szCs w:val="24"/>
              </w:rPr>
              <w:lastRenderedPageBreak/>
              <w:t xml:space="preserve">на 10, 100, 1000 и </w:t>
            </w:r>
            <w:proofErr w:type="spellStart"/>
            <w:r w:rsidRPr="00DA3C7A">
              <w:rPr>
                <w:rFonts w:ascii="Times New Roman" w:hAnsi="Times New Roman" w:cs="Times New Roman"/>
                <w:color w:val="000000"/>
                <w:sz w:val="24"/>
                <w:szCs w:val="24"/>
              </w:rPr>
              <w:t>т.д</w:t>
            </w:r>
            <w:proofErr w:type="spellEnd"/>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58F777B0" w14:textId="77777777" w:rsidR="00184BB7" w:rsidRPr="00CE0E54" w:rsidRDefault="00184BB7" w:rsidP="00184BB7">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lastRenderedPageBreak/>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B77F45"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9A35DC"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1110D1" w14:textId="77777777" w:rsidR="00184BB7" w:rsidRPr="00CE0E54" w:rsidRDefault="00184BB7" w:rsidP="00184BB7">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709F77" w14:textId="77777777" w:rsidR="000F44FF" w:rsidRPr="00CE0E54" w:rsidRDefault="000F44FF" w:rsidP="000F44FF">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56BED7E0" w14:textId="77777777" w:rsidR="00184BB7" w:rsidRPr="00CE0E54" w:rsidRDefault="00184BB7" w:rsidP="00184BB7">
            <w:pPr>
              <w:spacing w:after="0" w:line="240" w:lineRule="auto"/>
              <w:rPr>
                <w:rFonts w:ascii="Times New Roman" w:eastAsia="MS Mincho" w:hAnsi="Times New Roman" w:cs="Times New Roman"/>
                <w:sz w:val="24"/>
                <w:szCs w:val="24"/>
                <w:lang w:val="en-US"/>
              </w:rPr>
            </w:pPr>
          </w:p>
        </w:tc>
      </w:tr>
      <w:tr w:rsidR="000F44FF" w:rsidRPr="00916341" w14:paraId="152D8BF8"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4723CC23"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lastRenderedPageBreak/>
              <w:t>138.</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35B3574" w14:textId="749F6A5F" w:rsidR="000F44FF" w:rsidRPr="00CE0E54" w:rsidRDefault="000F44FF" w:rsidP="000F44FF">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 xml:space="preserve">Деление десятичной дробей на 0,1, 0,01, 0,001 и </w:t>
            </w:r>
            <w:proofErr w:type="spellStart"/>
            <w:r w:rsidRPr="00DA3C7A">
              <w:rPr>
                <w:rFonts w:ascii="Times New Roman" w:hAnsi="Times New Roman" w:cs="Times New Roman"/>
                <w:color w:val="000000"/>
                <w:sz w:val="24"/>
                <w:szCs w:val="24"/>
              </w:rPr>
              <w:t>т.д</w:t>
            </w:r>
            <w:proofErr w:type="spellEnd"/>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1D1E7BB5"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7C9D0E"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A1F4CF" w14:textId="4070776C" w:rsidR="000F44FF" w:rsidRPr="00CE0E54" w:rsidRDefault="000F44FF" w:rsidP="000F44FF">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39710E"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821735" w14:textId="77777777" w:rsidR="000F44FF" w:rsidRPr="00CE0E54" w:rsidRDefault="000F44FF" w:rsidP="000F44FF">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5EB30757" w14:textId="1F5B8821" w:rsidR="000F44FF" w:rsidRPr="00CE0E54" w:rsidRDefault="000F44FF" w:rsidP="000F44FF">
            <w:pPr>
              <w:spacing w:after="0" w:line="240" w:lineRule="auto"/>
              <w:rPr>
                <w:rFonts w:ascii="Times New Roman" w:eastAsia="MS Mincho" w:hAnsi="Times New Roman" w:cs="Times New Roman"/>
                <w:sz w:val="24"/>
                <w:szCs w:val="24"/>
                <w:lang w:val="en-US"/>
              </w:rPr>
            </w:pPr>
          </w:p>
        </w:tc>
      </w:tr>
      <w:tr w:rsidR="000F44FF" w:rsidRPr="00916341" w14:paraId="47691677"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0F5F6A23"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139.</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A77674D" w14:textId="53761170" w:rsidR="000F44FF" w:rsidRPr="00CE0E54" w:rsidRDefault="000F44FF" w:rsidP="000F44FF">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Деление десятичных дробей</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31C2E3B8"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CA6CF28"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65E5AE"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E292E3C"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CDF8E76" w14:textId="1B6CC019" w:rsidR="000F44FF" w:rsidRPr="00CE0E54" w:rsidRDefault="000F44FF" w:rsidP="000F44FF">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tc>
      </w:tr>
      <w:tr w:rsidR="000F44FF" w:rsidRPr="00916341" w14:paraId="29120E7F"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258FA5A7"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140.</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2D2CA04" w14:textId="3B486A31" w:rsidR="000F44FF" w:rsidRPr="00CE0E54" w:rsidRDefault="000F44FF" w:rsidP="000F44FF">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Деление десятичных дробей</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3B9CC6D5"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884A8E2"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4F8EDC"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2886EE"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CCD3FB6" w14:textId="338CDEDA" w:rsidR="000F44FF" w:rsidRPr="00CE0E54" w:rsidRDefault="000F44FF" w:rsidP="000F44FF">
            <w:pPr>
              <w:spacing w:after="0" w:line="240" w:lineRule="auto"/>
              <w:rPr>
                <w:rFonts w:ascii="Times New Roman" w:eastAsia="MS Mincho" w:hAnsi="Times New Roman" w:cs="Times New Roman"/>
                <w:sz w:val="24"/>
                <w:szCs w:val="24"/>
                <w:lang w:val="en-US"/>
              </w:rPr>
            </w:pPr>
            <w:r>
              <w:rPr>
                <w:rFonts w:ascii="Times New Roman" w:eastAsia="MS Mincho" w:hAnsi="Times New Roman" w:cs="Times New Roman"/>
                <w:sz w:val="24"/>
                <w:szCs w:val="24"/>
              </w:rPr>
              <w:t>Тестирование</w:t>
            </w:r>
          </w:p>
        </w:tc>
      </w:tr>
      <w:tr w:rsidR="000F44FF" w:rsidRPr="00916341" w14:paraId="4EEC955F"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34C2EEC3"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141.</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4E7366" w14:textId="071840B0" w:rsidR="000F44FF" w:rsidRPr="00CE0E54" w:rsidRDefault="000F44FF" w:rsidP="000F44FF">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Деление десятичных дробей. Решение текстовых задач</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1DADF19D"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1ADA8B"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3EDD69"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0C0F9F6"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C30D51C" w14:textId="77777777" w:rsidR="000F44FF" w:rsidRPr="00CE0E54" w:rsidRDefault="000F44FF" w:rsidP="000F44FF">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26420CAA" w14:textId="77777777" w:rsidR="000F44FF" w:rsidRPr="00CE0E54" w:rsidRDefault="000F44FF" w:rsidP="000F44FF">
            <w:pPr>
              <w:spacing w:after="0" w:line="240" w:lineRule="auto"/>
              <w:rPr>
                <w:rFonts w:ascii="Times New Roman" w:eastAsia="MS Mincho" w:hAnsi="Times New Roman" w:cs="Times New Roman"/>
                <w:sz w:val="24"/>
                <w:szCs w:val="24"/>
                <w:lang w:val="en-US"/>
              </w:rPr>
            </w:pPr>
          </w:p>
        </w:tc>
      </w:tr>
      <w:tr w:rsidR="000F44FF" w:rsidRPr="00916341" w14:paraId="093FFE48"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652B3F84"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142.</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7309B45" w14:textId="7E315DC3" w:rsidR="000F44FF" w:rsidRPr="00CE0E54" w:rsidRDefault="000F44FF" w:rsidP="000F44FF">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Решение практических и прикладных задач с использованием деления десятичных дробей</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2EC18A9F"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EFC675"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9D6864"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BAC821"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6C8762" w14:textId="77777777" w:rsidR="000F44FF" w:rsidRPr="00CE0E54" w:rsidRDefault="000F44FF" w:rsidP="000F44FF">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0B9C60F3" w14:textId="77777777" w:rsidR="000F44FF" w:rsidRPr="00CE0E54" w:rsidRDefault="000F44FF" w:rsidP="000F44FF">
            <w:pPr>
              <w:spacing w:after="0" w:line="240" w:lineRule="auto"/>
              <w:rPr>
                <w:rFonts w:ascii="Times New Roman" w:eastAsia="MS Mincho" w:hAnsi="Times New Roman" w:cs="Times New Roman"/>
                <w:sz w:val="24"/>
                <w:szCs w:val="24"/>
                <w:lang w:val="en-US"/>
              </w:rPr>
            </w:pPr>
          </w:p>
        </w:tc>
      </w:tr>
      <w:tr w:rsidR="000F44FF" w:rsidRPr="00916341" w14:paraId="05A852C3"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770AC5E0"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143.</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3562BA4" w14:textId="280F68B1" w:rsidR="000F44FF" w:rsidRPr="00CE0E54" w:rsidRDefault="000F44FF" w:rsidP="000F44FF">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Деление десятичных дробей. Решение текстовых задач</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4BD529CA"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BB103EC"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F050E5"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5C4B10"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92B03D" w14:textId="77777777" w:rsidR="000F44FF" w:rsidRPr="00CE0E54" w:rsidRDefault="000F44FF" w:rsidP="000F44FF">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35B897E7" w14:textId="77777777" w:rsidR="000F44FF" w:rsidRPr="00CE0E54" w:rsidRDefault="000F44FF" w:rsidP="000F44FF">
            <w:pPr>
              <w:spacing w:after="0" w:line="240" w:lineRule="auto"/>
              <w:rPr>
                <w:rFonts w:ascii="Times New Roman" w:eastAsia="MS Mincho" w:hAnsi="Times New Roman" w:cs="Times New Roman"/>
                <w:sz w:val="24"/>
                <w:szCs w:val="24"/>
                <w:lang w:val="en-US"/>
              </w:rPr>
            </w:pPr>
          </w:p>
        </w:tc>
      </w:tr>
      <w:tr w:rsidR="000F44FF" w:rsidRPr="00916341" w14:paraId="462C806F"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257BAE26"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144.</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4D4C132" w14:textId="3A7E35E6" w:rsidR="000F44FF" w:rsidRPr="00CE0E54" w:rsidRDefault="000F44FF" w:rsidP="000F44FF">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Округление десятичных дробей</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41046964"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14BED14"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D30A9B"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4ABD32"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91604E" w14:textId="77777777" w:rsidR="000F44FF" w:rsidRPr="00CE0E54" w:rsidRDefault="000F44FF" w:rsidP="000F44FF">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3548D552" w14:textId="6DC6A9C0" w:rsidR="000F44FF" w:rsidRPr="00CE0E54" w:rsidRDefault="000F44FF" w:rsidP="000F44FF">
            <w:pPr>
              <w:spacing w:after="0" w:line="240" w:lineRule="auto"/>
              <w:rPr>
                <w:rFonts w:ascii="Times New Roman" w:eastAsia="MS Mincho" w:hAnsi="Times New Roman" w:cs="Times New Roman"/>
                <w:sz w:val="24"/>
                <w:szCs w:val="24"/>
                <w:lang w:val="en-US"/>
              </w:rPr>
            </w:pPr>
          </w:p>
        </w:tc>
      </w:tr>
      <w:tr w:rsidR="000F44FF" w:rsidRPr="00916341" w14:paraId="6698C0FF"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3447ED67"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145.</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66B6268" w14:textId="27CCEFE1" w:rsidR="000F44FF" w:rsidRPr="00CE0E54" w:rsidRDefault="000F44FF" w:rsidP="000F44FF">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Округление десятичных дробей</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20AB0F64"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7A4079"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08574C"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909C351"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696E9EC" w14:textId="5A45E275" w:rsidR="000F44FF" w:rsidRPr="00CE0E54" w:rsidRDefault="000F44FF" w:rsidP="000F44FF">
            <w:pPr>
              <w:spacing w:after="0" w:line="240" w:lineRule="auto"/>
              <w:rPr>
                <w:rFonts w:ascii="Times New Roman" w:eastAsia="MS Mincho" w:hAnsi="Times New Roman" w:cs="Times New Roman"/>
                <w:sz w:val="24"/>
                <w:szCs w:val="24"/>
              </w:rPr>
            </w:pPr>
            <w:r>
              <w:rPr>
                <w:rFonts w:ascii="Times New Roman" w:eastAsia="MS Mincho" w:hAnsi="Times New Roman" w:cs="Times New Roman"/>
                <w:sz w:val="24"/>
                <w:szCs w:val="24"/>
              </w:rPr>
              <w:t>Письменный контроль</w:t>
            </w:r>
          </w:p>
        </w:tc>
      </w:tr>
      <w:tr w:rsidR="000F44FF" w:rsidRPr="00916341" w14:paraId="6691FB7C"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0D30F4AB"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146.</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A270B88" w14:textId="41AF1648" w:rsidR="000F44FF" w:rsidRPr="00CE0E54" w:rsidRDefault="000F44FF" w:rsidP="000F44FF">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Решение практических и прикладных задач на округление десятичных дробей</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36F217DB"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89EFEC"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C5EF86" w14:textId="36123149" w:rsidR="000F44FF" w:rsidRPr="00CE0E54" w:rsidRDefault="000F44FF" w:rsidP="000F44FF">
            <w:pPr>
              <w:spacing w:after="0"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82C9C3"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E831A3A" w14:textId="796B0EC7" w:rsidR="000F44FF" w:rsidRPr="00CE0E54" w:rsidRDefault="000F44FF" w:rsidP="000F44FF">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Практическая работа;</w:t>
            </w:r>
          </w:p>
        </w:tc>
      </w:tr>
      <w:tr w:rsidR="000F44FF" w:rsidRPr="00916341" w14:paraId="725B5CCC"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0969AAC7"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147.</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C948E5" w14:textId="36B6EE08" w:rsidR="000F44FF" w:rsidRPr="00CE0E54" w:rsidRDefault="000F44FF" w:rsidP="000F44FF">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Решение текстовых задач, содержащих дроби</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05FE404D"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5F58BEA"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8053D7D"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C14C811"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649359" w14:textId="77777777" w:rsidR="000F44FF" w:rsidRPr="00CE0E54" w:rsidRDefault="000F44FF" w:rsidP="000F44FF">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044BFDFC" w14:textId="77777777" w:rsidR="000F44FF" w:rsidRPr="00CE0E54" w:rsidRDefault="000F44FF" w:rsidP="000F44FF">
            <w:pPr>
              <w:spacing w:after="0" w:line="240" w:lineRule="auto"/>
              <w:rPr>
                <w:rFonts w:ascii="Times New Roman" w:eastAsia="MS Mincho" w:hAnsi="Times New Roman" w:cs="Times New Roman"/>
                <w:sz w:val="24"/>
                <w:szCs w:val="24"/>
                <w:lang w:val="en-US"/>
              </w:rPr>
            </w:pPr>
          </w:p>
        </w:tc>
      </w:tr>
      <w:tr w:rsidR="000F44FF" w:rsidRPr="00916341" w14:paraId="721A3EEA"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3603FD6A"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148.</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21D965C" w14:textId="1CCE4991" w:rsidR="000F44FF" w:rsidRPr="00CE0E54" w:rsidRDefault="000F44FF" w:rsidP="000F44FF">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Решение текстовых задач, содержащих дроби</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541E32DE"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925A9F"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AB55C8"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06D990"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06F7D54" w14:textId="77777777" w:rsidR="000F44FF" w:rsidRPr="00CE0E54" w:rsidRDefault="000F44FF" w:rsidP="000F44FF">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13D51F30" w14:textId="55758962" w:rsidR="000F44FF" w:rsidRPr="00CE0E54" w:rsidRDefault="000F44FF" w:rsidP="000F44FF">
            <w:pPr>
              <w:spacing w:after="0" w:line="240" w:lineRule="auto"/>
              <w:rPr>
                <w:rFonts w:ascii="Times New Roman" w:eastAsia="MS Mincho" w:hAnsi="Times New Roman" w:cs="Times New Roman"/>
                <w:sz w:val="24"/>
                <w:szCs w:val="24"/>
                <w:lang w:val="en-US"/>
              </w:rPr>
            </w:pPr>
            <w:r>
              <w:rPr>
                <w:rFonts w:ascii="Times New Roman" w:eastAsia="MS Mincho" w:hAnsi="Times New Roman" w:cs="Times New Roman"/>
                <w:sz w:val="24"/>
                <w:szCs w:val="24"/>
              </w:rPr>
              <w:t>Письменный контроль</w:t>
            </w:r>
          </w:p>
        </w:tc>
      </w:tr>
      <w:tr w:rsidR="000F44FF" w:rsidRPr="00916341" w14:paraId="7367E594"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73EC85F9"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149.</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3DCA21C" w14:textId="75182194" w:rsidR="000F44FF" w:rsidRPr="00CE0E54" w:rsidRDefault="000F44FF" w:rsidP="000F44FF">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Решение текстовых задач, содержащих зависимость, связывающие величины: цена, количество, стоимость</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5243E15D"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1299AC8"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423B703" w14:textId="72F98BD1" w:rsidR="000F44FF" w:rsidRPr="00CE0E54" w:rsidRDefault="000F44FF" w:rsidP="000F44FF">
            <w:pPr>
              <w:spacing w:after="0" w:line="24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30A516"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3A2346" w14:textId="1F96BE56" w:rsidR="000F44FF" w:rsidRPr="00CE0E54" w:rsidRDefault="000F44FF" w:rsidP="000F44FF">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Практическая работа;</w:t>
            </w:r>
          </w:p>
        </w:tc>
      </w:tr>
      <w:tr w:rsidR="000F44FF" w:rsidRPr="00916341" w14:paraId="2438F68D" w14:textId="77777777" w:rsidTr="00103004">
        <w:trPr>
          <w:jc w:val="center"/>
        </w:trPr>
        <w:tc>
          <w:tcPr>
            <w:tcW w:w="847" w:type="dxa"/>
            <w:tcBorders>
              <w:top w:val="single" w:sz="4" w:space="0" w:color="000000"/>
              <w:left w:val="single" w:sz="4" w:space="0" w:color="000000"/>
              <w:bottom w:val="single" w:sz="4" w:space="0" w:color="000000"/>
              <w:right w:val="single" w:sz="4" w:space="0" w:color="auto"/>
            </w:tcBorders>
            <w:tcMar>
              <w:top w:w="0" w:type="dxa"/>
              <w:left w:w="0" w:type="dxa"/>
              <w:bottom w:w="0" w:type="dxa"/>
              <w:right w:w="0" w:type="dxa"/>
            </w:tcMar>
            <w:hideMark/>
          </w:tcPr>
          <w:p w14:paraId="73DF64F6"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150.</w:t>
            </w:r>
          </w:p>
        </w:tc>
        <w:tc>
          <w:tcPr>
            <w:tcW w:w="297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C31177E" w14:textId="0B026B5E" w:rsidR="000F44FF" w:rsidRPr="00CE0E54" w:rsidRDefault="000F44FF" w:rsidP="000F44FF">
            <w:pPr>
              <w:spacing w:after="0" w:line="240" w:lineRule="auto"/>
              <w:rPr>
                <w:rFonts w:ascii="Times New Roman" w:eastAsia="MS Mincho" w:hAnsi="Times New Roman" w:cs="Times New Roman"/>
                <w:sz w:val="24"/>
                <w:szCs w:val="24"/>
              </w:rPr>
            </w:pPr>
            <w:r w:rsidRPr="00DA3C7A">
              <w:rPr>
                <w:rFonts w:ascii="Times New Roman" w:hAnsi="Times New Roman" w:cs="Times New Roman"/>
                <w:color w:val="000000"/>
                <w:sz w:val="24"/>
                <w:szCs w:val="24"/>
              </w:rPr>
              <w:t>Решение задач перебором всех возможных вариантов</w:t>
            </w:r>
          </w:p>
        </w:tc>
        <w:tc>
          <w:tcPr>
            <w:tcW w:w="0" w:type="auto"/>
            <w:tcBorders>
              <w:top w:val="single" w:sz="4" w:space="0" w:color="000000"/>
              <w:left w:val="single" w:sz="4" w:space="0" w:color="auto"/>
              <w:bottom w:val="single" w:sz="4" w:space="0" w:color="000000"/>
              <w:right w:val="single" w:sz="4" w:space="0" w:color="000000"/>
            </w:tcBorders>
            <w:tcMar>
              <w:top w:w="0" w:type="dxa"/>
              <w:left w:w="0" w:type="dxa"/>
              <w:bottom w:w="0" w:type="dxa"/>
              <w:right w:w="0" w:type="dxa"/>
            </w:tcMar>
            <w:hideMark/>
          </w:tcPr>
          <w:p w14:paraId="625F2CCA"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46306C"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BCA6C8"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5710C2"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7C3B242" w14:textId="77777777" w:rsidR="000F44FF" w:rsidRPr="00CE0E54" w:rsidRDefault="000F44FF" w:rsidP="000F44FF">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362AD4F8" w14:textId="77777777" w:rsidR="000F44FF" w:rsidRPr="00CE0E54" w:rsidRDefault="000F44FF" w:rsidP="000F44FF">
            <w:pPr>
              <w:spacing w:after="0" w:line="240" w:lineRule="auto"/>
              <w:rPr>
                <w:rFonts w:ascii="Times New Roman" w:eastAsia="MS Mincho" w:hAnsi="Times New Roman" w:cs="Times New Roman"/>
                <w:sz w:val="24"/>
                <w:szCs w:val="24"/>
                <w:lang w:val="en-US"/>
              </w:rPr>
            </w:pPr>
          </w:p>
        </w:tc>
      </w:tr>
      <w:tr w:rsidR="000F44FF" w:rsidRPr="00916341" w14:paraId="7538F4D9"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8574B80"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val="en-US"/>
              </w:rPr>
              <w:t>151.</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hideMark/>
          </w:tcPr>
          <w:p w14:paraId="07F843E5" w14:textId="683A40DF" w:rsidR="000F44FF" w:rsidRPr="00CE0E54" w:rsidRDefault="000F44FF" w:rsidP="000F44FF">
            <w:pPr>
              <w:spacing w:after="0" w:line="240" w:lineRule="auto"/>
              <w:rPr>
                <w:rFonts w:ascii="Times New Roman" w:eastAsia="MS Mincho" w:hAnsi="Times New Roman" w:cs="Times New Roman"/>
                <w:b/>
                <w:bCs/>
                <w:sz w:val="24"/>
                <w:szCs w:val="24"/>
              </w:rPr>
            </w:pPr>
            <w:r w:rsidRPr="00CE0E54">
              <w:rPr>
                <w:rFonts w:ascii="Times New Roman" w:eastAsia="Calibri" w:hAnsi="Times New Roman" w:cs="Times New Roman"/>
                <w:b/>
                <w:bCs/>
                <w:sz w:val="24"/>
                <w:szCs w:val="24"/>
                <w:lang w:eastAsia="ru-RU"/>
              </w:rPr>
              <w:t xml:space="preserve">Контрольная работа </w:t>
            </w:r>
            <w:r>
              <w:rPr>
                <w:rFonts w:ascii="Times New Roman" w:eastAsia="Calibri" w:hAnsi="Times New Roman" w:cs="Times New Roman"/>
                <w:b/>
                <w:bCs/>
                <w:sz w:val="24"/>
                <w:szCs w:val="24"/>
                <w:lang w:eastAsia="ru-RU"/>
              </w:rPr>
              <w:t>по теме</w:t>
            </w:r>
            <w:r w:rsidRPr="00CE0E54">
              <w:rPr>
                <w:rFonts w:ascii="Times New Roman" w:eastAsia="Calibri" w:hAnsi="Times New Roman" w:cs="Times New Roman"/>
                <w:b/>
                <w:bCs/>
                <w:sz w:val="24"/>
                <w:szCs w:val="24"/>
                <w:lang w:eastAsia="ru-RU"/>
              </w:rPr>
              <w:t xml:space="preserve"> «Умножение и деление  десятичных дробей»</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A516C3A"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B1C437" w14:textId="21824A63" w:rsidR="000F44FF" w:rsidRPr="00CE0E54" w:rsidRDefault="000F44FF" w:rsidP="000F44FF">
            <w:pPr>
              <w:spacing w:after="0" w:line="240" w:lineRule="auto"/>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C12EF9" w14:textId="77777777" w:rsidR="000F44FF" w:rsidRPr="00CE0E54" w:rsidRDefault="000F44FF" w:rsidP="000F44FF">
            <w:pPr>
              <w:spacing w:after="0" w:line="240" w:lineRule="auto"/>
              <w:jc w:val="center"/>
              <w:rPr>
                <w:rFonts w:ascii="Times New Roman" w:eastAsia="MS Mincho" w:hAnsi="Times New Roman" w:cs="Times New Roman"/>
                <w:b/>
                <w:bCs/>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33DAC1" w14:textId="77777777" w:rsidR="000F44FF" w:rsidRPr="00CE0E54" w:rsidRDefault="000F44FF" w:rsidP="000F44FF">
            <w:pPr>
              <w:spacing w:after="0" w:line="240" w:lineRule="auto"/>
              <w:jc w:val="center"/>
              <w:rPr>
                <w:rFonts w:ascii="Times New Roman" w:eastAsia="MS Mincho" w:hAnsi="Times New Roman" w:cs="Times New Roman"/>
                <w:b/>
                <w:bCs/>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5BEA51" w14:textId="570A3B69" w:rsidR="000F44FF" w:rsidRPr="00CE0E54" w:rsidRDefault="000F44FF" w:rsidP="000F44FF">
            <w:pPr>
              <w:spacing w:after="0" w:line="240" w:lineRule="auto"/>
              <w:rPr>
                <w:rFonts w:ascii="Times New Roman" w:eastAsia="MS Mincho" w:hAnsi="Times New Roman" w:cs="Times New Roman"/>
                <w:b/>
                <w:bCs/>
                <w:sz w:val="24"/>
                <w:szCs w:val="24"/>
              </w:rPr>
            </w:pPr>
            <w:r>
              <w:rPr>
                <w:rFonts w:ascii="Times New Roman" w:eastAsia="MS Mincho" w:hAnsi="Times New Roman" w:cs="Times New Roman"/>
                <w:b/>
                <w:bCs/>
                <w:sz w:val="24"/>
                <w:szCs w:val="24"/>
              </w:rPr>
              <w:t>Контрольная работа</w:t>
            </w:r>
          </w:p>
        </w:tc>
      </w:tr>
      <w:tr w:rsidR="0097197D" w:rsidRPr="00916341" w14:paraId="004B711A"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516175A"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152.</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B8AAE89" w14:textId="7528598D" w:rsidR="000F44FF" w:rsidRPr="00CE0E54" w:rsidRDefault="000F44FF" w:rsidP="000F44FF">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Анализ контрольной работы. Многогранники.</w:t>
            </w:r>
            <w:r w:rsidRPr="00CE0E54">
              <w:rPr>
                <w:rFonts w:ascii="Times New Roman" w:eastAsia="Calibri"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256AB9D"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028AD1" w14:textId="3EE4A445" w:rsidR="000F44FF" w:rsidRPr="00CE0E54" w:rsidRDefault="000F44FF" w:rsidP="000F44FF">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94333E" w14:textId="499A48B8" w:rsidR="000F44FF" w:rsidRPr="00CE0E54" w:rsidRDefault="000F44FF" w:rsidP="000F44FF">
            <w:pPr>
              <w:spacing w:after="0" w:line="240" w:lineRule="auto"/>
              <w:jc w:val="center"/>
              <w:rPr>
                <w:rFonts w:ascii="Times New Roman" w:eastAsia="MS Mincho"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6E7E97A8"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98CF97A" w14:textId="77777777" w:rsidR="000F44FF" w:rsidRPr="00CE0E54" w:rsidRDefault="000F44FF" w:rsidP="000F44FF">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Устный опрос;</w:t>
            </w:r>
            <w:r w:rsidRPr="00CE0E54">
              <w:rPr>
                <w:rFonts w:ascii="Times New Roman" w:eastAsia="Calibri" w:hAnsi="Times New Roman" w:cs="Times New Roman"/>
                <w:sz w:val="24"/>
                <w:szCs w:val="24"/>
              </w:rPr>
              <w:br/>
            </w:r>
          </w:p>
        </w:tc>
      </w:tr>
      <w:tr w:rsidR="0097197D" w:rsidRPr="00916341" w14:paraId="3A476DBB"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93E9343"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153.</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0A4609D" w14:textId="77777777" w:rsidR="000F44FF" w:rsidRPr="00CE0E54" w:rsidRDefault="000F44FF" w:rsidP="000F44FF">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Изображение многогранников.</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D1B1EC8"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78BDE3" w14:textId="6BD98688" w:rsidR="000F44FF" w:rsidRPr="00CE0E54" w:rsidRDefault="000F44FF" w:rsidP="000F44FF">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719A87F" w14:textId="647EB458" w:rsidR="000F44FF" w:rsidRPr="00CE0E54" w:rsidRDefault="000F44FF" w:rsidP="000F44FF">
            <w:pPr>
              <w:spacing w:after="0" w:line="240" w:lineRule="auto"/>
              <w:jc w:val="center"/>
              <w:rPr>
                <w:rFonts w:ascii="Times New Roman" w:eastAsia="MS Mincho"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E61F3DF"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ED55C6B" w14:textId="77777777" w:rsidR="000F44FF" w:rsidRPr="00CE0E54" w:rsidRDefault="000F44FF" w:rsidP="000F44FF">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Устный опрос;</w:t>
            </w:r>
            <w:r w:rsidRPr="00CE0E54">
              <w:rPr>
                <w:rFonts w:ascii="Times New Roman" w:eastAsia="Calibri" w:hAnsi="Times New Roman" w:cs="Times New Roman"/>
                <w:sz w:val="24"/>
                <w:szCs w:val="24"/>
              </w:rPr>
              <w:br/>
            </w:r>
          </w:p>
        </w:tc>
      </w:tr>
      <w:tr w:rsidR="0097197D" w:rsidRPr="00916341" w14:paraId="101AC564"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149783F"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154.</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A96F681" w14:textId="77777777" w:rsidR="000F44FF" w:rsidRPr="00CE0E54" w:rsidRDefault="000F44FF" w:rsidP="000F44FF">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Модели пространственных тел.</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C7BA919"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13160C" w14:textId="28D31752" w:rsidR="000F44FF" w:rsidRPr="00CE0E54" w:rsidRDefault="000F44FF" w:rsidP="000F44FF">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41AED6" w14:textId="130B0532" w:rsidR="000F44FF" w:rsidRPr="00CE0E54" w:rsidRDefault="000F44FF" w:rsidP="000F44FF">
            <w:pPr>
              <w:spacing w:after="0" w:line="240" w:lineRule="auto"/>
              <w:jc w:val="center"/>
              <w:rPr>
                <w:rFonts w:ascii="Times New Roman" w:eastAsia="MS Mincho"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44DD37D6"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5B3DC63" w14:textId="77777777" w:rsidR="000F44FF" w:rsidRPr="00CE0E54" w:rsidRDefault="000F44FF" w:rsidP="000F44FF">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Письменный контроль;</w:t>
            </w:r>
            <w:r w:rsidRPr="00CE0E54">
              <w:rPr>
                <w:rFonts w:ascii="Times New Roman" w:eastAsia="Calibri" w:hAnsi="Times New Roman" w:cs="Times New Roman"/>
                <w:sz w:val="24"/>
                <w:szCs w:val="24"/>
              </w:rPr>
              <w:br/>
            </w:r>
          </w:p>
        </w:tc>
      </w:tr>
      <w:tr w:rsidR="0097197D" w:rsidRPr="00916341" w14:paraId="1DCD79CE"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E1357E1"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155.</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71F48AC" w14:textId="77777777" w:rsidR="000F44FF" w:rsidRPr="00CE0E54" w:rsidRDefault="000F44FF" w:rsidP="000F44FF">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Прямоугольный параллелепипед, куб.</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633EB18"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0CEADE5" w14:textId="3CBADD77" w:rsidR="000F44FF" w:rsidRPr="00CE0E54" w:rsidRDefault="000F44FF" w:rsidP="000F44FF">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F1EA2E" w14:textId="45327B8E" w:rsidR="000F44FF" w:rsidRPr="00CE0E54" w:rsidRDefault="000F44FF" w:rsidP="000F44FF">
            <w:pPr>
              <w:spacing w:after="0" w:line="240" w:lineRule="auto"/>
              <w:jc w:val="center"/>
              <w:rPr>
                <w:rFonts w:ascii="Times New Roman" w:eastAsia="MS Mincho"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2B1C532"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8E6EAE1" w14:textId="77777777" w:rsidR="000F44FF" w:rsidRPr="00CE0E54" w:rsidRDefault="000F44FF" w:rsidP="000F44FF">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Устный опрос;</w:t>
            </w:r>
            <w:r w:rsidRPr="00CE0E54">
              <w:rPr>
                <w:rFonts w:ascii="Times New Roman" w:eastAsia="Calibri" w:hAnsi="Times New Roman" w:cs="Times New Roman"/>
                <w:sz w:val="24"/>
                <w:szCs w:val="24"/>
              </w:rPr>
              <w:br/>
            </w:r>
          </w:p>
        </w:tc>
      </w:tr>
      <w:tr w:rsidR="0097197D" w:rsidRPr="00916341" w14:paraId="66E4ACB2"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EC692EC"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156.</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2FF65B0" w14:textId="77777777" w:rsidR="000F44FF" w:rsidRPr="00CE0E54" w:rsidRDefault="000F44FF" w:rsidP="000F44FF">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Развёртки куба и параллелепипеда.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AECF7D1"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EBCF76" w14:textId="0691A46F" w:rsidR="000F44FF" w:rsidRPr="00CE0E54" w:rsidRDefault="000F44FF" w:rsidP="000F44FF">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82C718" w14:textId="67CEE0C4" w:rsidR="000F44FF" w:rsidRPr="00CE0E54" w:rsidRDefault="000F44FF" w:rsidP="000F44FF">
            <w:pPr>
              <w:spacing w:after="0" w:line="240" w:lineRule="auto"/>
              <w:jc w:val="center"/>
              <w:rPr>
                <w:rFonts w:ascii="Times New Roman" w:eastAsia="MS Mincho"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581CCCC4"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3E86E84" w14:textId="77777777" w:rsidR="000F44FF" w:rsidRPr="00CE0E54" w:rsidRDefault="000F44FF" w:rsidP="000F44FF">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Устный опрос;</w:t>
            </w:r>
            <w:r w:rsidRPr="00CE0E54">
              <w:rPr>
                <w:rFonts w:ascii="Times New Roman" w:eastAsia="Calibri" w:hAnsi="Times New Roman" w:cs="Times New Roman"/>
                <w:sz w:val="24"/>
                <w:szCs w:val="24"/>
              </w:rPr>
              <w:br/>
            </w:r>
          </w:p>
        </w:tc>
      </w:tr>
      <w:tr w:rsidR="0097197D" w:rsidRPr="00916341" w14:paraId="6BB2F4AF"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DC21455"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157.</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99301C1" w14:textId="77777777" w:rsidR="000F44FF" w:rsidRPr="00CE0E54" w:rsidRDefault="000F44FF" w:rsidP="000F44FF">
            <w:pPr>
              <w:spacing w:after="0" w:line="240" w:lineRule="auto"/>
              <w:rPr>
                <w:rFonts w:ascii="Times New Roman" w:eastAsia="MS Mincho" w:hAnsi="Times New Roman" w:cs="Times New Roman"/>
                <w:sz w:val="24"/>
                <w:szCs w:val="24"/>
              </w:rPr>
            </w:pPr>
            <w:r w:rsidRPr="00CE0E54">
              <w:rPr>
                <w:rFonts w:ascii="Times New Roman" w:eastAsia="Calibri" w:hAnsi="Times New Roman" w:cs="Times New Roman"/>
                <w:sz w:val="24"/>
                <w:szCs w:val="24"/>
              </w:rPr>
              <w:t xml:space="preserve">Практическая работа «Развёртка куба. Площадь поверхности куба и прямоугольного </w:t>
            </w:r>
            <w:r w:rsidRPr="00CE0E54">
              <w:rPr>
                <w:rFonts w:ascii="Times New Roman" w:eastAsia="Calibri" w:hAnsi="Times New Roman" w:cs="Times New Roman"/>
                <w:sz w:val="24"/>
                <w:szCs w:val="24"/>
              </w:rPr>
              <w:lastRenderedPageBreak/>
              <w:t>параллелепипеда».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7B73323"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lastRenderedPageBreak/>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A31A061" w14:textId="1C5DF903" w:rsidR="000F44FF" w:rsidRPr="00CE0E54" w:rsidRDefault="000F44FF" w:rsidP="000F44FF">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CE27AD6" w14:textId="77777777" w:rsidR="000F44FF" w:rsidRPr="00CE0E54" w:rsidRDefault="000F44FF" w:rsidP="000F44FF">
            <w:pPr>
              <w:spacing w:after="0" w:line="240" w:lineRule="auto"/>
              <w:jc w:val="center"/>
              <w:rPr>
                <w:rFonts w:ascii="Times New Roman" w:eastAsia="MS Mincho" w:hAnsi="Times New Roman" w:cs="Times New Roman"/>
                <w:sz w:val="24"/>
                <w:szCs w:val="24"/>
              </w:rPr>
            </w:pPr>
            <w:r w:rsidRPr="00CE0E54">
              <w:rPr>
                <w:rFonts w:ascii="Times New Roman" w:eastAsia="MS Mincho" w:hAnsi="Times New Roman" w:cs="Times New Roman"/>
                <w:sz w:val="24"/>
                <w:szCs w:val="24"/>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78F362A"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C1DBB9C" w14:textId="77777777" w:rsidR="000F44FF" w:rsidRPr="00CE0E54" w:rsidRDefault="000F44FF" w:rsidP="000F44FF">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Практическая работа;</w:t>
            </w:r>
            <w:r w:rsidRPr="00CE0E54">
              <w:rPr>
                <w:rFonts w:ascii="Times New Roman" w:eastAsia="Calibri" w:hAnsi="Times New Roman" w:cs="Times New Roman"/>
                <w:sz w:val="24"/>
                <w:szCs w:val="24"/>
              </w:rPr>
              <w:br/>
            </w:r>
          </w:p>
        </w:tc>
      </w:tr>
      <w:tr w:rsidR="0097197D" w:rsidRPr="00916341" w14:paraId="780D7EBE"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B61D370"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lastRenderedPageBreak/>
              <w:t>158.</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2F93EE4" w14:textId="77777777" w:rsidR="000F44FF" w:rsidRPr="00CE0E54" w:rsidRDefault="000F44FF" w:rsidP="000F44FF">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Объём куба, прямоугольного параллелепипеда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EEE6415"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823667" w14:textId="5C26B4E4" w:rsidR="000F44FF" w:rsidRPr="00CE0E54" w:rsidRDefault="000F44FF" w:rsidP="000F44FF">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6DBD73" w14:textId="30258DC4" w:rsidR="000F44FF" w:rsidRPr="00CE0E54" w:rsidRDefault="000F44FF" w:rsidP="000F44FF">
            <w:pPr>
              <w:spacing w:after="0" w:line="240" w:lineRule="auto"/>
              <w:jc w:val="center"/>
              <w:rPr>
                <w:rFonts w:ascii="Times New Roman" w:eastAsia="MS Mincho"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4D09A8D0"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69E0AB5" w14:textId="77777777" w:rsidR="000F44FF" w:rsidRPr="00CE0E54" w:rsidRDefault="000F44FF" w:rsidP="000F44FF">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Устный опрос;</w:t>
            </w:r>
            <w:r w:rsidRPr="00CE0E54">
              <w:rPr>
                <w:rFonts w:ascii="Times New Roman" w:eastAsia="Calibri" w:hAnsi="Times New Roman" w:cs="Times New Roman"/>
                <w:sz w:val="24"/>
                <w:szCs w:val="24"/>
              </w:rPr>
              <w:br/>
            </w:r>
          </w:p>
        </w:tc>
      </w:tr>
      <w:tr w:rsidR="000F44FF" w:rsidRPr="00916341" w14:paraId="411BE6E1"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8C439AF"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159.</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AE5AF63" w14:textId="77777777" w:rsidR="000F44FF" w:rsidRPr="00CE0E54" w:rsidRDefault="000F44FF" w:rsidP="000F44FF">
            <w:pPr>
              <w:spacing w:after="0" w:line="240" w:lineRule="auto"/>
              <w:rPr>
                <w:rFonts w:ascii="Times New Roman" w:eastAsia="MS Mincho" w:hAnsi="Times New Roman" w:cs="Times New Roman"/>
                <w:sz w:val="24"/>
                <w:szCs w:val="24"/>
              </w:rPr>
            </w:pPr>
            <w:r w:rsidRPr="00CE0E54">
              <w:rPr>
                <w:rFonts w:ascii="Times New Roman" w:eastAsia="MS Mincho" w:hAnsi="Times New Roman" w:cs="Times New Roman"/>
                <w:sz w:val="24"/>
                <w:szCs w:val="24"/>
              </w:rPr>
              <w:t>Решение задач с практическим содержанием на вычисление площадь поверхности, объема</w:t>
            </w:r>
            <w:r w:rsidRPr="00CE0E54">
              <w:rPr>
                <w:rFonts w:ascii="Times New Roman" w:eastAsia="Calibri" w:hAnsi="Times New Roman" w:cs="Times New Roman"/>
                <w:sz w:val="24"/>
                <w:szCs w:val="24"/>
              </w:rPr>
              <w:t xml:space="preserve"> </w:t>
            </w:r>
            <w:r w:rsidRPr="00CE0E54">
              <w:rPr>
                <w:rFonts w:ascii="Times New Roman" w:eastAsia="MS Mincho" w:hAnsi="Times New Roman" w:cs="Times New Roman"/>
                <w:sz w:val="24"/>
                <w:szCs w:val="24"/>
              </w:rPr>
              <w:t>куба, прямоугольного параллелепипеда</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8864760"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26D029F" w14:textId="53F66FA2" w:rsidR="000F44FF" w:rsidRPr="00CE0E54" w:rsidRDefault="000F44FF" w:rsidP="000F44FF">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0A51F1" w14:textId="2BBC71F8" w:rsidR="000F44FF" w:rsidRPr="00CE0E54" w:rsidRDefault="000F44FF" w:rsidP="000F44FF">
            <w:pPr>
              <w:spacing w:after="0" w:line="240" w:lineRule="auto"/>
              <w:jc w:val="center"/>
              <w:rPr>
                <w:rFonts w:ascii="Times New Roman" w:eastAsia="MS Mincho"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F695FE"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FE50C75" w14:textId="77777777" w:rsidR="000F44FF" w:rsidRPr="00CE0E54" w:rsidRDefault="000F44FF" w:rsidP="000F44FF">
            <w:pPr>
              <w:spacing w:after="0" w:line="240" w:lineRule="auto"/>
              <w:rPr>
                <w:rFonts w:ascii="Times New Roman" w:eastAsia="MS Mincho" w:hAnsi="Times New Roman" w:cs="Times New Roman"/>
                <w:sz w:val="24"/>
                <w:szCs w:val="24"/>
                <w:lang w:val="en-US"/>
              </w:rPr>
            </w:pPr>
            <w:r w:rsidRPr="00CE0E54">
              <w:rPr>
                <w:rFonts w:ascii="Times New Roman" w:eastAsia="Calibri" w:hAnsi="Times New Roman" w:cs="Times New Roman"/>
                <w:sz w:val="24"/>
                <w:szCs w:val="24"/>
              </w:rPr>
              <w:t>Письменный контроль;</w:t>
            </w:r>
            <w:r w:rsidRPr="00CE0E54">
              <w:rPr>
                <w:rFonts w:ascii="Times New Roman" w:eastAsia="Calibri" w:hAnsi="Times New Roman" w:cs="Times New Roman"/>
                <w:sz w:val="24"/>
                <w:szCs w:val="24"/>
              </w:rPr>
              <w:br/>
            </w:r>
          </w:p>
        </w:tc>
      </w:tr>
      <w:tr w:rsidR="000F44FF" w:rsidRPr="00916341" w14:paraId="1A015A65"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67521AC"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val="en-US"/>
              </w:rPr>
              <w:t>160.</w:t>
            </w:r>
          </w:p>
        </w:tc>
        <w:tc>
          <w:tcPr>
            <w:tcW w:w="297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699BED1" w14:textId="77777777" w:rsidR="000F44FF" w:rsidRPr="00CE0E54" w:rsidRDefault="000F44FF" w:rsidP="000F44FF">
            <w:pPr>
              <w:spacing w:after="0" w:line="240" w:lineRule="auto"/>
              <w:rPr>
                <w:rFonts w:ascii="Times New Roman" w:eastAsia="MS Mincho" w:hAnsi="Times New Roman" w:cs="Times New Roman"/>
                <w:b/>
                <w:bCs/>
                <w:sz w:val="24"/>
                <w:szCs w:val="24"/>
              </w:rPr>
            </w:pPr>
            <w:r w:rsidRPr="00CE0E54">
              <w:rPr>
                <w:rFonts w:ascii="Times New Roman" w:eastAsia="MS Mincho" w:hAnsi="Times New Roman" w:cs="Times New Roman"/>
                <w:b/>
                <w:bCs/>
                <w:sz w:val="24"/>
                <w:szCs w:val="24"/>
              </w:rPr>
              <w:t>Контрольная работа по теме «Тела и фигуры в пространстве».</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33A3104"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val="en-US"/>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A773F2B" w14:textId="77777777" w:rsidR="000F44FF" w:rsidRPr="00CE0E54" w:rsidRDefault="000F44FF" w:rsidP="000F44FF">
            <w:pPr>
              <w:spacing w:after="0" w:line="240" w:lineRule="auto"/>
              <w:jc w:val="center"/>
              <w:rPr>
                <w:rFonts w:ascii="Times New Roman" w:eastAsia="MS Mincho" w:hAnsi="Times New Roman" w:cs="Times New Roman"/>
                <w:b/>
                <w:bCs/>
                <w:sz w:val="24"/>
                <w:szCs w:val="24"/>
              </w:rPr>
            </w:pPr>
            <w:r w:rsidRPr="00CE0E54">
              <w:rPr>
                <w:rFonts w:ascii="Times New Roman" w:eastAsia="MS Mincho" w:hAnsi="Times New Roman" w:cs="Times New Roman"/>
                <w:b/>
                <w:bCs/>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BF30DC" w14:textId="776D01CB" w:rsidR="000F44FF" w:rsidRPr="00CE0E54" w:rsidRDefault="000F44FF" w:rsidP="000F44FF">
            <w:pPr>
              <w:spacing w:after="0" w:line="240" w:lineRule="auto"/>
              <w:jc w:val="center"/>
              <w:rPr>
                <w:rFonts w:ascii="Times New Roman" w:eastAsia="MS Mincho" w:hAnsi="Times New Roman" w:cs="Times New Roman"/>
                <w:b/>
                <w:bCs/>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C23267" w14:textId="77777777" w:rsidR="000F44FF" w:rsidRPr="00CE0E54" w:rsidRDefault="000F44FF" w:rsidP="000F44FF">
            <w:pPr>
              <w:spacing w:after="0" w:line="240" w:lineRule="auto"/>
              <w:jc w:val="center"/>
              <w:rPr>
                <w:rFonts w:ascii="Times New Roman" w:eastAsia="MS Mincho" w:hAnsi="Times New Roman" w:cs="Times New Roman"/>
                <w:b/>
                <w:bCs/>
                <w:sz w:val="24"/>
                <w:szCs w:val="24"/>
                <w:lang w:val="en-US"/>
              </w:rPr>
            </w:pP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5146207" w14:textId="77777777" w:rsidR="000F44FF" w:rsidRPr="00CE0E54" w:rsidRDefault="000F44FF" w:rsidP="000F44FF">
            <w:pPr>
              <w:spacing w:after="0" w:line="240" w:lineRule="auto"/>
              <w:rPr>
                <w:rFonts w:ascii="Times New Roman" w:eastAsia="MS Mincho" w:hAnsi="Times New Roman" w:cs="Times New Roman"/>
                <w:b/>
                <w:bCs/>
                <w:sz w:val="24"/>
                <w:szCs w:val="24"/>
                <w:lang w:val="en-US"/>
              </w:rPr>
            </w:pPr>
            <w:r w:rsidRPr="00CE0E54">
              <w:rPr>
                <w:rFonts w:ascii="Times New Roman" w:eastAsia="Calibri" w:hAnsi="Times New Roman" w:cs="Times New Roman"/>
                <w:b/>
                <w:bCs/>
                <w:sz w:val="24"/>
                <w:szCs w:val="24"/>
              </w:rPr>
              <w:t>Контрольная работа;</w:t>
            </w:r>
            <w:r w:rsidRPr="00CE0E54">
              <w:rPr>
                <w:rFonts w:ascii="Times New Roman" w:eastAsia="Calibri" w:hAnsi="Times New Roman" w:cs="Times New Roman"/>
                <w:b/>
                <w:bCs/>
                <w:sz w:val="24"/>
                <w:szCs w:val="24"/>
              </w:rPr>
              <w:br/>
            </w:r>
          </w:p>
        </w:tc>
      </w:tr>
      <w:tr w:rsidR="000F44FF" w:rsidRPr="00916341" w14:paraId="4D6616A2"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0F5A2D8"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161.</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A74FD41" w14:textId="77777777" w:rsidR="000F44FF" w:rsidRPr="00CE0E54" w:rsidRDefault="000F44FF" w:rsidP="000F44FF">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Повторение и обобщение по теме «Действия с натуральными числами».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52476B6" w14:textId="77777777" w:rsidR="000F44FF" w:rsidRPr="00CE0E54" w:rsidRDefault="000F44FF" w:rsidP="000F44FF">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42EB04A0" w14:textId="2BEACC9F"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D1D462A"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719A381" w14:textId="77777777" w:rsidR="000F44FF" w:rsidRPr="00CE0E54" w:rsidRDefault="000F44FF" w:rsidP="000F44FF">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D5D267E" w14:textId="77777777" w:rsidR="0097197D" w:rsidRDefault="0097197D" w:rsidP="000F44FF">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2DA27B6F" w14:textId="27BD1F0E" w:rsidR="000F44FF" w:rsidRPr="00CE0E54" w:rsidRDefault="000F44FF" w:rsidP="000F44FF">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97197D" w:rsidRPr="00916341" w14:paraId="53E3653B"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07F1F5D" w14:textId="77777777" w:rsidR="0097197D" w:rsidRPr="00CE0E54" w:rsidRDefault="0097197D" w:rsidP="0097197D">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162.</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7E31CD0" w14:textId="77777777" w:rsidR="0097197D" w:rsidRPr="00CE0E54" w:rsidRDefault="0097197D" w:rsidP="0097197D">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Повторение и обобщение по теме «Числовые и буквенные выражения, порядок действий, использование скобок. Упрощение выражений»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ED50BDD" w14:textId="77777777" w:rsidR="0097197D" w:rsidRPr="00CE0E54" w:rsidRDefault="0097197D" w:rsidP="0097197D">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3E34EEE2" w14:textId="69B8BD9C" w:rsidR="0097197D" w:rsidRPr="00CE0E54" w:rsidRDefault="0097197D" w:rsidP="0097197D">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FBD2687" w14:textId="77777777" w:rsidR="0097197D" w:rsidRPr="00CE0E54" w:rsidRDefault="0097197D" w:rsidP="0097197D">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667BB506" w14:textId="77777777" w:rsidR="0097197D" w:rsidRPr="00CE0E54" w:rsidRDefault="0097197D" w:rsidP="0097197D">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9D5DC55" w14:textId="77777777" w:rsidR="0097197D" w:rsidRDefault="0097197D" w:rsidP="0097197D">
            <w:pPr>
              <w:spacing w:after="0" w:line="240" w:lineRule="auto"/>
              <w:rPr>
                <w:rFonts w:ascii="Times New Roman" w:eastAsia="Calibri" w:hAnsi="Times New Roman" w:cs="Times New Roman"/>
                <w:sz w:val="24"/>
                <w:szCs w:val="24"/>
              </w:rPr>
            </w:pPr>
            <w:r w:rsidRPr="00CE0E54">
              <w:rPr>
                <w:rFonts w:ascii="Times New Roman" w:eastAsia="Calibri" w:hAnsi="Times New Roman" w:cs="Times New Roman"/>
                <w:sz w:val="24"/>
                <w:szCs w:val="24"/>
              </w:rPr>
              <w:t>Устный опрос;</w:t>
            </w:r>
          </w:p>
          <w:p w14:paraId="32DC98EC" w14:textId="4C729766" w:rsidR="0097197D" w:rsidRPr="00CE0E54" w:rsidRDefault="0097197D" w:rsidP="0097197D">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Практическая работа;</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97197D" w:rsidRPr="00916341" w14:paraId="0B3F17C7"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5AF7DEC" w14:textId="77777777" w:rsidR="0097197D" w:rsidRPr="00CE0E54" w:rsidRDefault="0097197D" w:rsidP="0097197D">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163.</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87E9961" w14:textId="77777777" w:rsidR="0097197D" w:rsidRPr="00CE0E54" w:rsidRDefault="0097197D" w:rsidP="0097197D">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Повторение и обобщение по теме «Округление натуральных чисел, десятичных дробей».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BCF057D" w14:textId="77777777" w:rsidR="0097197D" w:rsidRPr="00CE0E54" w:rsidRDefault="0097197D" w:rsidP="0097197D">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101271CB" w14:textId="6F4EFF4F" w:rsidR="0097197D" w:rsidRPr="00CE0E54" w:rsidRDefault="0097197D" w:rsidP="0097197D">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EA42302" w14:textId="77777777" w:rsidR="0097197D" w:rsidRPr="00CE0E54" w:rsidRDefault="0097197D" w:rsidP="0097197D">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69DFC849" w14:textId="77777777" w:rsidR="0097197D" w:rsidRPr="00CE0E54" w:rsidRDefault="0097197D" w:rsidP="0097197D">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AA0018E" w14:textId="265003BB" w:rsidR="0097197D" w:rsidRPr="0097197D" w:rsidRDefault="0097197D" w:rsidP="0097197D">
            <w:pPr>
              <w:spacing w:after="0" w:line="240" w:lineRule="auto"/>
              <w:rPr>
                <w:rFonts w:ascii="Times New Roman" w:eastAsia="Times New Roman" w:hAnsi="Times New Roman" w:cs="Times New Roman"/>
                <w:color w:val="000000"/>
                <w:sz w:val="24"/>
                <w:szCs w:val="24"/>
                <w:lang w:eastAsia="ru-RU"/>
              </w:rPr>
            </w:pPr>
            <w:r w:rsidRPr="0097197D">
              <w:rPr>
                <w:rFonts w:ascii="Times New Roman" w:eastAsia="Times New Roman" w:hAnsi="Times New Roman" w:cs="Times New Roman"/>
                <w:color w:val="000000"/>
                <w:sz w:val="24"/>
                <w:szCs w:val="24"/>
                <w:lang w:eastAsia="ru-RU"/>
              </w:rPr>
              <w:t>Устный опрос;</w:t>
            </w:r>
          </w:p>
          <w:p w14:paraId="77688757" w14:textId="77777777" w:rsidR="0097197D" w:rsidRPr="0097197D" w:rsidRDefault="0097197D" w:rsidP="0097197D">
            <w:pPr>
              <w:spacing w:after="0" w:line="240" w:lineRule="auto"/>
              <w:rPr>
                <w:rFonts w:ascii="Times New Roman" w:eastAsia="Times New Roman" w:hAnsi="Times New Roman" w:cs="Times New Roman"/>
                <w:color w:val="000000"/>
                <w:sz w:val="24"/>
                <w:szCs w:val="24"/>
                <w:lang w:eastAsia="ru-RU"/>
              </w:rPr>
            </w:pPr>
            <w:r w:rsidRPr="0097197D">
              <w:rPr>
                <w:rFonts w:ascii="Times New Roman" w:eastAsia="Times New Roman" w:hAnsi="Times New Roman" w:cs="Times New Roman"/>
                <w:color w:val="000000"/>
                <w:sz w:val="24"/>
                <w:szCs w:val="24"/>
                <w:lang w:eastAsia="ru-RU"/>
              </w:rPr>
              <w:t>Практическая работа;</w:t>
            </w:r>
          </w:p>
          <w:p w14:paraId="49137A13" w14:textId="001CFDE2" w:rsidR="0097197D" w:rsidRPr="00CE0E54" w:rsidRDefault="0097197D" w:rsidP="0097197D">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97197D" w:rsidRPr="00916341" w14:paraId="00E710B8"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E7FDDDA" w14:textId="77777777" w:rsidR="0097197D" w:rsidRPr="00CE0E54" w:rsidRDefault="0097197D" w:rsidP="0097197D">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164.</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A6E9C48" w14:textId="77777777" w:rsidR="0097197D" w:rsidRPr="00CE0E54" w:rsidRDefault="0097197D" w:rsidP="0097197D">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Повторение и обобщение по теме «Обыкновенные дроби»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06E56D0" w14:textId="77777777" w:rsidR="0097197D" w:rsidRPr="00CE0E54" w:rsidRDefault="0097197D" w:rsidP="0097197D">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4054F8B" w14:textId="44A55A48" w:rsidR="0097197D" w:rsidRPr="00CE0E54" w:rsidRDefault="0097197D" w:rsidP="0097197D">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AC94323" w14:textId="77777777" w:rsidR="0097197D" w:rsidRPr="00CE0E54" w:rsidRDefault="0097197D" w:rsidP="0097197D">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76218608" w14:textId="77777777" w:rsidR="0097197D" w:rsidRPr="00CE0E54" w:rsidRDefault="0097197D" w:rsidP="0097197D">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8A0F4E6" w14:textId="77777777" w:rsidR="0097197D" w:rsidRPr="0097197D" w:rsidRDefault="0097197D" w:rsidP="0097197D">
            <w:pPr>
              <w:spacing w:after="0" w:line="240" w:lineRule="auto"/>
              <w:rPr>
                <w:rFonts w:ascii="Times New Roman" w:eastAsia="Times New Roman" w:hAnsi="Times New Roman" w:cs="Times New Roman"/>
                <w:color w:val="000000"/>
                <w:sz w:val="24"/>
                <w:szCs w:val="24"/>
                <w:lang w:eastAsia="ru-RU"/>
              </w:rPr>
            </w:pPr>
            <w:r w:rsidRPr="0097197D">
              <w:rPr>
                <w:rFonts w:ascii="Times New Roman" w:eastAsia="Times New Roman" w:hAnsi="Times New Roman" w:cs="Times New Roman"/>
                <w:color w:val="000000"/>
                <w:sz w:val="24"/>
                <w:szCs w:val="24"/>
                <w:lang w:eastAsia="ru-RU"/>
              </w:rPr>
              <w:t>Устный опрос;</w:t>
            </w:r>
          </w:p>
          <w:p w14:paraId="11DFF180" w14:textId="77777777" w:rsidR="0097197D" w:rsidRPr="0097197D" w:rsidRDefault="0097197D" w:rsidP="0097197D">
            <w:pPr>
              <w:spacing w:after="0" w:line="240" w:lineRule="auto"/>
              <w:rPr>
                <w:rFonts w:ascii="Times New Roman" w:eastAsia="Times New Roman" w:hAnsi="Times New Roman" w:cs="Times New Roman"/>
                <w:color w:val="000000"/>
                <w:sz w:val="24"/>
                <w:szCs w:val="24"/>
                <w:lang w:eastAsia="ru-RU"/>
              </w:rPr>
            </w:pPr>
            <w:r w:rsidRPr="0097197D">
              <w:rPr>
                <w:rFonts w:ascii="Times New Roman" w:eastAsia="Times New Roman" w:hAnsi="Times New Roman" w:cs="Times New Roman"/>
                <w:color w:val="000000"/>
                <w:sz w:val="24"/>
                <w:szCs w:val="24"/>
                <w:lang w:eastAsia="ru-RU"/>
              </w:rPr>
              <w:t>Практическая работа;</w:t>
            </w:r>
          </w:p>
          <w:p w14:paraId="7F1FC575" w14:textId="7C648DCD" w:rsidR="0097197D" w:rsidRPr="00CE0E54" w:rsidRDefault="0097197D" w:rsidP="0097197D">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97197D" w:rsidRPr="00916341" w14:paraId="7FEDE953"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B791605" w14:textId="77777777" w:rsidR="0097197D" w:rsidRPr="00CE0E54" w:rsidRDefault="0097197D" w:rsidP="0097197D">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165.</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F4E99FB" w14:textId="77777777" w:rsidR="0097197D" w:rsidRPr="00CE0E54" w:rsidRDefault="0097197D" w:rsidP="0097197D">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Повторение и обобщение по теме «Решение текстовых задач; содержащих дроби. Основные задачи на дроби».</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5760128" w14:textId="77777777" w:rsidR="0097197D" w:rsidRPr="00CE0E54" w:rsidRDefault="0097197D" w:rsidP="0097197D">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4B17469A" w14:textId="16855B3E" w:rsidR="0097197D" w:rsidRPr="00CE0E54" w:rsidRDefault="0097197D" w:rsidP="0097197D">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6FC7183" w14:textId="77777777" w:rsidR="0097197D" w:rsidRPr="00CE0E54" w:rsidRDefault="0097197D" w:rsidP="0097197D">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2D9B9A30" w14:textId="77777777" w:rsidR="0097197D" w:rsidRPr="00CE0E54" w:rsidRDefault="0097197D" w:rsidP="0097197D">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106B59B" w14:textId="77777777" w:rsidR="0097197D" w:rsidRPr="0097197D" w:rsidRDefault="0097197D" w:rsidP="0097197D">
            <w:pPr>
              <w:spacing w:after="0" w:line="240" w:lineRule="auto"/>
              <w:rPr>
                <w:rFonts w:ascii="Times New Roman" w:eastAsia="Times New Roman" w:hAnsi="Times New Roman" w:cs="Times New Roman"/>
                <w:color w:val="000000"/>
                <w:sz w:val="24"/>
                <w:szCs w:val="24"/>
                <w:lang w:eastAsia="ru-RU"/>
              </w:rPr>
            </w:pPr>
            <w:r w:rsidRPr="0097197D">
              <w:rPr>
                <w:rFonts w:ascii="Times New Roman" w:eastAsia="Times New Roman" w:hAnsi="Times New Roman" w:cs="Times New Roman"/>
                <w:color w:val="000000"/>
                <w:sz w:val="24"/>
                <w:szCs w:val="24"/>
                <w:lang w:eastAsia="ru-RU"/>
              </w:rPr>
              <w:t>Устный опрос;</w:t>
            </w:r>
          </w:p>
          <w:p w14:paraId="6971CEEE" w14:textId="77777777" w:rsidR="0097197D" w:rsidRPr="0097197D" w:rsidRDefault="0097197D" w:rsidP="0097197D">
            <w:pPr>
              <w:spacing w:after="0" w:line="240" w:lineRule="auto"/>
              <w:rPr>
                <w:rFonts w:ascii="Times New Roman" w:eastAsia="Times New Roman" w:hAnsi="Times New Roman" w:cs="Times New Roman"/>
                <w:color w:val="000000"/>
                <w:sz w:val="24"/>
                <w:szCs w:val="24"/>
                <w:lang w:eastAsia="ru-RU"/>
              </w:rPr>
            </w:pPr>
            <w:r w:rsidRPr="0097197D">
              <w:rPr>
                <w:rFonts w:ascii="Times New Roman" w:eastAsia="Times New Roman" w:hAnsi="Times New Roman" w:cs="Times New Roman"/>
                <w:color w:val="000000"/>
                <w:sz w:val="24"/>
                <w:szCs w:val="24"/>
                <w:lang w:eastAsia="ru-RU"/>
              </w:rPr>
              <w:t>Практическая работа;</w:t>
            </w:r>
          </w:p>
          <w:p w14:paraId="4576F6FC" w14:textId="005DFEDB" w:rsidR="0097197D" w:rsidRPr="00CE0E54" w:rsidRDefault="0097197D" w:rsidP="0097197D">
            <w:pPr>
              <w:spacing w:after="0" w:line="240" w:lineRule="auto"/>
              <w:rPr>
                <w:rFonts w:ascii="Times New Roman" w:eastAsia="MS Mincho" w:hAnsi="Times New Roman" w:cs="Times New Roman"/>
                <w:sz w:val="24"/>
                <w:szCs w:val="24"/>
                <w:lang w:val="en-US"/>
              </w:rPr>
            </w:pPr>
          </w:p>
        </w:tc>
      </w:tr>
      <w:tr w:rsidR="0097197D" w:rsidRPr="00916341" w14:paraId="202EE083"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51D15CD" w14:textId="77777777" w:rsidR="0097197D" w:rsidRPr="00CE0E54" w:rsidRDefault="0097197D" w:rsidP="0097197D">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166.</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7DA5508" w14:textId="77777777" w:rsidR="0097197D" w:rsidRPr="00CE0E54" w:rsidRDefault="0097197D" w:rsidP="0097197D">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Повторение и обобщение по теме «Сложение, вычитание, умножение и деление десятичных дробей».</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DFCDB89" w14:textId="77777777" w:rsidR="0097197D" w:rsidRPr="00CE0E54" w:rsidRDefault="0097197D" w:rsidP="0097197D">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87F097C" w14:textId="150A2042" w:rsidR="0097197D" w:rsidRPr="00CE0E54" w:rsidRDefault="0097197D" w:rsidP="0097197D">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C9BB77B" w14:textId="77777777" w:rsidR="0097197D" w:rsidRPr="00CE0E54" w:rsidRDefault="0097197D" w:rsidP="0097197D">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2CDAD6EE" w14:textId="77777777" w:rsidR="0097197D" w:rsidRPr="00CE0E54" w:rsidRDefault="0097197D" w:rsidP="0097197D">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586B7B1" w14:textId="77777777" w:rsidR="0097197D" w:rsidRPr="0097197D" w:rsidRDefault="0097197D" w:rsidP="0097197D">
            <w:pPr>
              <w:spacing w:after="0" w:line="240" w:lineRule="auto"/>
              <w:rPr>
                <w:rFonts w:ascii="Times New Roman" w:eastAsia="Times New Roman" w:hAnsi="Times New Roman" w:cs="Times New Roman"/>
                <w:color w:val="000000"/>
                <w:sz w:val="24"/>
                <w:szCs w:val="24"/>
                <w:lang w:eastAsia="ru-RU"/>
              </w:rPr>
            </w:pPr>
            <w:r w:rsidRPr="0097197D">
              <w:rPr>
                <w:rFonts w:ascii="Times New Roman" w:eastAsia="Times New Roman" w:hAnsi="Times New Roman" w:cs="Times New Roman"/>
                <w:color w:val="000000"/>
                <w:sz w:val="24"/>
                <w:szCs w:val="24"/>
                <w:lang w:eastAsia="ru-RU"/>
              </w:rPr>
              <w:t>Устный опрос;</w:t>
            </w:r>
          </w:p>
          <w:p w14:paraId="0C41C171" w14:textId="77777777" w:rsidR="0097197D" w:rsidRPr="0097197D" w:rsidRDefault="0097197D" w:rsidP="0097197D">
            <w:pPr>
              <w:spacing w:after="0" w:line="240" w:lineRule="auto"/>
              <w:rPr>
                <w:rFonts w:ascii="Times New Roman" w:eastAsia="Times New Roman" w:hAnsi="Times New Roman" w:cs="Times New Roman"/>
                <w:color w:val="000000"/>
                <w:sz w:val="24"/>
                <w:szCs w:val="24"/>
                <w:lang w:eastAsia="ru-RU"/>
              </w:rPr>
            </w:pPr>
            <w:r w:rsidRPr="0097197D">
              <w:rPr>
                <w:rFonts w:ascii="Times New Roman" w:eastAsia="Times New Roman" w:hAnsi="Times New Roman" w:cs="Times New Roman"/>
                <w:color w:val="000000"/>
                <w:sz w:val="24"/>
                <w:szCs w:val="24"/>
                <w:lang w:eastAsia="ru-RU"/>
              </w:rPr>
              <w:t>Практическая работа;</w:t>
            </w:r>
          </w:p>
          <w:p w14:paraId="62743C01" w14:textId="116A4932" w:rsidR="0097197D" w:rsidRPr="00CE0E54" w:rsidRDefault="0097197D" w:rsidP="0097197D">
            <w:pPr>
              <w:spacing w:after="0" w:line="240" w:lineRule="auto"/>
              <w:rPr>
                <w:rFonts w:ascii="Times New Roman" w:eastAsia="MS Mincho" w:hAnsi="Times New Roman" w:cs="Times New Roman"/>
                <w:sz w:val="24"/>
                <w:szCs w:val="24"/>
                <w:lang w:val="en-US"/>
              </w:rPr>
            </w:pPr>
          </w:p>
        </w:tc>
      </w:tr>
      <w:tr w:rsidR="0097197D" w:rsidRPr="00916341" w14:paraId="3C305457"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167B584" w14:textId="77777777" w:rsidR="0097197D" w:rsidRPr="00CE0E54" w:rsidRDefault="0097197D" w:rsidP="0097197D">
            <w:pPr>
              <w:autoSpaceDE w:val="0"/>
              <w:autoSpaceDN w:val="0"/>
              <w:spacing w:after="0" w:line="240" w:lineRule="auto"/>
              <w:ind w:left="72"/>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val="en-US"/>
              </w:rPr>
              <w:t>167.</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2AB5E12" w14:textId="77777777" w:rsidR="0097197D" w:rsidRPr="00CE0E54" w:rsidRDefault="0097197D" w:rsidP="0097197D">
            <w:pPr>
              <w:spacing w:after="0" w:line="240" w:lineRule="auto"/>
              <w:rPr>
                <w:rFonts w:ascii="Times New Roman" w:eastAsia="MS Mincho" w:hAnsi="Times New Roman" w:cs="Times New Roman"/>
                <w:b/>
                <w:bCs/>
                <w:sz w:val="24"/>
                <w:szCs w:val="24"/>
              </w:rPr>
            </w:pPr>
            <w:r w:rsidRPr="00CE0E54">
              <w:rPr>
                <w:rFonts w:ascii="Times New Roman" w:eastAsia="Times New Roman" w:hAnsi="Times New Roman" w:cs="Times New Roman"/>
                <w:b/>
                <w:bCs/>
                <w:color w:val="000000"/>
                <w:sz w:val="24"/>
                <w:szCs w:val="24"/>
                <w:lang w:eastAsia="ru-RU"/>
              </w:rPr>
              <w:t>Итоговая контрольная работа за курс 5 класса</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344BF91" w14:textId="77777777" w:rsidR="0097197D" w:rsidRPr="00CE0E54" w:rsidRDefault="0097197D" w:rsidP="0097197D">
            <w:pPr>
              <w:autoSpaceDE w:val="0"/>
              <w:autoSpaceDN w:val="0"/>
              <w:spacing w:after="0" w:line="240" w:lineRule="auto"/>
              <w:ind w:left="72"/>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F75EE26" w14:textId="77777777" w:rsidR="0097197D" w:rsidRPr="00CE0E54" w:rsidRDefault="0097197D" w:rsidP="0097197D">
            <w:pPr>
              <w:spacing w:after="0" w:line="240" w:lineRule="auto"/>
              <w:jc w:val="center"/>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A3E04CB" w14:textId="3360B64B" w:rsidR="0097197D" w:rsidRPr="00CE0E54" w:rsidRDefault="0097197D" w:rsidP="0097197D">
            <w:pPr>
              <w:spacing w:after="0" w:line="240" w:lineRule="auto"/>
              <w:jc w:val="center"/>
              <w:rPr>
                <w:rFonts w:ascii="Times New Roman" w:eastAsia="MS Mincho" w:hAnsi="Times New Roman" w:cs="Times New Roman"/>
                <w:b/>
                <w:bCs/>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284AA32F" w14:textId="77777777" w:rsidR="0097197D" w:rsidRPr="00CE0E54" w:rsidRDefault="0097197D" w:rsidP="0097197D">
            <w:pPr>
              <w:spacing w:after="0" w:line="240" w:lineRule="auto"/>
              <w:jc w:val="center"/>
              <w:rPr>
                <w:rFonts w:ascii="Times New Roman" w:eastAsia="MS Mincho" w:hAnsi="Times New Roman" w:cs="Times New Roman"/>
                <w:b/>
                <w:bCs/>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26307D5" w14:textId="77777777" w:rsidR="0097197D" w:rsidRPr="00CE0E54" w:rsidRDefault="0097197D" w:rsidP="0097197D">
            <w:pPr>
              <w:spacing w:after="0" w:line="240" w:lineRule="auto"/>
              <w:rPr>
                <w:rFonts w:ascii="Times New Roman" w:eastAsia="MS Mincho" w:hAnsi="Times New Roman" w:cs="Times New Roman"/>
                <w:b/>
                <w:bCs/>
                <w:sz w:val="24"/>
                <w:szCs w:val="24"/>
                <w:lang w:val="en-US"/>
              </w:rPr>
            </w:pPr>
            <w:r w:rsidRPr="00CE0E54">
              <w:rPr>
                <w:rFonts w:ascii="Times New Roman" w:eastAsia="Times New Roman" w:hAnsi="Times New Roman" w:cs="Times New Roman"/>
                <w:b/>
                <w:bCs/>
                <w:color w:val="000000"/>
                <w:sz w:val="24"/>
                <w:szCs w:val="24"/>
                <w:lang w:eastAsia="ru-RU"/>
              </w:rPr>
              <w:t>Контрольная работа;</w:t>
            </w:r>
            <w:r w:rsidRPr="00CE0E54">
              <w:rPr>
                <w:rFonts w:ascii="Times New Roman" w:eastAsia="Times New Roman" w:hAnsi="Times New Roman" w:cs="Times New Roman"/>
                <w:b/>
                <w:bCs/>
                <w:color w:val="000000"/>
                <w:sz w:val="24"/>
                <w:szCs w:val="24"/>
                <w:bdr w:val="dashed" w:sz="6" w:space="0" w:color="FF0000" w:frame="1"/>
                <w:shd w:val="clear" w:color="auto" w:fill="F7FDF7"/>
                <w:lang w:eastAsia="ru-RU"/>
              </w:rPr>
              <w:br/>
            </w:r>
          </w:p>
        </w:tc>
      </w:tr>
      <w:tr w:rsidR="0097197D" w:rsidRPr="00916341" w14:paraId="7389D685"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5205EE8" w14:textId="77777777" w:rsidR="0097197D" w:rsidRPr="00CE0E54" w:rsidRDefault="0097197D" w:rsidP="0097197D">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168.</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5E5A0D4" w14:textId="77777777" w:rsidR="0097197D" w:rsidRPr="00CE0E54" w:rsidRDefault="0097197D" w:rsidP="0097197D">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Повторение и обобщение по теме «Решение практических задач с практическим содержанием».</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557C7D9" w14:textId="77777777" w:rsidR="0097197D" w:rsidRPr="00CE0E54" w:rsidRDefault="0097197D" w:rsidP="0097197D">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39A99B7" w14:textId="7B504273" w:rsidR="0097197D" w:rsidRPr="00CE0E54" w:rsidRDefault="0097197D" w:rsidP="0097197D">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D07B8B4" w14:textId="77777777" w:rsidR="0097197D" w:rsidRPr="00CE0E54" w:rsidRDefault="0097197D" w:rsidP="0097197D">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C45A637" w14:textId="77777777" w:rsidR="0097197D" w:rsidRPr="00CE0E54" w:rsidRDefault="0097197D" w:rsidP="0097197D">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CC86451" w14:textId="77777777" w:rsidR="0097197D" w:rsidRPr="0097197D" w:rsidRDefault="0097197D" w:rsidP="0097197D">
            <w:pPr>
              <w:spacing w:after="0" w:line="240" w:lineRule="auto"/>
              <w:rPr>
                <w:rFonts w:ascii="Times New Roman" w:eastAsia="Times New Roman" w:hAnsi="Times New Roman" w:cs="Times New Roman"/>
                <w:color w:val="000000"/>
                <w:sz w:val="24"/>
                <w:szCs w:val="24"/>
                <w:lang w:eastAsia="ru-RU"/>
              </w:rPr>
            </w:pPr>
            <w:r w:rsidRPr="0097197D">
              <w:rPr>
                <w:rFonts w:ascii="Times New Roman" w:eastAsia="Times New Roman" w:hAnsi="Times New Roman" w:cs="Times New Roman"/>
                <w:color w:val="000000"/>
                <w:sz w:val="24"/>
                <w:szCs w:val="24"/>
                <w:lang w:eastAsia="ru-RU"/>
              </w:rPr>
              <w:t>Устный опрос;</w:t>
            </w:r>
          </w:p>
          <w:p w14:paraId="7EBD2966" w14:textId="77777777" w:rsidR="0097197D" w:rsidRPr="0097197D" w:rsidRDefault="0097197D" w:rsidP="0097197D">
            <w:pPr>
              <w:spacing w:after="0" w:line="240" w:lineRule="auto"/>
              <w:rPr>
                <w:rFonts w:ascii="Times New Roman" w:eastAsia="Times New Roman" w:hAnsi="Times New Roman" w:cs="Times New Roman"/>
                <w:color w:val="000000"/>
                <w:sz w:val="24"/>
                <w:szCs w:val="24"/>
                <w:lang w:eastAsia="ru-RU"/>
              </w:rPr>
            </w:pPr>
            <w:r w:rsidRPr="0097197D">
              <w:rPr>
                <w:rFonts w:ascii="Times New Roman" w:eastAsia="Times New Roman" w:hAnsi="Times New Roman" w:cs="Times New Roman"/>
                <w:color w:val="000000"/>
                <w:sz w:val="24"/>
                <w:szCs w:val="24"/>
                <w:lang w:eastAsia="ru-RU"/>
              </w:rPr>
              <w:t>Практическая работа;</w:t>
            </w:r>
          </w:p>
          <w:p w14:paraId="670630C5" w14:textId="67F3BDE2" w:rsidR="0097197D" w:rsidRPr="00CE0E54" w:rsidRDefault="0097197D" w:rsidP="0097197D">
            <w:pPr>
              <w:spacing w:after="0" w:line="240" w:lineRule="auto"/>
              <w:rPr>
                <w:rFonts w:ascii="Times New Roman" w:eastAsia="MS Mincho" w:hAnsi="Times New Roman" w:cs="Times New Roman"/>
                <w:sz w:val="24"/>
                <w:szCs w:val="24"/>
                <w:lang w:val="en-US"/>
              </w:rPr>
            </w:pPr>
          </w:p>
        </w:tc>
      </w:tr>
      <w:tr w:rsidR="0097197D" w:rsidRPr="00916341" w14:paraId="176BFBC8"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9F7AE2C" w14:textId="77777777" w:rsidR="0097197D" w:rsidRPr="00CE0E54" w:rsidRDefault="0097197D" w:rsidP="0097197D">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169.</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DE17937" w14:textId="77777777" w:rsidR="0097197D" w:rsidRPr="00CE0E54" w:rsidRDefault="0097197D" w:rsidP="0097197D">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Повторение и обобщение по теме «Решение текстовых задач с практическим содержанием».</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DF42BC4" w14:textId="77777777" w:rsidR="0097197D" w:rsidRPr="00CE0E54" w:rsidRDefault="0097197D" w:rsidP="0097197D">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2B3FD08D" w14:textId="51123C93" w:rsidR="0097197D" w:rsidRPr="00CE0E54" w:rsidRDefault="0097197D" w:rsidP="0097197D">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A307C9A" w14:textId="77777777" w:rsidR="0097197D" w:rsidRPr="00CE0E54" w:rsidRDefault="0097197D" w:rsidP="0097197D">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4128EF72" w14:textId="77777777" w:rsidR="0097197D" w:rsidRPr="00CE0E54" w:rsidRDefault="0097197D" w:rsidP="0097197D">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D58FA57" w14:textId="77777777" w:rsidR="0097197D" w:rsidRPr="0097197D" w:rsidRDefault="0097197D" w:rsidP="0097197D">
            <w:pPr>
              <w:spacing w:after="0" w:line="240" w:lineRule="auto"/>
              <w:rPr>
                <w:rFonts w:ascii="Times New Roman" w:eastAsia="Times New Roman" w:hAnsi="Times New Roman" w:cs="Times New Roman"/>
                <w:color w:val="000000"/>
                <w:sz w:val="24"/>
                <w:szCs w:val="24"/>
                <w:lang w:eastAsia="ru-RU"/>
              </w:rPr>
            </w:pPr>
            <w:r w:rsidRPr="0097197D">
              <w:rPr>
                <w:rFonts w:ascii="Times New Roman" w:eastAsia="Times New Roman" w:hAnsi="Times New Roman" w:cs="Times New Roman"/>
                <w:color w:val="000000"/>
                <w:sz w:val="24"/>
                <w:szCs w:val="24"/>
                <w:lang w:eastAsia="ru-RU"/>
              </w:rPr>
              <w:t>Устный опрос;</w:t>
            </w:r>
          </w:p>
          <w:p w14:paraId="0988D2F8" w14:textId="77777777" w:rsidR="0097197D" w:rsidRPr="0097197D" w:rsidRDefault="0097197D" w:rsidP="0097197D">
            <w:pPr>
              <w:spacing w:after="0" w:line="240" w:lineRule="auto"/>
              <w:rPr>
                <w:rFonts w:ascii="Times New Roman" w:eastAsia="Times New Roman" w:hAnsi="Times New Roman" w:cs="Times New Roman"/>
                <w:color w:val="000000"/>
                <w:sz w:val="24"/>
                <w:szCs w:val="24"/>
                <w:lang w:eastAsia="ru-RU"/>
              </w:rPr>
            </w:pPr>
            <w:r w:rsidRPr="0097197D">
              <w:rPr>
                <w:rFonts w:ascii="Times New Roman" w:eastAsia="Times New Roman" w:hAnsi="Times New Roman" w:cs="Times New Roman"/>
                <w:color w:val="000000"/>
                <w:sz w:val="24"/>
                <w:szCs w:val="24"/>
                <w:lang w:eastAsia="ru-RU"/>
              </w:rPr>
              <w:t>Практическая работа;</w:t>
            </w:r>
          </w:p>
          <w:p w14:paraId="5A76B789" w14:textId="4E5A219D" w:rsidR="0097197D" w:rsidRPr="00CE0E54" w:rsidRDefault="0097197D" w:rsidP="0097197D">
            <w:pPr>
              <w:spacing w:after="0" w:line="240" w:lineRule="auto"/>
              <w:rPr>
                <w:rFonts w:ascii="Times New Roman" w:eastAsia="MS Mincho" w:hAnsi="Times New Roman" w:cs="Times New Roman"/>
                <w:sz w:val="24"/>
                <w:szCs w:val="24"/>
                <w:lang w:val="en-US"/>
              </w:rPr>
            </w:pPr>
          </w:p>
        </w:tc>
      </w:tr>
      <w:tr w:rsidR="0097197D" w:rsidRPr="00916341" w14:paraId="34C54215" w14:textId="77777777" w:rsidTr="00103004">
        <w:trPr>
          <w:jc w:val="center"/>
        </w:trPr>
        <w:tc>
          <w:tcPr>
            <w:tcW w:w="8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4A6E88C" w14:textId="77777777" w:rsidR="0097197D" w:rsidRPr="00CE0E54" w:rsidRDefault="0097197D" w:rsidP="0097197D">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170.</w:t>
            </w:r>
          </w:p>
        </w:tc>
        <w:tc>
          <w:tcPr>
            <w:tcW w:w="2977"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23401E0" w14:textId="77777777" w:rsidR="0097197D" w:rsidRPr="00CE0E54" w:rsidRDefault="0097197D" w:rsidP="0097197D">
            <w:pPr>
              <w:spacing w:after="0" w:line="240" w:lineRule="auto"/>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lang w:eastAsia="ru-RU"/>
              </w:rPr>
              <w:t xml:space="preserve">Обобщение и </w:t>
            </w:r>
            <w:r w:rsidRPr="00CE0E54">
              <w:rPr>
                <w:rFonts w:ascii="Times New Roman" w:eastAsia="Times New Roman" w:hAnsi="Times New Roman" w:cs="Times New Roman"/>
                <w:color w:val="000000"/>
                <w:sz w:val="24"/>
                <w:szCs w:val="24"/>
                <w:lang w:eastAsia="ru-RU"/>
              </w:rPr>
              <w:lastRenderedPageBreak/>
              <w:t>систематизация знаний. Итоговый урок</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038BF00" w14:textId="77777777" w:rsidR="0097197D" w:rsidRPr="00CE0E54" w:rsidRDefault="0097197D" w:rsidP="0097197D">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6C04278F" w14:textId="43AAA48D" w:rsidR="0097197D" w:rsidRPr="00CE0E54" w:rsidRDefault="0097197D" w:rsidP="0097197D">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66E7A81" w14:textId="77777777" w:rsidR="0097197D" w:rsidRPr="00CE0E54" w:rsidRDefault="0097197D" w:rsidP="0097197D">
            <w:pPr>
              <w:spacing w:after="0" w:line="240" w:lineRule="auto"/>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cPr>
          <w:p w14:paraId="075E93E3" w14:textId="77777777" w:rsidR="0097197D" w:rsidRPr="00CE0E54" w:rsidRDefault="0097197D" w:rsidP="0097197D">
            <w:pPr>
              <w:spacing w:after="0" w:line="240" w:lineRule="auto"/>
              <w:jc w:val="center"/>
              <w:rPr>
                <w:rFonts w:ascii="Times New Roman" w:eastAsia="MS Mincho"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25C2A07" w14:textId="77777777" w:rsidR="0097197D" w:rsidRPr="00CE0E54" w:rsidRDefault="0097197D" w:rsidP="0097197D">
            <w:pPr>
              <w:spacing w:after="0" w:line="240" w:lineRule="auto"/>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eastAsia="ru-RU"/>
              </w:rPr>
              <w:t>Устный опрос;</w:t>
            </w:r>
            <w:r w:rsidRPr="00CE0E54">
              <w:rPr>
                <w:rFonts w:ascii="Times New Roman" w:eastAsia="Times New Roman" w:hAnsi="Times New Roman" w:cs="Times New Roman"/>
                <w:color w:val="000000"/>
                <w:sz w:val="24"/>
                <w:szCs w:val="24"/>
                <w:bdr w:val="dashed" w:sz="6" w:space="0" w:color="FF0000" w:frame="1"/>
                <w:shd w:val="clear" w:color="auto" w:fill="F7FDF7"/>
                <w:lang w:eastAsia="ru-RU"/>
              </w:rPr>
              <w:br/>
            </w:r>
          </w:p>
        </w:tc>
      </w:tr>
      <w:tr w:rsidR="0097197D" w:rsidRPr="00916341" w14:paraId="5729F4A4" w14:textId="77777777" w:rsidTr="00103004">
        <w:trPr>
          <w:jc w:val="center"/>
        </w:trPr>
        <w:tc>
          <w:tcPr>
            <w:tcW w:w="3824" w:type="dxa"/>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E84FCEB" w14:textId="77777777" w:rsidR="0097197D" w:rsidRPr="00CE0E54" w:rsidRDefault="0097197D" w:rsidP="0097197D">
            <w:pPr>
              <w:autoSpaceDE w:val="0"/>
              <w:autoSpaceDN w:val="0"/>
              <w:spacing w:after="0" w:line="240" w:lineRule="auto"/>
              <w:ind w:left="72" w:right="144"/>
              <w:rPr>
                <w:rFonts w:ascii="Times New Roman" w:eastAsia="MS Mincho" w:hAnsi="Times New Roman" w:cs="Times New Roman"/>
                <w:sz w:val="24"/>
                <w:szCs w:val="24"/>
              </w:rPr>
            </w:pPr>
            <w:r w:rsidRPr="00CE0E54">
              <w:rPr>
                <w:rFonts w:ascii="Times New Roman" w:eastAsia="Times New Roman" w:hAnsi="Times New Roman" w:cs="Times New Roman"/>
                <w:color w:val="000000"/>
                <w:sz w:val="24"/>
                <w:szCs w:val="24"/>
              </w:rPr>
              <w:lastRenderedPageBreak/>
              <w:t>ОБЩЕЕ КОЛИЧЕСТВО ЧАСОВ ПО ПРОГРАММЕ</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EE77C52" w14:textId="77777777" w:rsidR="0097197D" w:rsidRPr="00CE0E54" w:rsidRDefault="0097197D" w:rsidP="0097197D">
            <w:pPr>
              <w:autoSpaceDE w:val="0"/>
              <w:autoSpaceDN w:val="0"/>
              <w:spacing w:after="0" w:line="240" w:lineRule="auto"/>
              <w:ind w:left="72"/>
              <w:jc w:val="center"/>
              <w:rPr>
                <w:rFonts w:ascii="Times New Roman" w:eastAsia="MS Mincho" w:hAnsi="Times New Roman" w:cs="Times New Roman"/>
                <w:sz w:val="24"/>
                <w:szCs w:val="24"/>
                <w:lang w:val="en-US"/>
              </w:rPr>
            </w:pPr>
            <w:r w:rsidRPr="00CE0E54">
              <w:rPr>
                <w:rFonts w:ascii="Times New Roman" w:eastAsia="Times New Roman" w:hAnsi="Times New Roman" w:cs="Times New Roman"/>
                <w:color w:val="000000"/>
                <w:sz w:val="24"/>
                <w:szCs w:val="24"/>
                <w:lang w:val="en-US"/>
              </w:rPr>
              <w:t>170</w:t>
            </w:r>
          </w:p>
        </w:tc>
        <w:tc>
          <w:tcPr>
            <w:tcW w:w="0" w:type="auto"/>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1990B10" w14:textId="3EAB9CBC" w:rsidR="0097197D" w:rsidRPr="00CE0E54" w:rsidRDefault="00AA0029" w:rsidP="0097197D">
            <w:pPr>
              <w:autoSpaceDE w:val="0"/>
              <w:autoSpaceDN w:val="0"/>
              <w:spacing w:after="0" w:line="240" w:lineRule="auto"/>
              <w:ind w:left="72"/>
              <w:jc w:val="center"/>
              <w:rPr>
                <w:rFonts w:ascii="Times New Roman" w:eastAsia="MS Mincho" w:hAnsi="Times New Roman" w:cs="Times New Roman"/>
                <w:sz w:val="24"/>
                <w:szCs w:val="24"/>
              </w:rPr>
            </w:pPr>
            <w:r>
              <w:rPr>
                <w:rFonts w:ascii="Times New Roman" w:eastAsia="Times New Roman" w:hAnsi="Times New Roman" w:cs="Times New Roman"/>
                <w:color w:val="000000"/>
                <w:sz w:val="24"/>
                <w:szCs w:val="24"/>
              </w:rPr>
              <w:t>13</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74A4445" w14:textId="0F177BC5" w:rsidR="0097197D" w:rsidRPr="00CE0E54" w:rsidRDefault="0097197D" w:rsidP="0097197D">
            <w:pPr>
              <w:spacing w:after="0" w:line="240" w:lineRule="auto"/>
              <w:rPr>
                <w:rFonts w:ascii="Times New Roman" w:eastAsia="MS Mincho" w:hAnsi="Times New Roman" w:cs="Times New Roman"/>
                <w:sz w:val="24"/>
                <w:szCs w:val="24"/>
              </w:rPr>
            </w:pPr>
          </w:p>
        </w:tc>
      </w:tr>
    </w:tbl>
    <w:p w14:paraId="7F9B0ECB" w14:textId="77777777" w:rsidR="00CE0E54" w:rsidRPr="00CE0E54" w:rsidRDefault="00CE0E54" w:rsidP="00CE0E54">
      <w:pPr>
        <w:autoSpaceDE w:val="0"/>
        <w:autoSpaceDN w:val="0"/>
        <w:spacing w:after="0" w:line="240" w:lineRule="auto"/>
        <w:rPr>
          <w:rFonts w:ascii="Cambria" w:eastAsia="MS Mincho" w:hAnsi="Cambria" w:cs="Times New Roman"/>
          <w:lang w:val="en-US"/>
        </w:rPr>
      </w:pPr>
    </w:p>
    <w:p w14:paraId="7A936C11" w14:textId="77777777" w:rsidR="00CE0E54" w:rsidRPr="00CE0E54" w:rsidRDefault="00CE0E54" w:rsidP="00CE0E54">
      <w:pPr>
        <w:spacing w:after="0" w:line="240" w:lineRule="auto"/>
        <w:rPr>
          <w:rFonts w:ascii="Cambria" w:eastAsia="MS Mincho" w:hAnsi="Cambria" w:cs="Times New Roman"/>
          <w:lang w:val="en-US"/>
        </w:rPr>
        <w:sectPr w:rsidR="00CE0E54" w:rsidRPr="00CE0E54" w:rsidSect="00DB1E14">
          <w:pgSz w:w="11907" w:h="16840" w:code="9"/>
          <w:pgMar w:top="284" w:right="987" w:bottom="1134" w:left="663" w:header="720" w:footer="720" w:gutter="0"/>
          <w:cols w:space="720"/>
        </w:sectPr>
      </w:pPr>
    </w:p>
    <w:p w14:paraId="04A5BECB" w14:textId="77777777" w:rsidR="00CE0E54" w:rsidRPr="00CE0E54" w:rsidRDefault="00CE0E54" w:rsidP="00CE0E54">
      <w:pPr>
        <w:autoSpaceDE w:val="0"/>
        <w:autoSpaceDN w:val="0"/>
        <w:spacing w:after="0" w:line="240" w:lineRule="auto"/>
        <w:rPr>
          <w:rFonts w:ascii="Cambria" w:eastAsia="MS Mincho" w:hAnsi="Cambria" w:cs="Times New Roman"/>
          <w:lang w:val="en-US"/>
        </w:rPr>
      </w:pPr>
    </w:p>
    <w:p w14:paraId="65951389" w14:textId="77777777" w:rsidR="00CE0E54" w:rsidRPr="00CE0E54" w:rsidRDefault="00CE0E54" w:rsidP="00CE0E54">
      <w:pPr>
        <w:autoSpaceDE w:val="0"/>
        <w:autoSpaceDN w:val="0"/>
        <w:spacing w:after="0" w:line="240" w:lineRule="auto"/>
        <w:rPr>
          <w:rFonts w:ascii="Times New Roman" w:eastAsia="Times New Roman" w:hAnsi="Times New Roman" w:cs="Times New Roman"/>
          <w:b/>
          <w:color w:val="000000"/>
          <w:sz w:val="24"/>
        </w:rPr>
      </w:pPr>
      <w:r w:rsidRPr="00CE0E54">
        <w:rPr>
          <w:rFonts w:ascii="Times New Roman" w:eastAsia="Times New Roman" w:hAnsi="Times New Roman" w:cs="Times New Roman"/>
          <w:b/>
          <w:color w:val="000000"/>
          <w:sz w:val="24"/>
        </w:rPr>
        <w:t xml:space="preserve">УЧЕБНО-МЕТОДИЧЕСКОЕ ОБЕСПЕЧЕНИЕ ОБРАЗОВАТЕЛЬНОГО ПРОЦЕССА </w:t>
      </w:r>
    </w:p>
    <w:p w14:paraId="231B6BE7" w14:textId="77777777" w:rsidR="00CE0E54" w:rsidRPr="00CE0E54" w:rsidRDefault="00CE0E54" w:rsidP="00CE0E54">
      <w:pPr>
        <w:autoSpaceDE w:val="0"/>
        <w:autoSpaceDN w:val="0"/>
        <w:spacing w:after="0" w:line="240" w:lineRule="auto"/>
        <w:rPr>
          <w:rFonts w:ascii="Cambria" w:eastAsia="MS Mincho" w:hAnsi="Cambria" w:cs="Times New Roman"/>
        </w:rPr>
      </w:pPr>
      <w:r w:rsidRPr="00CE0E54">
        <w:rPr>
          <w:rFonts w:ascii="Cambria" w:eastAsia="MS Mincho" w:hAnsi="Cambria" w:cs="Times New Roman"/>
        </w:rPr>
        <w:t>УЧЕБНОЕ ОБОРУДОВАНИЕ</w:t>
      </w:r>
    </w:p>
    <w:p w14:paraId="6E073D6E" w14:textId="77777777" w:rsidR="00CE0E54" w:rsidRPr="00CE0E54" w:rsidRDefault="00CE0E54" w:rsidP="00CE0E54">
      <w:pPr>
        <w:autoSpaceDE w:val="0"/>
        <w:autoSpaceDN w:val="0"/>
        <w:spacing w:after="0" w:line="240" w:lineRule="auto"/>
        <w:ind w:right="1440"/>
        <w:rPr>
          <w:rFonts w:ascii="Times New Roman" w:eastAsia="Times New Roman" w:hAnsi="Times New Roman" w:cs="Times New Roman"/>
          <w:color w:val="000000"/>
          <w:sz w:val="24"/>
        </w:rPr>
      </w:pPr>
      <w:r w:rsidRPr="00CE0E54">
        <w:rPr>
          <w:rFonts w:ascii="Times New Roman" w:eastAsia="Times New Roman" w:hAnsi="Times New Roman" w:cs="Times New Roman"/>
          <w:color w:val="000000"/>
          <w:sz w:val="24"/>
        </w:rPr>
        <w:t>1. Линейка классная</w:t>
      </w:r>
    </w:p>
    <w:p w14:paraId="26CC8DDD" w14:textId="77777777" w:rsidR="00CE0E54" w:rsidRPr="00CE0E54" w:rsidRDefault="00CE0E54" w:rsidP="00CE0E54">
      <w:pPr>
        <w:autoSpaceDE w:val="0"/>
        <w:autoSpaceDN w:val="0"/>
        <w:spacing w:after="0" w:line="240" w:lineRule="auto"/>
        <w:ind w:right="1440"/>
        <w:rPr>
          <w:rFonts w:ascii="Times New Roman" w:eastAsia="Times New Roman" w:hAnsi="Times New Roman" w:cs="Times New Roman"/>
          <w:color w:val="000000"/>
          <w:sz w:val="24"/>
        </w:rPr>
      </w:pPr>
      <w:r w:rsidRPr="00CE0E54">
        <w:rPr>
          <w:rFonts w:ascii="Times New Roman" w:eastAsia="Times New Roman" w:hAnsi="Times New Roman" w:cs="Times New Roman"/>
          <w:color w:val="000000"/>
          <w:sz w:val="24"/>
        </w:rPr>
        <w:t>2. Треугольник классный (45°, 45°)</w:t>
      </w:r>
    </w:p>
    <w:p w14:paraId="106B1627" w14:textId="77777777" w:rsidR="00CE0E54" w:rsidRPr="00CE0E54" w:rsidRDefault="00CE0E54" w:rsidP="00CE0E54">
      <w:pPr>
        <w:autoSpaceDE w:val="0"/>
        <w:autoSpaceDN w:val="0"/>
        <w:spacing w:after="0" w:line="240" w:lineRule="auto"/>
        <w:ind w:right="1440"/>
        <w:rPr>
          <w:rFonts w:ascii="Times New Roman" w:eastAsia="Times New Roman" w:hAnsi="Times New Roman" w:cs="Times New Roman"/>
          <w:color w:val="000000"/>
          <w:sz w:val="24"/>
        </w:rPr>
      </w:pPr>
      <w:r w:rsidRPr="00CE0E54">
        <w:rPr>
          <w:rFonts w:ascii="Times New Roman" w:eastAsia="Times New Roman" w:hAnsi="Times New Roman" w:cs="Times New Roman"/>
          <w:color w:val="000000"/>
          <w:sz w:val="24"/>
        </w:rPr>
        <w:t>3.треугольник классный (30°, 60°)</w:t>
      </w:r>
    </w:p>
    <w:p w14:paraId="773D98DA" w14:textId="77777777" w:rsidR="00CE0E54" w:rsidRPr="00CE0E54" w:rsidRDefault="00CE0E54" w:rsidP="00CE0E54">
      <w:pPr>
        <w:autoSpaceDE w:val="0"/>
        <w:autoSpaceDN w:val="0"/>
        <w:spacing w:after="0" w:line="240" w:lineRule="auto"/>
        <w:ind w:right="1440"/>
        <w:rPr>
          <w:rFonts w:ascii="Times New Roman" w:eastAsia="Times New Roman" w:hAnsi="Times New Roman" w:cs="Times New Roman"/>
          <w:color w:val="000000"/>
          <w:sz w:val="24"/>
        </w:rPr>
      </w:pPr>
      <w:r w:rsidRPr="00CE0E54">
        <w:rPr>
          <w:rFonts w:ascii="Times New Roman" w:eastAsia="Times New Roman" w:hAnsi="Times New Roman" w:cs="Times New Roman"/>
          <w:color w:val="000000"/>
          <w:sz w:val="24"/>
        </w:rPr>
        <w:t>4.транспортир классный</w:t>
      </w:r>
    </w:p>
    <w:p w14:paraId="111DD65D" w14:textId="77777777" w:rsidR="00CE0E54" w:rsidRPr="00CE0E54" w:rsidRDefault="00CE0E54" w:rsidP="00CE0E54">
      <w:pPr>
        <w:autoSpaceDE w:val="0"/>
        <w:autoSpaceDN w:val="0"/>
        <w:spacing w:after="0" w:line="240" w:lineRule="auto"/>
        <w:ind w:right="1440"/>
        <w:rPr>
          <w:rFonts w:ascii="Times New Roman" w:eastAsia="Times New Roman" w:hAnsi="Times New Roman" w:cs="Times New Roman"/>
          <w:color w:val="000000"/>
          <w:sz w:val="24"/>
        </w:rPr>
      </w:pPr>
      <w:r w:rsidRPr="00CE0E54">
        <w:rPr>
          <w:rFonts w:ascii="Times New Roman" w:eastAsia="Times New Roman" w:hAnsi="Times New Roman" w:cs="Times New Roman"/>
          <w:color w:val="000000"/>
          <w:sz w:val="24"/>
        </w:rPr>
        <w:t>5.циркуль классный</w:t>
      </w:r>
    </w:p>
    <w:p w14:paraId="40B5684E" w14:textId="77777777" w:rsidR="00CE0E54" w:rsidRPr="00CE0E54" w:rsidRDefault="00CE0E54" w:rsidP="00CE0E54">
      <w:pPr>
        <w:autoSpaceDE w:val="0"/>
        <w:autoSpaceDN w:val="0"/>
        <w:spacing w:after="0" w:line="240" w:lineRule="auto"/>
        <w:ind w:right="1440"/>
        <w:rPr>
          <w:rFonts w:ascii="Times New Roman" w:eastAsia="Times New Roman" w:hAnsi="Times New Roman" w:cs="Times New Roman"/>
          <w:color w:val="000000"/>
          <w:sz w:val="24"/>
        </w:rPr>
      </w:pPr>
      <w:r w:rsidRPr="00CE0E54">
        <w:rPr>
          <w:rFonts w:ascii="Times New Roman" w:eastAsia="Times New Roman" w:hAnsi="Times New Roman" w:cs="Times New Roman"/>
          <w:color w:val="000000"/>
          <w:sz w:val="24"/>
        </w:rPr>
        <w:t>6.набор классного инструмента</w:t>
      </w:r>
    </w:p>
    <w:p w14:paraId="0A6F4CDC" w14:textId="77777777" w:rsidR="00CE0E54" w:rsidRPr="00CE0E54" w:rsidRDefault="00CE0E54" w:rsidP="00CE0E54">
      <w:pPr>
        <w:autoSpaceDE w:val="0"/>
        <w:autoSpaceDN w:val="0"/>
        <w:spacing w:after="0" w:line="240" w:lineRule="auto"/>
        <w:ind w:right="1440"/>
        <w:rPr>
          <w:rFonts w:ascii="Times New Roman" w:eastAsia="Times New Roman" w:hAnsi="Times New Roman" w:cs="Times New Roman"/>
          <w:color w:val="000000"/>
          <w:sz w:val="24"/>
        </w:rPr>
      </w:pPr>
      <w:r w:rsidRPr="00CE0E54">
        <w:rPr>
          <w:rFonts w:ascii="Times New Roman" w:eastAsia="Times New Roman" w:hAnsi="Times New Roman" w:cs="Times New Roman"/>
          <w:color w:val="000000"/>
          <w:sz w:val="24"/>
        </w:rPr>
        <w:t>7.рулетка</w:t>
      </w:r>
    </w:p>
    <w:p w14:paraId="6AE44333" w14:textId="77777777" w:rsidR="00CE0E54" w:rsidRPr="00CE0E54" w:rsidRDefault="00CE0E54" w:rsidP="00CE0E54">
      <w:pPr>
        <w:autoSpaceDE w:val="0"/>
        <w:autoSpaceDN w:val="0"/>
        <w:spacing w:after="0" w:line="240" w:lineRule="auto"/>
        <w:ind w:right="1440"/>
        <w:rPr>
          <w:rFonts w:ascii="Times New Roman" w:eastAsia="Times New Roman" w:hAnsi="Times New Roman" w:cs="Times New Roman"/>
          <w:color w:val="000000"/>
          <w:sz w:val="24"/>
        </w:rPr>
      </w:pPr>
      <w:r w:rsidRPr="00CE0E54">
        <w:rPr>
          <w:rFonts w:ascii="Times New Roman" w:eastAsia="Times New Roman" w:hAnsi="Times New Roman" w:cs="Times New Roman"/>
          <w:color w:val="000000"/>
          <w:sz w:val="24"/>
        </w:rPr>
        <w:t>8.мел белый</w:t>
      </w:r>
    </w:p>
    <w:p w14:paraId="51F2ECF8" w14:textId="77777777" w:rsidR="00CE0E54" w:rsidRPr="00CE0E54" w:rsidRDefault="00CE0E54" w:rsidP="00CE0E54">
      <w:pPr>
        <w:autoSpaceDE w:val="0"/>
        <w:autoSpaceDN w:val="0"/>
        <w:spacing w:after="0" w:line="240" w:lineRule="auto"/>
        <w:ind w:right="1440"/>
        <w:rPr>
          <w:rFonts w:ascii="Times New Roman" w:eastAsia="Times New Roman" w:hAnsi="Times New Roman" w:cs="Times New Roman"/>
          <w:color w:val="000000"/>
          <w:sz w:val="24"/>
        </w:rPr>
      </w:pPr>
      <w:r w:rsidRPr="00CE0E54">
        <w:rPr>
          <w:rFonts w:ascii="Times New Roman" w:eastAsia="Times New Roman" w:hAnsi="Times New Roman" w:cs="Times New Roman"/>
          <w:color w:val="000000"/>
          <w:sz w:val="24"/>
        </w:rPr>
        <w:t>9.мел цветной.</w:t>
      </w:r>
    </w:p>
    <w:p w14:paraId="6F79C03B" w14:textId="77777777" w:rsidR="00CE0E54" w:rsidRPr="00CE0E54" w:rsidRDefault="00CE0E54" w:rsidP="00CE0E54">
      <w:pPr>
        <w:autoSpaceDE w:val="0"/>
        <w:autoSpaceDN w:val="0"/>
        <w:spacing w:after="0" w:line="240" w:lineRule="auto"/>
        <w:ind w:right="1440"/>
        <w:rPr>
          <w:rFonts w:ascii="Times New Roman" w:eastAsia="Times New Roman" w:hAnsi="Times New Roman" w:cs="Times New Roman"/>
          <w:color w:val="000000"/>
          <w:sz w:val="24"/>
        </w:rPr>
      </w:pPr>
    </w:p>
    <w:p w14:paraId="2CD084FB" w14:textId="77777777" w:rsidR="00CE0E54" w:rsidRPr="00CE0E54" w:rsidRDefault="00CE0E54" w:rsidP="00CE0E54">
      <w:pPr>
        <w:autoSpaceDE w:val="0"/>
        <w:autoSpaceDN w:val="0"/>
        <w:spacing w:after="0" w:line="240" w:lineRule="auto"/>
        <w:ind w:right="1440"/>
        <w:rPr>
          <w:rFonts w:ascii="Times New Roman" w:eastAsia="Times New Roman" w:hAnsi="Times New Roman" w:cs="Times New Roman"/>
          <w:color w:val="000000"/>
          <w:sz w:val="24"/>
        </w:rPr>
      </w:pPr>
      <w:r w:rsidRPr="00CE0E54">
        <w:rPr>
          <w:rFonts w:ascii="Times New Roman" w:eastAsia="Times New Roman" w:hAnsi="Times New Roman" w:cs="Times New Roman"/>
          <w:color w:val="000000"/>
          <w:sz w:val="24"/>
        </w:rPr>
        <w:t xml:space="preserve">Модели для изучения геометрических фигур – части целого на круге, тригонометрический круг, </w:t>
      </w:r>
      <w:proofErr w:type="spellStart"/>
      <w:r w:rsidRPr="00CE0E54">
        <w:rPr>
          <w:rFonts w:ascii="Times New Roman" w:eastAsia="Times New Roman" w:hAnsi="Times New Roman" w:cs="Times New Roman"/>
          <w:color w:val="000000"/>
          <w:sz w:val="24"/>
        </w:rPr>
        <w:t>стереометричный</w:t>
      </w:r>
      <w:proofErr w:type="spellEnd"/>
      <w:r w:rsidRPr="00CE0E54">
        <w:rPr>
          <w:rFonts w:ascii="Times New Roman" w:eastAsia="Times New Roman" w:hAnsi="Times New Roman" w:cs="Times New Roman"/>
          <w:color w:val="000000"/>
          <w:sz w:val="24"/>
        </w:rPr>
        <w:t xml:space="preserve"> набор, наборы геометрических моделей и фигур с разверткой.</w:t>
      </w:r>
    </w:p>
    <w:p w14:paraId="568A5A3D" w14:textId="77777777" w:rsidR="00CE0E54" w:rsidRPr="00CE0E54" w:rsidRDefault="00CE0E54" w:rsidP="00CE0E54">
      <w:pPr>
        <w:autoSpaceDE w:val="0"/>
        <w:autoSpaceDN w:val="0"/>
        <w:spacing w:after="0" w:line="240" w:lineRule="auto"/>
        <w:ind w:right="1440"/>
        <w:rPr>
          <w:rFonts w:ascii="Times New Roman" w:eastAsia="Times New Roman" w:hAnsi="Times New Roman" w:cs="Times New Roman"/>
          <w:color w:val="000000"/>
          <w:sz w:val="24"/>
        </w:rPr>
      </w:pPr>
    </w:p>
    <w:p w14:paraId="14B4B3D3" w14:textId="77777777" w:rsidR="00CE0E54" w:rsidRPr="00CE0E54" w:rsidRDefault="00CE0E54" w:rsidP="00CE0E54">
      <w:pPr>
        <w:autoSpaceDE w:val="0"/>
        <w:autoSpaceDN w:val="0"/>
        <w:spacing w:after="0" w:line="240" w:lineRule="auto"/>
        <w:ind w:right="1440"/>
        <w:rPr>
          <w:rFonts w:ascii="Times New Roman" w:eastAsia="Times New Roman" w:hAnsi="Times New Roman" w:cs="Times New Roman"/>
          <w:color w:val="000000"/>
          <w:sz w:val="24"/>
        </w:rPr>
      </w:pPr>
      <w:r w:rsidRPr="00CE0E54">
        <w:rPr>
          <w:rFonts w:ascii="Times New Roman" w:eastAsia="Times New Roman" w:hAnsi="Times New Roman" w:cs="Times New Roman"/>
          <w:color w:val="000000"/>
          <w:sz w:val="24"/>
        </w:rPr>
        <w:t>Печатные материалы для раздачи на уроках – портреты выдающихся ученых в области математики, дидактические материалы по алгебре и геометрии, комплекты таблиц.</w:t>
      </w:r>
    </w:p>
    <w:p w14:paraId="73635B13" w14:textId="77777777" w:rsidR="00CE0E54" w:rsidRPr="00CE0E54" w:rsidRDefault="00CE0E54" w:rsidP="00CE0E54">
      <w:pPr>
        <w:autoSpaceDE w:val="0"/>
        <w:autoSpaceDN w:val="0"/>
        <w:spacing w:after="0" w:line="240" w:lineRule="auto"/>
        <w:ind w:right="1440"/>
        <w:rPr>
          <w:rFonts w:ascii="Times New Roman" w:eastAsia="Times New Roman" w:hAnsi="Times New Roman" w:cs="Times New Roman"/>
          <w:color w:val="000000"/>
          <w:sz w:val="24"/>
        </w:rPr>
      </w:pPr>
    </w:p>
    <w:p w14:paraId="45A9D54C" w14:textId="77777777" w:rsidR="00CE0E54" w:rsidRPr="00CE0E54" w:rsidRDefault="00CE0E54" w:rsidP="00CE0E54">
      <w:pPr>
        <w:autoSpaceDE w:val="0"/>
        <w:autoSpaceDN w:val="0"/>
        <w:spacing w:after="0" w:line="240" w:lineRule="auto"/>
        <w:ind w:right="1440"/>
        <w:rPr>
          <w:rFonts w:ascii="Times New Roman" w:eastAsia="Times New Roman" w:hAnsi="Times New Roman" w:cs="Times New Roman"/>
          <w:b/>
          <w:color w:val="000000"/>
          <w:sz w:val="24"/>
        </w:rPr>
      </w:pPr>
      <w:r w:rsidRPr="00CE0E54">
        <w:rPr>
          <w:rFonts w:ascii="Times New Roman" w:eastAsia="Times New Roman" w:hAnsi="Times New Roman" w:cs="Times New Roman"/>
          <w:color w:val="000000"/>
          <w:sz w:val="24"/>
        </w:rPr>
        <w:t>Технические средства обучения компьютер преподавателя, мультимедийный проектор, интерактивная доска.</w:t>
      </w:r>
      <w:r w:rsidRPr="00CE0E54">
        <w:rPr>
          <w:rFonts w:ascii="Times New Roman" w:eastAsia="Times New Roman" w:hAnsi="Times New Roman" w:cs="Times New Roman"/>
          <w:b/>
          <w:color w:val="000000"/>
          <w:sz w:val="24"/>
        </w:rPr>
        <w:t xml:space="preserve"> </w:t>
      </w:r>
    </w:p>
    <w:p w14:paraId="5A1D2204" w14:textId="1238553A" w:rsidR="00AA0029" w:rsidRDefault="00CE0E54" w:rsidP="00CE0E54">
      <w:pPr>
        <w:autoSpaceDE w:val="0"/>
        <w:autoSpaceDN w:val="0"/>
        <w:spacing w:after="0" w:line="240" w:lineRule="auto"/>
        <w:ind w:right="1440"/>
        <w:rPr>
          <w:rFonts w:ascii="Cambria" w:eastAsia="MS Mincho" w:hAnsi="Cambria" w:cs="Times New Roman"/>
        </w:rPr>
      </w:pPr>
      <w:r w:rsidRPr="00CE0E54">
        <w:rPr>
          <w:rFonts w:ascii="Times New Roman" w:eastAsia="Times New Roman" w:hAnsi="Times New Roman" w:cs="Times New Roman"/>
          <w:b/>
          <w:color w:val="000000"/>
          <w:sz w:val="24"/>
        </w:rPr>
        <w:t xml:space="preserve">ОБЯЗАТЕЛЬНЫЕ УЧЕБНЫЕ МАТЕРИАЛЫ ДЛЯ УЧЕНИКА </w:t>
      </w:r>
      <w:r w:rsidRPr="00CE0E54">
        <w:rPr>
          <w:rFonts w:ascii="Cambria" w:eastAsia="MS Mincho" w:hAnsi="Cambria" w:cs="Times New Roman"/>
        </w:rPr>
        <w:br/>
      </w:r>
      <w:proofErr w:type="spellStart"/>
      <w:r w:rsidR="000F445D" w:rsidRPr="000F445D">
        <w:rPr>
          <w:rFonts w:ascii="Cambria" w:eastAsia="MS Mincho" w:hAnsi="Cambria" w:cs="Times New Roman"/>
        </w:rPr>
        <w:t>Виленкин</w:t>
      </w:r>
      <w:proofErr w:type="spellEnd"/>
      <w:r w:rsidR="000F445D" w:rsidRPr="000F445D">
        <w:rPr>
          <w:rFonts w:ascii="Cambria" w:eastAsia="MS Mincho" w:hAnsi="Cambria" w:cs="Times New Roman"/>
        </w:rPr>
        <w:t xml:space="preserve"> А.Н., Жохов В.И., Чесноков А.С. и </w:t>
      </w:r>
      <w:proofErr w:type="spellStart"/>
      <w:r w:rsidR="000F445D" w:rsidRPr="000F445D">
        <w:rPr>
          <w:rFonts w:ascii="Cambria" w:eastAsia="MS Mincho" w:hAnsi="Cambria" w:cs="Times New Roman"/>
        </w:rPr>
        <w:t>др</w:t>
      </w:r>
      <w:proofErr w:type="spellEnd"/>
      <w:r w:rsidR="000F445D" w:rsidRPr="000F445D">
        <w:rPr>
          <w:rFonts w:ascii="Cambria" w:eastAsia="MS Mincho" w:hAnsi="Cambria" w:cs="Times New Roman"/>
        </w:rPr>
        <w:tab/>
        <w:t>АО «Издательство «Просвещение»</w:t>
      </w:r>
    </w:p>
    <w:p w14:paraId="10E69253" w14:textId="77777777" w:rsidR="00AA0029" w:rsidRDefault="00CE0E54" w:rsidP="00CE0E54">
      <w:pPr>
        <w:autoSpaceDE w:val="0"/>
        <w:autoSpaceDN w:val="0"/>
        <w:spacing w:after="0" w:line="240" w:lineRule="auto"/>
        <w:ind w:right="1440"/>
        <w:rPr>
          <w:rFonts w:ascii="Times New Roman" w:eastAsia="Times New Roman" w:hAnsi="Times New Roman" w:cs="Times New Roman"/>
          <w:b/>
          <w:color w:val="000000"/>
          <w:sz w:val="24"/>
        </w:rPr>
      </w:pPr>
      <w:r w:rsidRPr="00CE0E54">
        <w:rPr>
          <w:rFonts w:ascii="Cambria" w:eastAsia="MS Mincho" w:hAnsi="Cambria" w:cs="Times New Roman"/>
        </w:rPr>
        <w:br/>
      </w:r>
      <w:r w:rsidRPr="00CE0E54">
        <w:rPr>
          <w:rFonts w:ascii="Times New Roman" w:eastAsia="Times New Roman" w:hAnsi="Times New Roman" w:cs="Times New Roman"/>
          <w:b/>
          <w:color w:val="000000"/>
          <w:sz w:val="24"/>
        </w:rPr>
        <w:t xml:space="preserve">МЕТОДИЧЕСКИЕ МАТЕРИАЛЫ ДЛЯ УЧИТЕЛЯ </w:t>
      </w:r>
    </w:p>
    <w:p w14:paraId="1B9327EE" w14:textId="77777777" w:rsidR="00AA0029" w:rsidRDefault="00AA0029" w:rsidP="00CE0E54">
      <w:pPr>
        <w:autoSpaceDE w:val="0"/>
        <w:autoSpaceDN w:val="0"/>
        <w:spacing w:after="0" w:line="240" w:lineRule="auto"/>
        <w:ind w:right="1440"/>
        <w:rPr>
          <w:rFonts w:ascii="Times New Roman" w:eastAsia="Times New Roman" w:hAnsi="Times New Roman" w:cs="Times New Roman"/>
          <w:b/>
          <w:color w:val="000000"/>
          <w:sz w:val="24"/>
        </w:rPr>
      </w:pPr>
    </w:p>
    <w:p w14:paraId="1F68A5F2" w14:textId="162A5582" w:rsidR="00CE0E54" w:rsidRDefault="00CE0E54" w:rsidP="00CE0E54">
      <w:pPr>
        <w:autoSpaceDE w:val="0"/>
        <w:autoSpaceDN w:val="0"/>
        <w:spacing w:after="0" w:line="240" w:lineRule="auto"/>
        <w:ind w:right="1440"/>
        <w:rPr>
          <w:rFonts w:ascii="Times New Roman" w:eastAsia="Times New Roman" w:hAnsi="Times New Roman" w:cs="Times New Roman"/>
          <w:b/>
          <w:color w:val="000000"/>
          <w:sz w:val="24"/>
        </w:rPr>
      </w:pPr>
      <w:r w:rsidRPr="00CE0E54">
        <w:rPr>
          <w:rFonts w:ascii="Cambria" w:eastAsia="MS Mincho" w:hAnsi="Cambria" w:cs="Times New Roman"/>
        </w:rPr>
        <w:br/>
      </w:r>
      <w:r w:rsidRPr="00CE0E54">
        <w:rPr>
          <w:rFonts w:ascii="Times New Roman" w:eastAsia="Times New Roman" w:hAnsi="Times New Roman" w:cs="Times New Roman"/>
          <w:b/>
          <w:color w:val="000000"/>
          <w:sz w:val="24"/>
        </w:rPr>
        <w:t>ЦИФРОВЫЕ ОБРАЗОВАТЕЛЬНЫЕ РЕСУРСЫ И РЕСУРСЫ СЕТИ ИНТЕРНЕТ</w:t>
      </w:r>
    </w:p>
    <w:p w14:paraId="711F21FB" w14:textId="77777777" w:rsidR="000F445D" w:rsidRPr="00CE0E54" w:rsidRDefault="000F445D" w:rsidP="00CE0E54">
      <w:pPr>
        <w:autoSpaceDE w:val="0"/>
        <w:autoSpaceDN w:val="0"/>
        <w:spacing w:after="0" w:line="240" w:lineRule="auto"/>
        <w:ind w:right="1440"/>
        <w:rPr>
          <w:rFonts w:ascii="Cambria" w:eastAsia="MS Mincho" w:hAnsi="Cambria" w:cs="Times New Roman"/>
        </w:rPr>
      </w:pPr>
    </w:p>
    <w:p w14:paraId="0EA59CB0" w14:textId="77777777" w:rsidR="00CE0E54" w:rsidRDefault="00CE0E54" w:rsidP="00CE0E54">
      <w:pPr>
        <w:spacing w:after="0" w:line="240" w:lineRule="auto"/>
        <w:rPr>
          <w:rFonts w:ascii="Cambria" w:eastAsia="MS Mincho" w:hAnsi="Cambria" w:cs="Times New Roman"/>
        </w:rPr>
      </w:pPr>
    </w:p>
    <w:p w14:paraId="103D72C6" w14:textId="77777777" w:rsidR="008E3157" w:rsidRPr="008E3157" w:rsidRDefault="00717A0E" w:rsidP="008E3157">
      <w:pPr>
        <w:spacing w:after="0"/>
        <w:rPr>
          <w:rFonts w:ascii="Times New Roman" w:eastAsia="MS Mincho" w:hAnsi="Times New Roman" w:cs="Times New Roman"/>
          <w:sz w:val="28"/>
          <w:szCs w:val="28"/>
        </w:rPr>
      </w:pPr>
      <w:hyperlink r:id="rId74" w:history="1">
        <w:r w:rsidR="008E3157" w:rsidRPr="008E3157">
          <w:rPr>
            <w:rStyle w:val="a5"/>
            <w:rFonts w:ascii="Times New Roman" w:eastAsia="MS Mincho" w:hAnsi="Times New Roman" w:cs="Times New Roman"/>
            <w:sz w:val="28"/>
            <w:szCs w:val="28"/>
          </w:rPr>
          <w:t>https://uchi.ru/</w:t>
        </w:r>
      </w:hyperlink>
      <w:r w:rsidR="008E3157" w:rsidRPr="008E3157">
        <w:rPr>
          <w:rFonts w:ascii="Times New Roman" w:eastAsia="MS Mincho" w:hAnsi="Times New Roman" w:cs="Times New Roman"/>
          <w:sz w:val="28"/>
          <w:szCs w:val="28"/>
        </w:rPr>
        <w:t xml:space="preserve"> </w:t>
      </w:r>
    </w:p>
    <w:p w14:paraId="376AE963" w14:textId="19268AD3" w:rsidR="008E3157" w:rsidRPr="008E3157" w:rsidRDefault="00717A0E" w:rsidP="00CE0E54">
      <w:pPr>
        <w:spacing w:after="0" w:line="240" w:lineRule="auto"/>
        <w:rPr>
          <w:rFonts w:ascii="Times New Roman" w:eastAsia="Calibri" w:hAnsi="Times New Roman" w:cs="Times New Roman"/>
          <w:sz w:val="28"/>
          <w:szCs w:val="28"/>
        </w:rPr>
      </w:pPr>
      <w:hyperlink r:id="rId75" w:history="1">
        <w:r w:rsidR="008E3157" w:rsidRPr="008E3157">
          <w:rPr>
            <w:rStyle w:val="a5"/>
            <w:rFonts w:ascii="Times New Roman" w:eastAsia="Times New Roman" w:hAnsi="Times New Roman" w:cs="Times New Roman"/>
            <w:color w:val="0000FF"/>
            <w:sz w:val="28"/>
            <w:szCs w:val="28"/>
            <w:lang w:val="en-US"/>
          </w:rPr>
          <w:t>http</w:t>
        </w:r>
        <w:r w:rsidR="008E3157" w:rsidRPr="008E3157">
          <w:rPr>
            <w:rStyle w:val="a5"/>
            <w:rFonts w:ascii="Times New Roman" w:eastAsia="Times New Roman" w:hAnsi="Times New Roman" w:cs="Times New Roman"/>
            <w:color w:val="0000FF"/>
            <w:sz w:val="28"/>
            <w:szCs w:val="28"/>
          </w:rPr>
          <w:t>://</w:t>
        </w:r>
        <w:r w:rsidR="008E3157" w:rsidRPr="008E3157">
          <w:rPr>
            <w:rStyle w:val="a5"/>
            <w:rFonts w:ascii="Times New Roman" w:eastAsia="Times New Roman" w:hAnsi="Times New Roman" w:cs="Times New Roman"/>
            <w:color w:val="0000FF"/>
            <w:sz w:val="28"/>
            <w:szCs w:val="28"/>
            <w:lang w:val="en-US"/>
          </w:rPr>
          <w:t>www</w:t>
        </w:r>
        <w:r w:rsidR="008E3157" w:rsidRPr="008E3157">
          <w:rPr>
            <w:rStyle w:val="a5"/>
            <w:rFonts w:ascii="Times New Roman" w:eastAsia="Times New Roman" w:hAnsi="Times New Roman" w:cs="Times New Roman"/>
            <w:color w:val="0000FF"/>
            <w:sz w:val="28"/>
            <w:szCs w:val="28"/>
          </w:rPr>
          <w:t>.</w:t>
        </w:r>
        <w:proofErr w:type="spellStart"/>
        <w:r w:rsidR="008E3157" w:rsidRPr="008E3157">
          <w:rPr>
            <w:rStyle w:val="a5"/>
            <w:rFonts w:ascii="Times New Roman" w:eastAsia="Times New Roman" w:hAnsi="Times New Roman" w:cs="Times New Roman"/>
            <w:color w:val="0000FF"/>
            <w:sz w:val="28"/>
            <w:szCs w:val="28"/>
            <w:lang w:val="en-US"/>
          </w:rPr>
          <w:t>posobiya</w:t>
        </w:r>
        <w:proofErr w:type="spellEnd"/>
        <w:r w:rsidR="008E3157" w:rsidRPr="008E3157">
          <w:rPr>
            <w:rStyle w:val="a5"/>
            <w:rFonts w:ascii="Times New Roman" w:eastAsia="Times New Roman" w:hAnsi="Times New Roman" w:cs="Times New Roman"/>
            <w:color w:val="0000FF"/>
            <w:sz w:val="28"/>
            <w:szCs w:val="28"/>
          </w:rPr>
          <w:t>.</w:t>
        </w:r>
        <w:proofErr w:type="spellStart"/>
        <w:r w:rsidR="008E3157" w:rsidRPr="008E3157">
          <w:rPr>
            <w:rStyle w:val="a5"/>
            <w:rFonts w:ascii="Times New Roman" w:eastAsia="Times New Roman" w:hAnsi="Times New Roman" w:cs="Times New Roman"/>
            <w:color w:val="0000FF"/>
            <w:sz w:val="28"/>
            <w:szCs w:val="28"/>
            <w:lang w:val="en-US"/>
          </w:rPr>
          <w:t>ru</w:t>
        </w:r>
        <w:proofErr w:type="spellEnd"/>
        <w:r w:rsidR="008E3157" w:rsidRPr="008E3157">
          <w:rPr>
            <w:rStyle w:val="a5"/>
            <w:rFonts w:ascii="Times New Roman" w:eastAsia="Times New Roman" w:hAnsi="Times New Roman" w:cs="Times New Roman"/>
            <w:color w:val="0000FF"/>
            <w:sz w:val="28"/>
            <w:szCs w:val="28"/>
          </w:rPr>
          <w:t>/</w:t>
        </w:r>
        <w:r w:rsidR="008E3157" w:rsidRPr="008E3157">
          <w:rPr>
            <w:rStyle w:val="a5"/>
            <w:rFonts w:ascii="Times New Roman" w:eastAsia="Times New Roman" w:hAnsi="Times New Roman" w:cs="Times New Roman"/>
            <w:color w:val="0000FF"/>
            <w:sz w:val="28"/>
            <w:szCs w:val="28"/>
            <w:lang w:val="en-US"/>
          </w:rPr>
          <w:t>SREDN</w:t>
        </w:r>
        <w:r w:rsidR="008E3157" w:rsidRPr="008E3157">
          <w:rPr>
            <w:rStyle w:val="a5"/>
            <w:rFonts w:ascii="Times New Roman" w:eastAsia="Times New Roman" w:hAnsi="Times New Roman" w:cs="Times New Roman"/>
            <w:color w:val="0000FF"/>
            <w:sz w:val="28"/>
            <w:szCs w:val="28"/>
          </w:rPr>
          <w:t>_</w:t>
        </w:r>
        <w:r w:rsidR="008E3157" w:rsidRPr="008E3157">
          <w:rPr>
            <w:rStyle w:val="a5"/>
            <w:rFonts w:ascii="Times New Roman" w:eastAsia="Times New Roman" w:hAnsi="Times New Roman" w:cs="Times New Roman"/>
            <w:color w:val="0000FF"/>
            <w:sz w:val="28"/>
            <w:szCs w:val="28"/>
            <w:lang w:val="en-US"/>
          </w:rPr>
          <w:t>SKOOL</w:t>
        </w:r>
        <w:r w:rsidR="008E3157" w:rsidRPr="008E3157">
          <w:rPr>
            <w:rStyle w:val="a5"/>
            <w:rFonts w:ascii="Times New Roman" w:eastAsia="Times New Roman" w:hAnsi="Times New Roman" w:cs="Times New Roman"/>
            <w:color w:val="0000FF"/>
            <w:sz w:val="28"/>
            <w:szCs w:val="28"/>
          </w:rPr>
          <w:t>/</w:t>
        </w:r>
        <w:r w:rsidR="008E3157" w:rsidRPr="008E3157">
          <w:rPr>
            <w:rStyle w:val="a5"/>
            <w:rFonts w:ascii="Times New Roman" w:eastAsia="Times New Roman" w:hAnsi="Times New Roman" w:cs="Times New Roman"/>
            <w:color w:val="0000FF"/>
            <w:sz w:val="28"/>
            <w:szCs w:val="28"/>
            <w:lang w:val="en-US"/>
          </w:rPr>
          <w:t>MATEM</w:t>
        </w:r>
        <w:r w:rsidR="008E3157" w:rsidRPr="008E3157">
          <w:rPr>
            <w:rStyle w:val="a5"/>
            <w:rFonts w:ascii="Times New Roman" w:eastAsia="Times New Roman" w:hAnsi="Times New Roman" w:cs="Times New Roman"/>
            <w:color w:val="0000FF"/>
            <w:sz w:val="28"/>
            <w:szCs w:val="28"/>
          </w:rPr>
          <w:t>/027/</w:t>
        </w:r>
        <w:r w:rsidR="008E3157" w:rsidRPr="008E3157">
          <w:rPr>
            <w:rStyle w:val="a5"/>
            <w:rFonts w:ascii="Times New Roman" w:eastAsia="Times New Roman" w:hAnsi="Times New Roman" w:cs="Times New Roman"/>
            <w:color w:val="0000FF"/>
            <w:sz w:val="28"/>
            <w:szCs w:val="28"/>
            <w:lang w:val="en-US"/>
          </w:rPr>
          <w:t>index</w:t>
        </w:r>
        <w:r w:rsidR="008E3157" w:rsidRPr="008E3157">
          <w:rPr>
            <w:rStyle w:val="a5"/>
            <w:rFonts w:ascii="Times New Roman" w:eastAsia="Times New Roman" w:hAnsi="Times New Roman" w:cs="Times New Roman"/>
            <w:color w:val="0000FF"/>
            <w:sz w:val="28"/>
            <w:szCs w:val="28"/>
          </w:rPr>
          <w:t>.</w:t>
        </w:r>
        <w:r w:rsidR="008E3157" w:rsidRPr="008E3157">
          <w:rPr>
            <w:rStyle w:val="a5"/>
            <w:rFonts w:ascii="Times New Roman" w:eastAsia="Times New Roman" w:hAnsi="Times New Roman" w:cs="Times New Roman"/>
            <w:color w:val="0000FF"/>
            <w:sz w:val="28"/>
            <w:szCs w:val="28"/>
            <w:lang w:val="en-US"/>
          </w:rPr>
          <w:t>html</w:t>
        </w:r>
      </w:hyperlink>
    </w:p>
    <w:p w14:paraId="76A88535" w14:textId="3079E3D9" w:rsidR="008E3157" w:rsidRPr="008E3157" w:rsidRDefault="00717A0E" w:rsidP="00CE0E54">
      <w:pPr>
        <w:spacing w:after="0" w:line="240" w:lineRule="auto"/>
        <w:rPr>
          <w:rFonts w:ascii="Times New Roman" w:eastAsia="Calibri" w:hAnsi="Times New Roman" w:cs="Times New Roman"/>
          <w:sz w:val="28"/>
          <w:szCs w:val="28"/>
        </w:rPr>
      </w:pPr>
      <w:hyperlink r:id="rId76" w:history="1">
        <w:r w:rsidR="008E3157" w:rsidRPr="008E3157">
          <w:rPr>
            <w:rStyle w:val="a5"/>
            <w:rFonts w:ascii="Times New Roman" w:eastAsia="MS Mincho" w:hAnsi="Times New Roman" w:cs="Times New Roman"/>
            <w:sz w:val="28"/>
            <w:szCs w:val="28"/>
            <w:lang w:val="en-US"/>
          </w:rPr>
          <w:t>https</w:t>
        </w:r>
        <w:r w:rsidR="008E3157" w:rsidRPr="008E3157">
          <w:rPr>
            <w:rStyle w:val="a5"/>
            <w:rFonts w:ascii="Times New Roman" w:eastAsia="MS Mincho" w:hAnsi="Times New Roman" w:cs="Times New Roman"/>
            <w:sz w:val="28"/>
            <w:szCs w:val="28"/>
          </w:rPr>
          <w:t>://</w:t>
        </w:r>
        <w:proofErr w:type="spellStart"/>
        <w:r w:rsidR="008E3157" w:rsidRPr="008E3157">
          <w:rPr>
            <w:rStyle w:val="a5"/>
            <w:rFonts w:ascii="Times New Roman" w:eastAsia="MS Mincho" w:hAnsi="Times New Roman" w:cs="Times New Roman"/>
            <w:sz w:val="28"/>
            <w:szCs w:val="28"/>
            <w:lang w:val="en-US"/>
          </w:rPr>
          <w:t>clck</w:t>
        </w:r>
        <w:proofErr w:type="spellEnd"/>
        <w:r w:rsidR="008E3157" w:rsidRPr="008E3157">
          <w:rPr>
            <w:rStyle w:val="a5"/>
            <w:rFonts w:ascii="Times New Roman" w:eastAsia="MS Mincho" w:hAnsi="Times New Roman" w:cs="Times New Roman"/>
            <w:sz w:val="28"/>
            <w:szCs w:val="28"/>
          </w:rPr>
          <w:t>.</w:t>
        </w:r>
        <w:proofErr w:type="spellStart"/>
        <w:r w:rsidR="008E3157" w:rsidRPr="008E3157">
          <w:rPr>
            <w:rStyle w:val="a5"/>
            <w:rFonts w:ascii="Times New Roman" w:eastAsia="MS Mincho" w:hAnsi="Times New Roman" w:cs="Times New Roman"/>
            <w:sz w:val="28"/>
            <w:szCs w:val="28"/>
            <w:lang w:val="en-US"/>
          </w:rPr>
          <w:t>ru</w:t>
        </w:r>
        <w:proofErr w:type="spellEnd"/>
        <w:r w:rsidR="008E3157" w:rsidRPr="008E3157">
          <w:rPr>
            <w:rStyle w:val="a5"/>
            <w:rFonts w:ascii="Times New Roman" w:eastAsia="MS Mincho" w:hAnsi="Times New Roman" w:cs="Times New Roman"/>
            <w:sz w:val="28"/>
            <w:szCs w:val="28"/>
          </w:rPr>
          <w:t>/</w:t>
        </w:r>
        <w:proofErr w:type="spellStart"/>
        <w:r w:rsidR="008E3157" w:rsidRPr="008E3157">
          <w:rPr>
            <w:rStyle w:val="a5"/>
            <w:rFonts w:ascii="Times New Roman" w:eastAsia="MS Mincho" w:hAnsi="Times New Roman" w:cs="Times New Roman"/>
            <w:sz w:val="28"/>
            <w:szCs w:val="28"/>
            <w:lang w:val="en-US"/>
          </w:rPr>
          <w:t>hQNWm</w:t>
        </w:r>
        <w:proofErr w:type="spellEnd"/>
      </w:hyperlink>
    </w:p>
    <w:p w14:paraId="36C5F118" w14:textId="77777777" w:rsidR="008E3157" w:rsidRPr="008E3157" w:rsidRDefault="00717A0E" w:rsidP="008E3157">
      <w:pPr>
        <w:spacing w:after="0" w:line="240" w:lineRule="auto"/>
        <w:ind w:right="-10"/>
        <w:rPr>
          <w:rFonts w:ascii="Times New Roman" w:eastAsia="MS Mincho" w:hAnsi="Times New Roman" w:cs="Times New Roman"/>
          <w:sz w:val="28"/>
          <w:szCs w:val="28"/>
        </w:rPr>
      </w:pPr>
      <w:hyperlink r:id="rId77" w:history="1">
        <w:r w:rsidR="008E3157" w:rsidRPr="008E3157">
          <w:rPr>
            <w:rStyle w:val="a5"/>
            <w:rFonts w:ascii="Times New Roman" w:eastAsia="MS Mincho" w:hAnsi="Times New Roman" w:cs="Times New Roman"/>
            <w:sz w:val="28"/>
            <w:szCs w:val="28"/>
            <w:lang w:val="en-US"/>
          </w:rPr>
          <w:t>http</w:t>
        </w:r>
        <w:r w:rsidR="008E3157" w:rsidRPr="008E3157">
          <w:rPr>
            <w:rStyle w:val="a5"/>
            <w:rFonts w:ascii="Times New Roman" w:eastAsia="MS Mincho" w:hAnsi="Times New Roman" w:cs="Times New Roman"/>
            <w:sz w:val="28"/>
            <w:szCs w:val="28"/>
          </w:rPr>
          <w:t>://5</w:t>
        </w:r>
        <w:proofErr w:type="spellStart"/>
        <w:r w:rsidR="008E3157" w:rsidRPr="008E3157">
          <w:rPr>
            <w:rStyle w:val="a5"/>
            <w:rFonts w:ascii="Times New Roman" w:eastAsia="MS Mincho" w:hAnsi="Times New Roman" w:cs="Times New Roman"/>
            <w:sz w:val="28"/>
            <w:szCs w:val="28"/>
            <w:lang w:val="en-US"/>
          </w:rPr>
          <w:t>klass</w:t>
        </w:r>
        <w:proofErr w:type="spellEnd"/>
        <w:r w:rsidR="008E3157" w:rsidRPr="008E3157">
          <w:rPr>
            <w:rStyle w:val="a5"/>
            <w:rFonts w:ascii="Times New Roman" w:eastAsia="MS Mincho" w:hAnsi="Times New Roman" w:cs="Times New Roman"/>
            <w:sz w:val="28"/>
            <w:szCs w:val="28"/>
          </w:rPr>
          <w:t>.</w:t>
        </w:r>
        <w:r w:rsidR="008E3157" w:rsidRPr="008E3157">
          <w:rPr>
            <w:rStyle w:val="a5"/>
            <w:rFonts w:ascii="Times New Roman" w:eastAsia="MS Mincho" w:hAnsi="Times New Roman" w:cs="Times New Roman"/>
            <w:sz w:val="28"/>
            <w:szCs w:val="28"/>
            <w:lang w:val="en-US"/>
          </w:rPr>
          <w:t>net</w:t>
        </w:r>
        <w:r w:rsidR="008E3157" w:rsidRPr="008E3157">
          <w:rPr>
            <w:rStyle w:val="a5"/>
            <w:rFonts w:ascii="Times New Roman" w:eastAsia="MS Mincho" w:hAnsi="Times New Roman" w:cs="Times New Roman"/>
            <w:sz w:val="28"/>
            <w:szCs w:val="28"/>
          </w:rPr>
          <w:t>/</w:t>
        </w:r>
        <w:proofErr w:type="spellStart"/>
        <w:r w:rsidR="008E3157" w:rsidRPr="008E3157">
          <w:rPr>
            <w:rStyle w:val="a5"/>
            <w:rFonts w:ascii="Times New Roman" w:eastAsia="MS Mincho" w:hAnsi="Times New Roman" w:cs="Times New Roman"/>
            <w:sz w:val="28"/>
            <w:szCs w:val="28"/>
            <w:lang w:val="en-US"/>
          </w:rPr>
          <w:t>matematika</w:t>
        </w:r>
        <w:proofErr w:type="spellEnd"/>
        <w:r w:rsidR="008E3157" w:rsidRPr="008E3157">
          <w:rPr>
            <w:rStyle w:val="a5"/>
            <w:rFonts w:ascii="Times New Roman" w:eastAsia="MS Mincho" w:hAnsi="Times New Roman" w:cs="Times New Roman"/>
            <w:sz w:val="28"/>
            <w:szCs w:val="28"/>
          </w:rPr>
          <w:t>-5-</w:t>
        </w:r>
        <w:proofErr w:type="spellStart"/>
        <w:r w:rsidR="008E3157" w:rsidRPr="008E3157">
          <w:rPr>
            <w:rStyle w:val="a5"/>
            <w:rFonts w:ascii="Times New Roman" w:eastAsia="MS Mincho" w:hAnsi="Times New Roman" w:cs="Times New Roman"/>
            <w:sz w:val="28"/>
            <w:szCs w:val="28"/>
            <w:lang w:val="en-US"/>
          </w:rPr>
          <w:t>klass</w:t>
        </w:r>
        <w:proofErr w:type="spellEnd"/>
        <w:r w:rsidR="008E3157" w:rsidRPr="008E3157">
          <w:rPr>
            <w:rStyle w:val="a5"/>
            <w:rFonts w:ascii="Times New Roman" w:eastAsia="MS Mincho" w:hAnsi="Times New Roman" w:cs="Times New Roman"/>
            <w:sz w:val="28"/>
            <w:szCs w:val="28"/>
          </w:rPr>
          <w:t>/</w:t>
        </w:r>
        <w:proofErr w:type="spellStart"/>
        <w:r w:rsidR="008E3157" w:rsidRPr="008E3157">
          <w:rPr>
            <w:rStyle w:val="a5"/>
            <w:rFonts w:ascii="Times New Roman" w:eastAsia="MS Mincho" w:hAnsi="Times New Roman" w:cs="Times New Roman"/>
            <w:sz w:val="28"/>
            <w:szCs w:val="28"/>
            <w:lang w:val="en-US"/>
          </w:rPr>
          <w:t>Zakony</w:t>
        </w:r>
        <w:proofErr w:type="spellEnd"/>
        <w:r w:rsidR="008E3157" w:rsidRPr="008E3157">
          <w:rPr>
            <w:rStyle w:val="a5"/>
            <w:rFonts w:ascii="Times New Roman" w:eastAsia="MS Mincho" w:hAnsi="Times New Roman" w:cs="Times New Roman"/>
            <w:sz w:val="28"/>
            <w:szCs w:val="28"/>
          </w:rPr>
          <w:t>-</w:t>
        </w:r>
        <w:proofErr w:type="spellStart"/>
        <w:r w:rsidR="008E3157" w:rsidRPr="008E3157">
          <w:rPr>
            <w:rStyle w:val="a5"/>
            <w:rFonts w:ascii="Times New Roman" w:eastAsia="MS Mincho" w:hAnsi="Times New Roman" w:cs="Times New Roman"/>
            <w:sz w:val="28"/>
            <w:szCs w:val="28"/>
            <w:lang w:val="en-US"/>
          </w:rPr>
          <w:t>slozhenija</w:t>
        </w:r>
        <w:proofErr w:type="spellEnd"/>
        <w:r w:rsidR="008E3157" w:rsidRPr="008E3157">
          <w:rPr>
            <w:rStyle w:val="a5"/>
            <w:rFonts w:ascii="Times New Roman" w:eastAsia="MS Mincho" w:hAnsi="Times New Roman" w:cs="Times New Roman"/>
            <w:sz w:val="28"/>
            <w:szCs w:val="28"/>
          </w:rPr>
          <w:t>-</w:t>
        </w:r>
        <w:proofErr w:type="spellStart"/>
        <w:r w:rsidR="008E3157" w:rsidRPr="008E3157">
          <w:rPr>
            <w:rStyle w:val="a5"/>
            <w:rFonts w:ascii="Times New Roman" w:eastAsia="MS Mincho" w:hAnsi="Times New Roman" w:cs="Times New Roman"/>
            <w:sz w:val="28"/>
            <w:szCs w:val="28"/>
            <w:lang w:val="en-US"/>
          </w:rPr>
          <w:t>i</w:t>
        </w:r>
        <w:proofErr w:type="spellEnd"/>
        <w:r w:rsidR="008E3157" w:rsidRPr="008E3157">
          <w:rPr>
            <w:rStyle w:val="a5"/>
            <w:rFonts w:ascii="Times New Roman" w:eastAsia="MS Mincho" w:hAnsi="Times New Roman" w:cs="Times New Roman"/>
            <w:sz w:val="28"/>
            <w:szCs w:val="28"/>
          </w:rPr>
          <w:t>-</w:t>
        </w:r>
        <w:proofErr w:type="spellStart"/>
        <w:r w:rsidR="008E3157" w:rsidRPr="008E3157">
          <w:rPr>
            <w:rStyle w:val="a5"/>
            <w:rFonts w:ascii="Times New Roman" w:eastAsia="MS Mincho" w:hAnsi="Times New Roman" w:cs="Times New Roman"/>
            <w:sz w:val="28"/>
            <w:szCs w:val="28"/>
            <w:lang w:val="en-US"/>
          </w:rPr>
          <w:t>vychitanija</w:t>
        </w:r>
        <w:proofErr w:type="spellEnd"/>
        <w:r w:rsidR="008E3157" w:rsidRPr="008E3157">
          <w:rPr>
            <w:rStyle w:val="a5"/>
            <w:rFonts w:ascii="Times New Roman" w:eastAsia="MS Mincho" w:hAnsi="Times New Roman" w:cs="Times New Roman"/>
            <w:sz w:val="28"/>
            <w:szCs w:val="28"/>
          </w:rPr>
          <w:t>.</w:t>
        </w:r>
        <w:r w:rsidR="008E3157" w:rsidRPr="008E3157">
          <w:rPr>
            <w:rStyle w:val="a5"/>
            <w:rFonts w:ascii="Times New Roman" w:eastAsia="MS Mincho" w:hAnsi="Times New Roman" w:cs="Times New Roman"/>
            <w:sz w:val="28"/>
            <w:szCs w:val="28"/>
            <w:lang w:val="en-US"/>
          </w:rPr>
          <w:t>html</w:t>
        </w:r>
      </w:hyperlink>
    </w:p>
    <w:p w14:paraId="4F26CC01" w14:textId="5198E290" w:rsidR="008E3157" w:rsidRPr="008E3157" w:rsidRDefault="00717A0E" w:rsidP="008E3157">
      <w:pPr>
        <w:spacing w:after="0" w:line="240" w:lineRule="auto"/>
        <w:rPr>
          <w:rFonts w:ascii="Times New Roman" w:eastAsia="Calibri" w:hAnsi="Times New Roman" w:cs="Times New Roman"/>
          <w:sz w:val="28"/>
          <w:szCs w:val="28"/>
        </w:rPr>
      </w:pPr>
      <w:hyperlink r:id="rId78" w:history="1">
        <w:r w:rsidR="008E3157" w:rsidRPr="008E3157">
          <w:rPr>
            <w:rStyle w:val="a5"/>
            <w:rFonts w:ascii="Times New Roman" w:eastAsia="MS Mincho" w:hAnsi="Times New Roman" w:cs="Times New Roman"/>
            <w:sz w:val="28"/>
            <w:szCs w:val="28"/>
            <w:lang w:val="en-US"/>
          </w:rPr>
          <w:t>https</w:t>
        </w:r>
        <w:r w:rsidR="008E3157" w:rsidRPr="008E3157">
          <w:rPr>
            <w:rStyle w:val="a5"/>
            <w:rFonts w:ascii="Times New Roman" w:eastAsia="MS Mincho" w:hAnsi="Times New Roman" w:cs="Times New Roman"/>
            <w:sz w:val="28"/>
            <w:szCs w:val="28"/>
          </w:rPr>
          <w:t>://</w:t>
        </w:r>
        <w:r w:rsidR="008E3157" w:rsidRPr="008E3157">
          <w:rPr>
            <w:rStyle w:val="a5"/>
            <w:rFonts w:ascii="Times New Roman" w:eastAsia="MS Mincho" w:hAnsi="Times New Roman" w:cs="Times New Roman"/>
            <w:sz w:val="28"/>
            <w:szCs w:val="28"/>
            <w:lang w:val="en-US"/>
          </w:rPr>
          <w:t>www</w:t>
        </w:r>
        <w:r w:rsidR="008E3157" w:rsidRPr="008E3157">
          <w:rPr>
            <w:rStyle w:val="a5"/>
            <w:rFonts w:ascii="Times New Roman" w:eastAsia="MS Mincho" w:hAnsi="Times New Roman" w:cs="Times New Roman"/>
            <w:sz w:val="28"/>
            <w:szCs w:val="28"/>
          </w:rPr>
          <w:t>.</w:t>
        </w:r>
        <w:r w:rsidR="008E3157" w:rsidRPr="008E3157">
          <w:rPr>
            <w:rStyle w:val="a5"/>
            <w:rFonts w:ascii="Times New Roman" w:eastAsia="MS Mincho" w:hAnsi="Times New Roman" w:cs="Times New Roman"/>
            <w:sz w:val="28"/>
            <w:szCs w:val="28"/>
            <w:lang w:val="en-US"/>
          </w:rPr>
          <w:t>yaklass</w:t>
        </w:r>
        <w:r w:rsidR="008E3157" w:rsidRPr="008E3157">
          <w:rPr>
            <w:rStyle w:val="a5"/>
            <w:rFonts w:ascii="Times New Roman" w:eastAsia="MS Mincho" w:hAnsi="Times New Roman" w:cs="Times New Roman"/>
            <w:sz w:val="28"/>
            <w:szCs w:val="28"/>
          </w:rPr>
          <w:t>.</w:t>
        </w:r>
        <w:r w:rsidR="008E3157" w:rsidRPr="008E3157">
          <w:rPr>
            <w:rStyle w:val="a5"/>
            <w:rFonts w:ascii="Times New Roman" w:eastAsia="MS Mincho" w:hAnsi="Times New Roman" w:cs="Times New Roman"/>
            <w:sz w:val="28"/>
            <w:szCs w:val="28"/>
            <w:lang w:val="en-US"/>
          </w:rPr>
          <w:t>ru</w:t>
        </w:r>
        <w:r w:rsidR="008E3157" w:rsidRPr="008E3157">
          <w:rPr>
            <w:rStyle w:val="a5"/>
            <w:rFonts w:ascii="Times New Roman" w:eastAsia="MS Mincho" w:hAnsi="Times New Roman" w:cs="Times New Roman"/>
            <w:sz w:val="28"/>
            <w:szCs w:val="28"/>
          </w:rPr>
          <w:t>/</w:t>
        </w:r>
        <w:r w:rsidR="008E3157" w:rsidRPr="008E3157">
          <w:rPr>
            <w:rStyle w:val="a5"/>
            <w:rFonts w:ascii="Times New Roman" w:eastAsia="MS Mincho" w:hAnsi="Times New Roman" w:cs="Times New Roman"/>
            <w:sz w:val="28"/>
            <w:szCs w:val="28"/>
            <w:lang w:val="en-US"/>
          </w:rPr>
          <w:t>p</w:t>
        </w:r>
        <w:r w:rsidR="008E3157" w:rsidRPr="008E3157">
          <w:rPr>
            <w:rStyle w:val="a5"/>
            <w:rFonts w:ascii="Times New Roman" w:eastAsia="MS Mincho" w:hAnsi="Times New Roman" w:cs="Times New Roman"/>
            <w:sz w:val="28"/>
            <w:szCs w:val="28"/>
          </w:rPr>
          <w:t>/</w:t>
        </w:r>
        <w:r w:rsidR="008E3157" w:rsidRPr="008E3157">
          <w:rPr>
            <w:rStyle w:val="a5"/>
            <w:rFonts w:ascii="Times New Roman" w:eastAsia="MS Mincho" w:hAnsi="Times New Roman" w:cs="Times New Roman"/>
            <w:sz w:val="28"/>
            <w:szCs w:val="28"/>
            <w:lang w:val="en-US"/>
          </w:rPr>
          <w:t>matematika</w:t>
        </w:r>
        <w:r w:rsidR="008E3157" w:rsidRPr="008E3157">
          <w:rPr>
            <w:rStyle w:val="a5"/>
            <w:rFonts w:ascii="Times New Roman" w:eastAsia="MS Mincho" w:hAnsi="Times New Roman" w:cs="Times New Roman"/>
            <w:sz w:val="28"/>
            <w:szCs w:val="28"/>
          </w:rPr>
          <w:t>/5-</w:t>
        </w:r>
        <w:r w:rsidR="008E3157" w:rsidRPr="008E3157">
          <w:rPr>
            <w:rStyle w:val="a5"/>
            <w:rFonts w:ascii="Times New Roman" w:eastAsia="MS Mincho" w:hAnsi="Times New Roman" w:cs="Times New Roman"/>
            <w:sz w:val="28"/>
            <w:szCs w:val="28"/>
            <w:lang w:val="en-US"/>
          </w:rPr>
          <w:t>klass</w:t>
        </w:r>
        <w:r w:rsidR="008E3157" w:rsidRPr="008E3157">
          <w:rPr>
            <w:rStyle w:val="a5"/>
            <w:rFonts w:ascii="Times New Roman" w:eastAsia="MS Mincho" w:hAnsi="Times New Roman" w:cs="Times New Roman"/>
            <w:sz w:val="28"/>
            <w:szCs w:val="28"/>
          </w:rPr>
          <w:t>/</w:t>
        </w:r>
        <w:r w:rsidR="008E3157" w:rsidRPr="008E3157">
          <w:rPr>
            <w:rStyle w:val="a5"/>
            <w:rFonts w:ascii="Times New Roman" w:eastAsia="MS Mincho" w:hAnsi="Times New Roman" w:cs="Times New Roman"/>
            <w:sz w:val="28"/>
            <w:szCs w:val="28"/>
            <w:lang w:val="en-US"/>
          </w:rPr>
          <w:t>naturalnye</w:t>
        </w:r>
        <w:r w:rsidR="008E3157" w:rsidRPr="008E3157">
          <w:rPr>
            <w:rStyle w:val="a5"/>
            <w:rFonts w:ascii="Times New Roman" w:eastAsia="MS Mincho" w:hAnsi="Times New Roman" w:cs="Times New Roman"/>
            <w:sz w:val="28"/>
            <w:szCs w:val="28"/>
          </w:rPr>
          <w:t>-</w:t>
        </w:r>
        <w:r w:rsidR="008E3157" w:rsidRPr="008E3157">
          <w:rPr>
            <w:rStyle w:val="a5"/>
            <w:rFonts w:ascii="Times New Roman" w:eastAsia="MS Mincho" w:hAnsi="Times New Roman" w:cs="Times New Roman"/>
            <w:sz w:val="28"/>
            <w:szCs w:val="28"/>
            <w:lang w:val="en-US"/>
          </w:rPr>
          <w:t>chisla</w:t>
        </w:r>
        <w:r w:rsidR="008E3157" w:rsidRPr="008E3157">
          <w:rPr>
            <w:rStyle w:val="a5"/>
            <w:rFonts w:ascii="Times New Roman" w:eastAsia="MS Mincho" w:hAnsi="Times New Roman" w:cs="Times New Roman"/>
            <w:sz w:val="28"/>
            <w:szCs w:val="28"/>
          </w:rPr>
          <w:t>-13442/</w:t>
        </w:r>
        <w:r w:rsidR="008E3157" w:rsidRPr="008E3157">
          <w:rPr>
            <w:rStyle w:val="a5"/>
            <w:rFonts w:ascii="Times New Roman" w:eastAsia="MS Mincho" w:hAnsi="Times New Roman" w:cs="Times New Roman"/>
            <w:sz w:val="28"/>
            <w:szCs w:val="28"/>
            <w:lang w:val="en-US"/>
          </w:rPr>
          <w:t>desiatichnaia</w:t>
        </w:r>
        <w:r w:rsidR="008E3157" w:rsidRPr="008E3157">
          <w:rPr>
            <w:rStyle w:val="a5"/>
            <w:rFonts w:ascii="Times New Roman" w:eastAsia="MS Mincho" w:hAnsi="Times New Roman" w:cs="Times New Roman"/>
            <w:sz w:val="28"/>
            <w:szCs w:val="28"/>
          </w:rPr>
          <w:t>-</w:t>
        </w:r>
        <w:r w:rsidR="008E3157" w:rsidRPr="008E3157">
          <w:rPr>
            <w:rStyle w:val="a5"/>
            <w:rFonts w:ascii="Times New Roman" w:eastAsia="MS Mincho" w:hAnsi="Times New Roman" w:cs="Times New Roman"/>
            <w:sz w:val="28"/>
            <w:szCs w:val="28"/>
            <w:lang w:val="en-US"/>
          </w:rPr>
          <w:t>sistema</w:t>
        </w:r>
        <w:r w:rsidR="008E3157" w:rsidRPr="008E3157">
          <w:rPr>
            <w:rStyle w:val="a5"/>
            <w:rFonts w:ascii="Times New Roman" w:eastAsia="MS Mincho" w:hAnsi="Times New Roman" w:cs="Times New Roman"/>
            <w:sz w:val="28"/>
            <w:szCs w:val="28"/>
          </w:rPr>
          <w:t>-</w:t>
        </w:r>
        <w:r w:rsidR="008E3157" w:rsidRPr="008E3157">
          <w:rPr>
            <w:rStyle w:val="a5"/>
            <w:rFonts w:ascii="Times New Roman" w:eastAsia="MS Mincho" w:hAnsi="Times New Roman" w:cs="Times New Roman"/>
            <w:sz w:val="28"/>
            <w:szCs w:val="28"/>
            <w:lang w:val="en-US"/>
          </w:rPr>
          <w:t>schisleniia</w:t>
        </w:r>
        <w:r w:rsidR="008E3157" w:rsidRPr="008E3157">
          <w:rPr>
            <w:rStyle w:val="a5"/>
            <w:rFonts w:ascii="Times New Roman" w:eastAsia="MS Mincho" w:hAnsi="Times New Roman" w:cs="Times New Roman"/>
            <w:sz w:val="28"/>
            <w:szCs w:val="28"/>
          </w:rPr>
          <w:t>-</w:t>
        </w:r>
        <w:r w:rsidR="008E3157" w:rsidRPr="008E3157">
          <w:rPr>
            <w:rStyle w:val="a5"/>
            <w:rFonts w:ascii="Times New Roman" w:eastAsia="MS Mincho" w:hAnsi="Times New Roman" w:cs="Times New Roman"/>
            <w:sz w:val="28"/>
            <w:szCs w:val="28"/>
            <w:lang w:val="en-US"/>
          </w:rPr>
          <w:t>rimskaia</w:t>
        </w:r>
        <w:r w:rsidR="008E3157" w:rsidRPr="008E3157">
          <w:rPr>
            <w:rStyle w:val="a5"/>
            <w:rFonts w:ascii="Times New Roman" w:eastAsia="MS Mincho" w:hAnsi="Times New Roman" w:cs="Times New Roman"/>
            <w:sz w:val="28"/>
            <w:szCs w:val="28"/>
          </w:rPr>
          <w:t>-</w:t>
        </w:r>
        <w:r w:rsidR="008E3157" w:rsidRPr="008E3157">
          <w:rPr>
            <w:rStyle w:val="a5"/>
            <w:rFonts w:ascii="Times New Roman" w:eastAsia="MS Mincho" w:hAnsi="Times New Roman" w:cs="Times New Roman"/>
            <w:sz w:val="28"/>
            <w:szCs w:val="28"/>
            <w:lang w:val="en-US"/>
          </w:rPr>
          <w:t>numeratciia</w:t>
        </w:r>
        <w:r w:rsidR="008E3157" w:rsidRPr="008E3157">
          <w:rPr>
            <w:rStyle w:val="a5"/>
            <w:rFonts w:ascii="Times New Roman" w:eastAsia="MS Mincho" w:hAnsi="Times New Roman" w:cs="Times New Roman"/>
            <w:sz w:val="28"/>
            <w:szCs w:val="28"/>
          </w:rPr>
          <w:t>-13051</w:t>
        </w:r>
      </w:hyperlink>
      <w:r w:rsidR="008E3157" w:rsidRPr="008E3157">
        <w:rPr>
          <w:rFonts w:ascii="Times New Roman" w:eastAsia="MS Mincho" w:hAnsi="Times New Roman" w:cs="Times New Roman"/>
          <w:sz w:val="28"/>
          <w:szCs w:val="28"/>
        </w:rPr>
        <w:t xml:space="preserve"> </w:t>
      </w:r>
      <w:hyperlink r:id="rId79" w:history="1">
        <w:r w:rsidR="008E3157" w:rsidRPr="008E3157">
          <w:rPr>
            <w:rStyle w:val="a5"/>
            <w:rFonts w:ascii="Times New Roman" w:eastAsia="MS Mincho" w:hAnsi="Times New Roman" w:cs="Times New Roman"/>
            <w:sz w:val="28"/>
            <w:szCs w:val="28"/>
            <w:lang w:val="en-US"/>
          </w:rPr>
          <w:t>https</w:t>
        </w:r>
        <w:r w:rsidR="008E3157" w:rsidRPr="008E3157">
          <w:rPr>
            <w:rStyle w:val="a5"/>
            <w:rFonts w:ascii="Times New Roman" w:eastAsia="MS Mincho" w:hAnsi="Times New Roman" w:cs="Times New Roman"/>
            <w:sz w:val="28"/>
            <w:szCs w:val="28"/>
          </w:rPr>
          <w:t>://</w:t>
        </w:r>
        <w:r w:rsidR="008E3157" w:rsidRPr="008E3157">
          <w:rPr>
            <w:rStyle w:val="a5"/>
            <w:rFonts w:ascii="Times New Roman" w:eastAsia="MS Mincho" w:hAnsi="Times New Roman" w:cs="Times New Roman"/>
            <w:sz w:val="28"/>
            <w:szCs w:val="28"/>
            <w:lang w:val="en-US"/>
          </w:rPr>
          <w:t>resh</w:t>
        </w:r>
        <w:r w:rsidR="008E3157" w:rsidRPr="008E3157">
          <w:rPr>
            <w:rStyle w:val="a5"/>
            <w:rFonts w:ascii="Times New Roman" w:eastAsia="MS Mincho" w:hAnsi="Times New Roman" w:cs="Times New Roman"/>
            <w:sz w:val="28"/>
            <w:szCs w:val="28"/>
          </w:rPr>
          <w:t>.</w:t>
        </w:r>
        <w:r w:rsidR="008E3157" w:rsidRPr="008E3157">
          <w:rPr>
            <w:rStyle w:val="a5"/>
            <w:rFonts w:ascii="Times New Roman" w:eastAsia="MS Mincho" w:hAnsi="Times New Roman" w:cs="Times New Roman"/>
            <w:sz w:val="28"/>
            <w:szCs w:val="28"/>
            <w:lang w:val="en-US"/>
          </w:rPr>
          <w:t>edu</w:t>
        </w:r>
        <w:r w:rsidR="008E3157" w:rsidRPr="008E3157">
          <w:rPr>
            <w:rStyle w:val="a5"/>
            <w:rFonts w:ascii="Times New Roman" w:eastAsia="MS Mincho" w:hAnsi="Times New Roman" w:cs="Times New Roman"/>
            <w:sz w:val="28"/>
            <w:szCs w:val="28"/>
          </w:rPr>
          <w:t>.</w:t>
        </w:r>
        <w:r w:rsidR="008E3157" w:rsidRPr="008E3157">
          <w:rPr>
            <w:rStyle w:val="a5"/>
            <w:rFonts w:ascii="Times New Roman" w:eastAsia="MS Mincho" w:hAnsi="Times New Roman" w:cs="Times New Roman"/>
            <w:sz w:val="28"/>
            <w:szCs w:val="28"/>
            <w:lang w:val="en-US"/>
          </w:rPr>
          <w:t>ru</w:t>
        </w:r>
        <w:r w:rsidR="008E3157" w:rsidRPr="008E3157">
          <w:rPr>
            <w:rStyle w:val="a5"/>
            <w:rFonts w:ascii="Times New Roman" w:eastAsia="MS Mincho" w:hAnsi="Times New Roman" w:cs="Times New Roman"/>
            <w:sz w:val="28"/>
            <w:szCs w:val="28"/>
          </w:rPr>
          <w:t>/</w:t>
        </w:r>
        <w:r w:rsidR="008E3157" w:rsidRPr="008E3157">
          <w:rPr>
            <w:rStyle w:val="a5"/>
            <w:rFonts w:ascii="Times New Roman" w:eastAsia="MS Mincho" w:hAnsi="Times New Roman" w:cs="Times New Roman"/>
            <w:sz w:val="28"/>
            <w:szCs w:val="28"/>
            <w:lang w:val="en-US"/>
          </w:rPr>
          <w:t>subject</w:t>
        </w:r>
        <w:r w:rsidR="008E3157" w:rsidRPr="008E3157">
          <w:rPr>
            <w:rStyle w:val="a5"/>
            <w:rFonts w:ascii="Times New Roman" w:eastAsia="MS Mincho" w:hAnsi="Times New Roman" w:cs="Times New Roman"/>
            <w:sz w:val="28"/>
            <w:szCs w:val="28"/>
          </w:rPr>
          <w:t>/</w:t>
        </w:r>
        <w:r w:rsidR="008E3157" w:rsidRPr="008E3157">
          <w:rPr>
            <w:rStyle w:val="a5"/>
            <w:rFonts w:ascii="Times New Roman" w:eastAsia="MS Mincho" w:hAnsi="Times New Roman" w:cs="Times New Roman"/>
            <w:sz w:val="28"/>
            <w:szCs w:val="28"/>
            <w:lang w:val="en-US"/>
          </w:rPr>
          <w:t>lesson</w:t>
        </w:r>
        <w:r w:rsidR="008E3157" w:rsidRPr="008E3157">
          <w:rPr>
            <w:rStyle w:val="a5"/>
            <w:rFonts w:ascii="Times New Roman" w:eastAsia="MS Mincho" w:hAnsi="Times New Roman" w:cs="Times New Roman"/>
            <w:sz w:val="28"/>
            <w:szCs w:val="28"/>
          </w:rPr>
          <w:t>/7719/</w:t>
        </w:r>
        <w:r w:rsidR="008E3157" w:rsidRPr="008E3157">
          <w:rPr>
            <w:rStyle w:val="a5"/>
            <w:rFonts w:ascii="Times New Roman" w:eastAsia="MS Mincho" w:hAnsi="Times New Roman" w:cs="Times New Roman"/>
            <w:sz w:val="28"/>
            <w:szCs w:val="28"/>
            <w:lang w:val="en-US"/>
          </w:rPr>
          <w:t>start</w:t>
        </w:r>
        <w:r w:rsidR="008E3157" w:rsidRPr="008E3157">
          <w:rPr>
            <w:rStyle w:val="a5"/>
            <w:rFonts w:ascii="Times New Roman" w:eastAsia="MS Mincho" w:hAnsi="Times New Roman" w:cs="Times New Roman"/>
            <w:sz w:val="28"/>
            <w:szCs w:val="28"/>
          </w:rPr>
          <w:t>/316201/</w:t>
        </w:r>
      </w:hyperlink>
    </w:p>
    <w:p w14:paraId="71389C28" w14:textId="135C9B9D" w:rsidR="008E3157" w:rsidRPr="008E3157" w:rsidRDefault="00717A0E" w:rsidP="008E3157">
      <w:pPr>
        <w:spacing w:after="0" w:line="240" w:lineRule="auto"/>
        <w:rPr>
          <w:rFonts w:ascii="Times New Roman" w:eastAsia="MS Mincho" w:hAnsi="Times New Roman" w:cs="Times New Roman"/>
          <w:sz w:val="28"/>
          <w:szCs w:val="28"/>
        </w:rPr>
      </w:pPr>
      <w:hyperlink r:id="rId80" w:history="1">
        <w:r w:rsidR="008E3157" w:rsidRPr="008E3157">
          <w:rPr>
            <w:rStyle w:val="a5"/>
            <w:rFonts w:ascii="Times New Roman" w:eastAsia="MS Mincho" w:hAnsi="Times New Roman" w:cs="Times New Roman"/>
            <w:sz w:val="28"/>
            <w:szCs w:val="28"/>
            <w:lang w:val="en-US"/>
          </w:rPr>
          <w:t>https</w:t>
        </w:r>
        <w:r w:rsidR="008E3157" w:rsidRPr="008E3157">
          <w:rPr>
            <w:rStyle w:val="a5"/>
            <w:rFonts w:ascii="Times New Roman" w:eastAsia="MS Mincho" w:hAnsi="Times New Roman" w:cs="Times New Roman"/>
            <w:sz w:val="28"/>
            <w:szCs w:val="28"/>
          </w:rPr>
          <w:t>://2035</w:t>
        </w:r>
        <w:r w:rsidR="008E3157" w:rsidRPr="008E3157">
          <w:rPr>
            <w:rStyle w:val="a5"/>
            <w:rFonts w:ascii="Times New Roman" w:eastAsia="MS Mincho" w:hAnsi="Times New Roman" w:cs="Times New Roman"/>
            <w:sz w:val="28"/>
            <w:szCs w:val="28"/>
            <w:lang w:val="en-US"/>
          </w:rPr>
          <w:t>school</w:t>
        </w:r>
        <w:r w:rsidR="008E3157" w:rsidRPr="008E3157">
          <w:rPr>
            <w:rStyle w:val="a5"/>
            <w:rFonts w:ascii="Times New Roman" w:eastAsia="MS Mincho" w:hAnsi="Times New Roman" w:cs="Times New Roman"/>
            <w:sz w:val="28"/>
            <w:szCs w:val="28"/>
          </w:rPr>
          <w:t>.</w:t>
        </w:r>
        <w:proofErr w:type="spellStart"/>
        <w:r w:rsidR="008E3157" w:rsidRPr="008E3157">
          <w:rPr>
            <w:rStyle w:val="a5"/>
            <w:rFonts w:ascii="Times New Roman" w:eastAsia="MS Mincho" w:hAnsi="Times New Roman" w:cs="Times New Roman"/>
            <w:sz w:val="28"/>
            <w:szCs w:val="28"/>
            <w:lang w:val="en-US"/>
          </w:rPr>
          <w:t>ru</w:t>
        </w:r>
        <w:proofErr w:type="spellEnd"/>
        <w:r w:rsidR="008E3157" w:rsidRPr="008E3157">
          <w:rPr>
            <w:rStyle w:val="a5"/>
            <w:rFonts w:ascii="Times New Roman" w:eastAsia="MS Mincho" w:hAnsi="Times New Roman" w:cs="Times New Roman"/>
            <w:sz w:val="28"/>
            <w:szCs w:val="28"/>
          </w:rPr>
          <w:t>/</w:t>
        </w:r>
        <w:proofErr w:type="spellStart"/>
        <w:r w:rsidR="008E3157" w:rsidRPr="008E3157">
          <w:rPr>
            <w:rStyle w:val="a5"/>
            <w:rFonts w:ascii="Times New Roman" w:eastAsia="MS Mincho" w:hAnsi="Times New Roman" w:cs="Times New Roman"/>
            <w:sz w:val="28"/>
            <w:szCs w:val="28"/>
            <w:lang w:val="en-US"/>
          </w:rPr>
          <w:t>htmllesson</w:t>
        </w:r>
        <w:proofErr w:type="spellEnd"/>
        <w:r w:rsidR="008E3157" w:rsidRPr="008E3157">
          <w:rPr>
            <w:rStyle w:val="a5"/>
            <w:rFonts w:ascii="Times New Roman" w:eastAsia="MS Mincho" w:hAnsi="Times New Roman" w:cs="Times New Roman"/>
            <w:sz w:val="28"/>
            <w:szCs w:val="28"/>
          </w:rPr>
          <w:t>/</w:t>
        </w:r>
        <w:r w:rsidR="008E3157" w:rsidRPr="008E3157">
          <w:rPr>
            <w:rStyle w:val="a5"/>
            <w:rFonts w:ascii="Times New Roman" w:eastAsia="MS Mincho" w:hAnsi="Times New Roman" w:cs="Times New Roman"/>
            <w:sz w:val="28"/>
            <w:szCs w:val="28"/>
            <w:lang w:val="en-US"/>
          </w:rPr>
          <w:t>Mat</w:t>
        </w:r>
        <w:r w:rsidR="008E3157" w:rsidRPr="008E3157">
          <w:rPr>
            <w:rStyle w:val="a5"/>
            <w:rFonts w:ascii="Times New Roman" w:eastAsia="MS Mincho" w:hAnsi="Times New Roman" w:cs="Times New Roman"/>
            <w:sz w:val="28"/>
            <w:szCs w:val="28"/>
          </w:rPr>
          <w:t>_5_2/</w:t>
        </w:r>
      </w:hyperlink>
    </w:p>
    <w:p w14:paraId="11C798B6" w14:textId="77777777" w:rsidR="008E3157" w:rsidRPr="008E3157" w:rsidRDefault="00717A0E" w:rsidP="00CE0E54">
      <w:pPr>
        <w:spacing w:after="0" w:line="240" w:lineRule="auto"/>
        <w:rPr>
          <w:rFonts w:ascii="Times New Roman" w:eastAsia="Calibri" w:hAnsi="Times New Roman" w:cs="Times New Roman"/>
          <w:sz w:val="28"/>
          <w:szCs w:val="28"/>
        </w:rPr>
      </w:pPr>
      <w:hyperlink r:id="rId81" w:history="1">
        <w:r w:rsidR="008E3157" w:rsidRPr="008E3157">
          <w:rPr>
            <w:rStyle w:val="a5"/>
            <w:rFonts w:ascii="Times New Roman" w:eastAsia="MS Mincho" w:hAnsi="Times New Roman" w:cs="Times New Roman"/>
            <w:sz w:val="28"/>
            <w:szCs w:val="28"/>
          </w:rPr>
          <w:t>https://skysmart.ru/articles/mathematic/svojstva-slozheniya-i-vychitaniya</w:t>
        </w:r>
      </w:hyperlink>
    </w:p>
    <w:p w14:paraId="16BD44A9" w14:textId="77777777" w:rsidR="00AA0029" w:rsidRDefault="00717A0E" w:rsidP="00CE0E54">
      <w:pPr>
        <w:spacing w:after="0" w:line="240" w:lineRule="auto"/>
        <w:rPr>
          <w:rFonts w:ascii="Times New Roman" w:eastAsia="Times New Roman" w:hAnsi="Times New Roman" w:cs="Times New Roman"/>
          <w:sz w:val="28"/>
          <w:szCs w:val="28"/>
        </w:rPr>
      </w:pPr>
      <w:hyperlink r:id="rId82" w:history="1">
        <w:r w:rsidR="008E3157" w:rsidRPr="008E3157">
          <w:rPr>
            <w:rStyle w:val="a5"/>
            <w:rFonts w:ascii="Times New Roman" w:eastAsia="Times New Roman" w:hAnsi="Times New Roman" w:cs="Times New Roman"/>
            <w:sz w:val="28"/>
            <w:szCs w:val="28"/>
          </w:rPr>
          <w:t>https://resh.edu.ru/subject/lesson/7723/conspect/272293/</w:t>
        </w:r>
      </w:hyperlink>
    </w:p>
    <w:p w14:paraId="0CB2E685" w14:textId="725DE23D" w:rsidR="008E3157" w:rsidRPr="00CE0E54" w:rsidRDefault="008E3157" w:rsidP="00CE0E54">
      <w:pPr>
        <w:spacing w:after="0" w:line="240" w:lineRule="auto"/>
        <w:rPr>
          <w:rFonts w:ascii="Times New Roman" w:eastAsia="MS Mincho" w:hAnsi="Times New Roman" w:cs="Times New Roman"/>
          <w:sz w:val="28"/>
          <w:szCs w:val="28"/>
        </w:rPr>
        <w:sectPr w:rsidR="008E3157" w:rsidRPr="00CE0E54" w:rsidSect="00DB1E14">
          <w:pgSz w:w="11907" w:h="16840" w:code="9"/>
          <w:pgMar w:top="284" w:right="987" w:bottom="1134" w:left="663" w:header="720" w:footer="720" w:gutter="0"/>
          <w:cols w:space="720"/>
        </w:sectPr>
      </w:pPr>
    </w:p>
    <w:p w14:paraId="4642393C" w14:textId="77777777" w:rsidR="00CE0E54" w:rsidRPr="00CE0E54" w:rsidRDefault="00CE0E54" w:rsidP="00CE0E54">
      <w:pPr>
        <w:autoSpaceDE w:val="0"/>
        <w:autoSpaceDN w:val="0"/>
        <w:spacing w:after="0" w:line="240" w:lineRule="auto"/>
        <w:rPr>
          <w:rFonts w:ascii="Cambria" w:eastAsia="MS Mincho" w:hAnsi="Cambria" w:cs="Times New Roman"/>
        </w:rPr>
      </w:pPr>
    </w:p>
    <w:p w14:paraId="759A801F" w14:textId="77777777" w:rsidR="00CE0E54" w:rsidRPr="00CE0E54" w:rsidRDefault="00CE0E54" w:rsidP="00CE0E54">
      <w:pPr>
        <w:autoSpaceDE w:val="0"/>
        <w:autoSpaceDN w:val="0"/>
        <w:spacing w:after="0" w:line="240" w:lineRule="auto"/>
        <w:ind w:right="432"/>
        <w:rPr>
          <w:rFonts w:ascii="Cambria" w:eastAsia="MS Mincho" w:hAnsi="Cambria" w:cs="Times New Roman"/>
        </w:rPr>
      </w:pPr>
      <w:r w:rsidRPr="00CE0E54">
        <w:rPr>
          <w:rFonts w:ascii="Times New Roman" w:eastAsia="Times New Roman" w:hAnsi="Times New Roman" w:cs="Times New Roman"/>
          <w:b/>
          <w:color w:val="000000"/>
          <w:sz w:val="24"/>
        </w:rPr>
        <w:t xml:space="preserve">МАТЕРИАЛЬНО-ТЕХНИЧЕСКОЕ ОБЕСПЕЧЕНИЕ ОБРАЗОВАТЕЛЬНОГО ПРОЦЕССА УЧЕБНОЕ ОБОРУДОВАНИЕ </w:t>
      </w:r>
      <w:r w:rsidRPr="00CE0E54">
        <w:rPr>
          <w:rFonts w:ascii="Cambria" w:eastAsia="MS Mincho" w:hAnsi="Cambria" w:cs="Times New Roman"/>
        </w:rPr>
        <w:br/>
      </w:r>
      <w:proofErr w:type="spellStart"/>
      <w:r w:rsidRPr="00CE0E54">
        <w:rPr>
          <w:rFonts w:ascii="Times New Roman" w:eastAsia="Times New Roman" w:hAnsi="Times New Roman" w:cs="Times New Roman"/>
          <w:b/>
          <w:color w:val="000000"/>
          <w:sz w:val="24"/>
        </w:rPr>
        <w:t>ОБОРУДОВАНИЕ</w:t>
      </w:r>
      <w:proofErr w:type="spellEnd"/>
      <w:r w:rsidRPr="00CE0E54">
        <w:rPr>
          <w:rFonts w:ascii="Times New Roman" w:eastAsia="Times New Roman" w:hAnsi="Times New Roman" w:cs="Times New Roman"/>
          <w:b/>
          <w:color w:val="000000"/>
          <w:sz w:val="24"/>
        </w:rPr>
        <w:t xml:space="preserve"> ДЛЯ ПРОВЕДЕНИЯ ЛАБОРАТОРНЫХ И ПРАКТИЧЕСКИХ РАБОТ</w:t>
      </w:r>
    </w:p>
    <w:p w14:paraId="4332107C" w14:textId="77777777" w:rsidR="00CE0E54" w:rsidRPr="00CE0E54" w:rsidRDefault="00CE0E54" w:rsidP="00CE0E54">
      <w:pPr>
        <w:spacing w:after="0" w:line="240" w:lineRule="auto"/>
        <w:rPr>
          <w:rFonts w:ascii="Cambria" w:eastAsia="MS Mincho" w:hAnsi="Cambria" w:cs="Times New Roman"/>
        </w:rPr>
        <w:sectPr w:rsidR="00CE0E54" w:rsidRPr="00CE0E54" w:rsidSect="00DB1E14">
          <w:pgSz w:w="11907" w:h="16840" w:code="9"/>
          <w:pgMar w:top="284" w:right="987" w:bottom="1134" w:left="663" w:header="720" w:footer="720" w:gutter="0"/>
          <w:cols w:space="720"/>
        </w:sectPr>
      </w:pPr>
    </w:p>
    <w:p w14:paraId="258C0D8D" w14:textId="77777777" w:rsidR="00F12C76" w:rsidRPr="00CE0E54" w:rsidRDefault="00F12C76" w:rsidP="00DB1E14">
      <w:pPr>
        <w:spacing w:after="0" w:line="240" w:lineRule="auto"/>
      </w:pPr>
    </w:p>
    <w:sectPr w:rsidR="00F12C76" w:rsidRPr="00CE0E54" w:rsidSect="00DB1E14">
      <w:pgSz w:w="11907" w:h="16840" w:code="9"/>
      <w:pgMar w:top="284" w:right="987" w:bottom="1134" w:left="66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iberationSerif">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B12693A"/>
    <w:lvl w:ilvl="0">
      <w:start w:val="1"/>
      <w:numFmt w:val="decimal"/>
      <w:pStyle w:val="31"/>
      <w:lvlText w:val="%1."/>
      <w:lvlJc w:val="left"/>
      <w:pPr>
        <w:tabs>
          <w:tab w:val="num" w:pos="1080"/>
        </w:tabs>
        <w:ind w:left="1080" w:hanging="360"/>
      </w:pPr>
    </w:lvl>
  </w:abstractNum>
  <w:abstractNum w:abstractNumId="1">
    <w:nsid w:val="FFFFFF7F"/>
    <w:multiLevelType w:val="singleLevel"/>
    <w:tmpl w:val="38441652"/>
    <w:lvl w:ilvl="0">
      <w:start w:val="1"/>
      <w:numFmt w:val="decimal"/>
      <w:pStyle w:val="21"/>
      <w:lvlText w:val="%1."/>
      <w:lvlJc w:val="left"/>
      <w:pPr>
        <w:tabs>
          <w:tab w:val="num" w:pos="720"/>
        </w:tabs>
        <w:ind w:left="720" w:hanging="360"/>
      </w:pPr>
    </w:lvl>
  </w:abstractNum>
  <w:abstractNum w:abstractNumId="2">
    <w:nsid w:val="FFFFFF81"/>
    <w:multiLevelType w:val="singleLevel"/>
    <w:tmpl w:val="171AC3A4"/>
    <w:lvl w:ilvl="0">
      <w:start w:val="1"/>
      <w:numFmt w:val="bullet"/>
      <w:pStyle w:val="a"/>
      <w:lvlText w:val=""/>
      <w:lvlJc w:val="left"/>
      <w:pPr>
        <w:tabs>
          <w:tab w:val="num" w:pos="1440"/>
        </w:tabs>
        <w:ind w:left="1440" w:hanging="360"/>
      </w:pPr>
      <w:rPr>
        <w:rFonts w:ascii="Symbol" w:hAnsi="Symbol" w:hint="default"/>
      </w:rPr>
    </w:lvl>
  </w:abstractNum>
  <w:abstractNum w:abstractNumId="3">
    <w:nsid w:val="FFFFFF82"/>
    <w:multiLevelType w:val="singleLevel"/>
    <w:tmpl w:val="F3EAFDEC"/>
    <w:lvl w:ilvl="0">
      <w:start w:val="1"/>
      <w:numFmt w:val="bullet"/>
      <w:pStyle w:val="310"/>
      <w:lvlText w:val=""/>
      <w:lvlJc w:val="left"/>
      <w:pPr>
        <w:tabs>
          <w:tab w:val="num" w:pos="1080"/>
        </w:tabs>
        <w:ind w:left="1080" w:hanging="360"/>
      </w:pPr>
      <w:rPr>
        <w:rFonts w:ascii="Symbol" w:hAnsi="Symbol" w:hint="default"/>
      </w:rPr>
    </w:lvl>
  </w:abstractNum>
  <w:abstractNum w:abstractNumId="4">
    <w:nsid w:val="FFFFFF83"/>
    <w:multiLevelType w:val="singleLevel"/>
    <w:tmpl w:val="3D1EFFD4"/>
    <w:lvl w:ilvl="0">
      <w:start w:val="1"/>
      <w:numFmt w:val="bullet"/>
      <w:pStyle w:val="210"/>
      <w:lvlText w:val=""/>
      <w:lvlJc w:val="left"/>
      <w:pPr>
        <w:tabs>
          <w:tab w:val="num" w:pos="720"/>
        </w:tabs>
        <w:ind w:left="720" w:hanging="360"/>
      </w:pPr>
      <w:rPr>
        <w:rFonts w:ascii="Symbol" w:hAnsi="Symbol" w:hint="default"/>
      </w:rPr>
    </w:lvl>
  </w:abstractNum>
  <w:abstractNum w:abstractNumId="5">
    <w:nsid w:val="FFFFFF88"/>
    <w:multiLevelType w:val="singleLevel"/>
    <w:tmpl w:val="D0A62B40"/>
    <w:lvl w:ilvl="0">
      <w:start w:val="1"/>
      <w:numFmt w:val="decimal"/>
      <w:pStyle w:val="1"/>
      <w:lvlText w:val="%1."/>
      <w:lvlJc w:val="left"/>
      <w:pPr>
        <w:tabs>
          <w:tab w:val="num" w:pos="360"/>
        </w:tabs>
        <w:ind w:left="360" w:hanging="360"/>
      </w:pPr>
    </w:lvl>
  </w:abstractNum>
  <w:abstractNum w:abstractNumId="6">
    <w:nsid w:val="FFFFFF89"/>
    <w:multiLevelType w:val="singleLevel"/>
    <w:tmpl w:val="29761A62"/>
    <w:lvl w:ilvl="0">
      <w:start w:val="1"/>
      <w:numFmt w:val="bullet"/>
      <w:pStyle w:val="10"/>
      <w:lvlText w:val=""/>
      <w:lvlJc w:val="left"/>
      <w:pPr>
        <w:tabs>
          <w:tab w:val="num" w:pos="360"/>
        </w:tabs>
        <w:ind w:left="360" w:hanging="360"/>
      </w:pPr>
      <w:rPr>
        <w:rFonts w:ascii="Symbol" w:hAnsi="Symbol" w:hint="default"/>
      </w:rPr>
    </w:lvl>
  </w:abstractNum>
  <w:num w:numId="1">
    <w:abstractNumId w:val="2"/>
  </w:num>
  <w:num w:numId="2">
    <w:abstractNumId w:val="6"/>
  </w:num>
  <w:num w:numId="3">
    <w:abstractNumId w:val="4"/>
  </w:num>
  <w:num w:numId="4">
    <w:abstractNumId w:val="3"/>
  </w:num>
  <w:num w:numId="5">
    <w:abstractNumId w:val="5"/>
    <w:lvlOverride w:ilvl="0">
      <w:startOverride w:val="1"/>
    </w:lvlOverride>
  </w:num>
  <w:num w:numId="6">
    <w:abstractNumId w:val="1"/>
    <w:lvlOverride w:ilvl="0">
      <w:startOverride w:val="1"/>
    </w:lvlOverride>
  </w:num>
  <w:num w:numId="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095"/>
    <w:rsid w:val="00061036"/>
    <w:rsid w:val="00087F3F"/>
    <w:rsid w:val="000F445D"/>
    <w:rsid w:val="000F44FF"/>
    <w:rsid w:val="00103004"/>
    <w:rsid w:val="00184BB7"/>
    <w:rsid w:val="001A5E98"/>
    <w:rsid w:val="001E7F1B"/>
    <w:rsid w:val="00252350"/>
    <w:rsid w:val="002761DA"/>
    <w:rsid w:val="00381028"/>
    <w:rsid w:val="0038251D"/>
    <w:rsid w:val="003A2132"/>
    <w:rsid w:val="003B2DCC"/>
    <w:rsid w:val="00425664"/>
    <w:rsid w:val="004E2EF0"/>
    <w:rsid w:val="005076B0"/>
    <w:rsid w:val="005C3CB1"/>
    <w:rsid w:val="00685052"/>
    <w:rsid w:val="006A7A42"/>
    <w:rsid w:val="006C0B77"/>
    <w:rsid w:val="006C5FAE"/>
    <w:rsid w:val="00717A0E"/>
    <w:rsid w:val="008242FF"/>
    <w:rsid w:val="00832EFE"/>
    <w:rsid w:val="00855091"/>
    <w:rsid w:val="0086649F"/>
    <w:rsid w:val="00870751"/>
    <w:rsid w:val="00871ACB"/>
    <w:rsid w:val="0089695F"/>
    <w:rsid w:val="008E3157"/>
    <w:rsid w:val="00916341"/>
    <w:rsid w:val="00922C48"/>
    <w:rsid w:val="00950BC2"/>
    <w:rsid w:val="0097197D"/>
    <w:rsid w:val="00991577"/>
    <w:rsid w:val="00A715C1"/>
    <w:rsid w:val="00AA0029"/>
    <w:rsid w:val="00AB64A9"/>
    <w:rsid w:val="00AB6E55"/>
    <w:rsid w:val="00B915B7"/>
    <w:rsid w:val="00BA2798"/>
    <w:rsid w:val="00BB528F"/>
    <w:rsid w:val="00BC4E58"/>
    <w:rsid w:val="00CE0E54"/>
    <w:rsid w:val="00D50603"/>
    <w:rsid w:val="00DA3C7A"/>
    <w:rsid w:val="00DB1E14"/>
    <w:rsid w:val="00DB2754"/>
    <w:rsid w:val="00DB6415"/>
    <w:rsid w:val="00DD7E35"/>
    <w:rsid w:val="00E13072"/>
    <w:rsid w:val="00E51F81"/>
    <w:rsid w:val="00EA59DF"/>
    <w:rsid w:val="00EE4070"/>
    <w:rsid w:val="00EF3094"/>
    <w:rsid w:val="00EF7D86"/>
    <w:rsid w:val="00F01095"/>
    <w:rsid w:val="00F113AD"/>
    <w:rsid w:val="00F12C76"/>
    <w:rsid w:val="00F5125D"/>
    <w:rsid w:val="00F7186E"/>
    <w:rsid w:val="00FA1048"/>
    <w:rsid w:val="00FB39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27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0E54"/>
    <w:pPr>
      <w:spacing w:line="256" w:lineRule="auto"/>
    </w:pPr>
  </w:style>
  <w:style w:type="paragraph" w:styleId="11">
    <w:name w:val="heading 1"/>
    <w:basedOn w:val="a0"/>
    <w:next w:val="a0"/>
    <w:link w:val="12"/>
    <w:uiPriority w:val="9"/>
    <w:qFormat/>
    <w:rsid w:val="00CE0E54"/>
    <w:pPr>
      <w:keepNext/>
      <w:keepLines/>
      <w:spacing w:before="240" w:after="0"/>
      <w:outlineLvl w:val="0"/>
    </w:pPr>
    <w:rPr>
      <w:rFonts w:ascii="Calibri" w:eastAsia="MS Gothic" w:hAnsi="Calibri" w:cs="Times New Roman"/>
      <w:b/>
      <w:bCs/>
      <w:color w:val="365F91"/>
      <w:sz w:val="28"/>
      <w:szCs w:val="28"/>
    </w:rPr>
  </w:style>
  <w:style w:type="paragraph" w:styleId="2">
    <w:name w:val="heading 2"/>
    <w:basedOn w:val="a0"/>
    <w:next w:val="a0"/>
    <w:link w:val="20"/>
    <w:uiPriority w:val="9"/>
    <w:semiHidden/>
    <w:unhideWhenUsed/>
    <w:qFormat/>
    <w:rsid w:val="00CE0E54"/>
    <w:pPr>
      <w:keepNext/>
      <w:keepLines/>
      <w:spacing w:before="40" w:after="0"/>
      <w:outlineLvl w:val="1"/>
    </w:pPr>
    <w:rPr>
      <w:rFonts w:ascii="Calibri" w:eastAsia="MS Gothic" w:hAnsi="Calibri" w:cs="Times New Roman"/>
      <w:b/>
      <w:bCs/>
      <w:color w:val="4F81BD"/>
      <w:sz w:val="26"/>
      <w:szCs w:val="26"/>
    </w:rPr>
  </w:style>
  <w:style w:type="paragraph" w:styleId="3">
    <w:name w:val="heading 3"/>
    <w:basedOn w:val="a0"/>
    <w:next w:val="a0"/>
    <w:link w:val="30"/>
    <w:uiPriority w:val="9"/>
    <w:semiHidden/>
    <w:unhideWhenUsed/>
    <w:qFormat/>
    <w:rsid w:val="00CE0E54"/>
    <w:pPr>
      <w:keepNext/>
      <w:keepLines/>
      <w:spacing w:before="40" w:after="0"/>
      <w:outlineLvl w:val="2"/>
    </w:pPr>
    <w:rPr>
      <w:rFonts w:ascii="Calibri" w:eastAsia="MS Gothic" w:hAnsi="Calibri" w:cs="Times New Roman"/>
      <w:b/>
      <w:bCs/>
      <w:color w:val="4F81BD"/>
    </w:rPr>
  </w:style>
  <w:style w:type="paragraph" w:styleId="4">
    <w:name w:val="heading 4"/>
    <w:basedOn w:val="a0"/>
    <w:next w:val="a0"/>
    <w:link w:val="40"/>
    <w:uiPriority w:val="9"/>
    <w:semiHidden/>
    <w:unhideWhenUsed/>
    <w:qFormat/>
    <w:rsid w:val="00CE0E54"/>
    <w:pPr>
      <w:keepNext/>
      <w:keepLines/>
      <w:spacing w:before="40" w:after="0"/>
      <w:outlineLvl w:val="3"/>
    </w:pPr>
    <w:rPr>
      <w:rFonts w:ascii="Calibri" w:eastAsia="MS Gothic" w:hAnsi="Calibri" w:cs="Times New Roman"/>
      <w:b/>
      <w:bCs/>
      <w:i/>
      <w:iCs/>
      <w:color w:val="4F81BD"/>
    </w:rPr>
  </w:style>
  <w:style w:type="paragraph" w:styleId="5">
    <w:name w:val="heading 5"/>
    <w:basedOn w:val="a0"/>
    <w:next w:val="a0"/>
    <w:link w:val="50"/>
    <w:uiPriority w:val="9"/>
    <w:semiHidden/>
    <w:unhideWhenUsed/>
    <w:qFormat/>
    <w:rsid w:val="00CE0E54"/>
    <w:pPr>
      <w:keepNext/>
      <w:keepLines/>
      <w:spacing w:before="40" w:after="0"/>
      <w:outlineLvl w:val="4"/>
    </w:pPr>
    <w:rPr>
      <w:rFonts w:ascii="Calibri" w:eastAsia="MS Gothic" w:hAnsi="Calibri" w:cs="Times New Roman"/>
      <w:color w:val="243F60"/>
    </w:rPr>
  </w:style>
  <w:style w:type="paragraph" w:styleId="6">
    <w:name w:val="heading 6"/>
    <w:basedOn w:val="a0"/>
    <w:next w:val="a0"/>
    <w:link w:val="60"/>
    <w:uiPriority w:val="9"/>
    <w:semiHidden/>
    <w:unhideWhenUsed/>
    <w:qFormat/>
    <w:rsid w:val="00CE0E54"/>
    <w:pPr>
      <w:keepNext/>
      <w:keepLines/>
      <w:spacing w:before="40" w:after="0"/>
      <w:outlineLvl w:val="5"/>
    </w:pPr>
    <w:rPr>
      <w:rFonts w:ascii="Calibri" w:eastAsia="MS Gothic" w:hAnsi="Calibri" w:cs="Times New Roman"/>
      <w:i/>
      <w:iCs/>
      <w:color w:val="243F60"/>
    </w:rPr>
  </w:style>
  <w:style w:type="paragraph" w:styleId="7">
    <w:name w:val="heading 7"/>
    <w:basedOn w:val="a0"/>
    <w:next w:val="a0"/>
    <w:link w:val="70"/>
    <w:uiPriority w:val="9"/>
    <w:semiHidden/>
    <w:unhideWhenUsed/>
    <w:qFormat/>
    <w:rsid w:val="00CE0E54"/>
    <w:pPr>
      <w:keepNext/>
      <w:keepLines/>
      <w:spacing w:before="40" w:after="0"/>
      <w:outlineLvl w:val="6"/>
    </w:pPr>
    <w:rPr>
      <w:rFonts w:ascii="Calibri" w:eastAsia="MS Gothic" w:hAnsi="Calibri" w:cs="Times New Roman"/>
      <w:i/>
      <w:iCs/>
      <w:color w:val="404040"/>
    </w:rPr>
  </w:style>
  <w:style w:type="paragraph" w:styleId="8">
    <w:name w:val="heading 8"/>
    <w:basedOn w:val="a0"/>
    <w:next w:val="a0"/>
    <w:link w:val="80"/>
    <w:uiPriority w:val="9"/>
    <w:semiHidden/>
    <w:unhideWhenUsed/>
    <w:qFormat/>
    <w:rsid w:val="00CE0E54"/>
    <w:pPr>
      <w:keepNext/>
      <w:keepLines/>
      <w:spacing w:before="40" w:after="0"/>
      <w:outlineLvl w:val="7"/>
    </w:pPr>
    <w:rPr>
      <w:rFonts w:ascii="Calibri" w:eastAsia="MS Gothic" w:hAnsi="Calibri" w:cs="Times New Roman"/>
      <w:color w:val="4F81BD"/>
      <w:sz w:val="20"/>
      <w:szCs w:val="20"/>
    </w:rPr>
  </w:style>
  <w:style w:type="paragraph" w:styleId="9">
    <w:name w:val="heading 9"/>
    <w:basedOn w:val="a0"/>
    <w:next w:val="a0"/>
    <w:link w:val="90"/>
    <w:uiPriority w:val="9"/>
    <w:semiHidden/>
    <w:unhideWhenUsed/>
    <w:qFormat/>
    <w:rsid w:val="00CE0E54"/>
    <w:pPr>
      <w:keepNext/>
      <w:keepLines/>
      <w:spacing w:before="40" w:after="0"/>
      <w:outlineLvl w:val="8"/>
    </w:pPr>
    <w:rPr>
      <w:rFonts w:ascii="Calibri" w:eastAsia="MS Gothic" w:hAnsi="Calibri" w:cs="Times New Roman"/>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EF7D86"/>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2">
    <w:name w:val="Заголовок 1 Знак"/>
    <w:basedOn w:val="a1"/>
    <w:link w:val="11"/>
    <w:uiPriority w:val="9"/>
    <w:rsid w:val="00CE0E54"/>
    <w:rPr>
      <w:rFonts w:ascii="Calibri" w:eastAsia="MS Gothic" w:hAnsi="Calibri" w:cs="Times New Roman"/>
      <w:b/>
      <w:bCs/>
      <w:color w:val="365F91"/>
      <w:sz w:val="28"/>
      <w:szCs w:val="28"/>
    </w:rPr>
  </w:style>
  <w:style w:type="character" w:customStyle="1" w:styleId="20">
    <w:name w:val="Заголовок 2 Знак"/>
    <w:basedOn w:val="a1"/>
    <w:link w:val="2"/>
    <w:uiPriority w:val="9"/>
    <w:semiHidden/>
    <w:rsid w:val="00CE0E54"/>
    <w:rPr>
      <w:rFonts w:ascii="Calibri" w:eastAsia="MS Gothic" w:hAnsi="Calibri" w:cs="Times New Roman"/>
      <w:b/>
      <w:bCs/>
      <w:color w:val="4F81BD"/>
      <w:sz w:val="26"/>
      <w:szCs w:val="26"/>
    </w:rPr>
  </w:style>
  <w:style w:type="character" w:customStyle="1" w:styleId="30">
    <w:name w:val="Заголовок 3 Знак"/>
    <w:basedOn w:val="a1"/>
    <w:link w:val="3"/>
    <w:uiPriority w:val="9"/>
    <w:semiHidden/>
    <w:rsid w:val="00CE0E54"/>
    <w:rPr>
      <w:rFonts w:ascii="Calibri" w:eastAsia="MS Gothic" w:hAnsi="Calibri" w:cs="Times New Roman"/>
      <w:b/>
      <w:bCs/>
      <w:color w:val="4F81BD"/>
    </w:rPr>
  </w:style>
  <w:style w:type="character" w:customStyle="1" w:styleId="40">
    <w:name w:val="Заголовок 4 Знак"/>
    <w:basedOn w:val="a1"/>
    <w:link w:val="4"/>
    <w:uiPriority w:val="9"/>
    <w:semiHidden/>
    <w:rsid w:val="00CE0E54"/>
    <w:rPr>
      <w:rFonts w:ascii="Calibri" w:eastAsia="MS Gothic" w:hAnsi="Calibri" w:cs="Times New Roman"/>
      <w:b/>
      <w:bCs/>
      <w:i/>
      <w:iCs/>
      <w:color w:val="4F81BD"/>
    </w:rPr>
  </w:style>
  <w:style w:type="character" w:customStyle="1" w:styleId="50">
    <w:name w:val="Заголовок 5 Знак"/>
    <w:basedOn w:val="a1"/>
    <w:link w:val="5"/>
    <w:uiPriority w:val="9"/>
    <w:semiHidden/>
    <w:rsid w:val="00CE0E54"/>
    <w:rPr>
      <w:rFonts w:ascii="Calibri" w:eastAsia="MS Gothic" w:hAnsi="Calibri" w:cs="Times New Roman"/>
      <w:color w:val="243F60"/>
    </w:rPr>
  </w:style>
  <w:style w:type="character" w:customStyle="1" w:styleId="60">
    <w:name w:val="Заголовок 6 Знак"/>
    <w:basedOn w:val="a1"/>
    <w:link w:val="6"/>
    <w:uiPriority w:val="9"/>
    <w:semiHidden/>
    <w:rsid w:val="00CE0E54"/>
    <w:rPr>
      <w:rFonts w:ascii="Calibri" w:eastAsia="MS Gothic" w:hAnsi="Calibri" w:cs="Times New Roman"/>
      <w:i/>
      <w:iCs/>
      <w:color w:val="243F60"/>
    </w:rPr>
  </w:style>
  <w:style w:type="character" w:customStyle="1" w:styleId="70">
    <w:name w:val="Заголовок 7 Знак"/>
    <w:basedOn w:val="a1"/>
    <w:link w:val="7"/>
    <w:uiPriority w:val="9"/>
    <w:semiHidden/>
    <w:rsid w:val="00CE0E54"/>
    <w:rPr>
      <w:rFonts w:ascii="Calibri" w:eastAsia="MS Gothic" w:hAnsi="Calibri" w:cs="Times New Roman"/>
      <w:i/>
      <w:iCs/>
      <w:color w:val="404040"/>
    </w:rPr>
  </w:style>
  <w:style w:type="character" w:customStyle="1" w:styleId="80">
    <w:name w:val="Заголовок 8 Знак"/>
    <w:basedOn w:val="a1"/>
    <w:link w:val="8"/>
    <w:uiPriority w:val="9"/>
    <w:semiHidden/>
    <w:rsid w:val="00CE0E54"/>
    <w:rPr>
      <w:rFonts w:ascii="Calibri" w:eastAsia="MS Gothic" w:hAnsi="Calibri" w:cs="Times New Roman"/>
      <w:color w:val="4F81BD"/>
      <w:sz w:val="20"/>
      <w:szCs w:val="20"/>
    </w:rPr>
  </w:style>
  <w:style w:type="character" w:customStyle="1" w:styleId="90">
    <w:name w:val="Заголовок 9 Знак"/>
    <w:basedOn w:val="a1"/>
    <w:link w:val="9"/>
    <w:uiPriority w:val="9"/>
    <w:semiHidden/>
    <w:rsid w:val="00CE0E54"/>
    <w:rPr>
      <w:rFonts w:ascii="Calibri" w:eastAsia="MS Gothic" w:hAnsi="Calibri" w:cs="Times New Roman"/>
      <w:i/>
      <w:iCs/>
      <w:color w:val="404040"/>
      <w:sz w:val="20"/>
      <w:szCs w:val="20"/>
    </w:rPr>
  </w:style>
  <w:style w:type="character" w:styleId="a5">
    <w:name w:val="Hyperlink"/>
    <w:basedOn w:val="a1"/>
    <w:uiPriority w:val="99"/>
    <w:unhideWhenUsed/>
    <w:rsid w:val="00CE0E54"/>
    <w:rPr>
      <w:color w:val="0563C1" w:themeColor="hyperlink"/>
      <w:u w:val="single"/>
    </w:rPr>
  </w:style>
  <w:style w:type="character" w:styleId="a6">
    <w:name w:val="FollowedHyperlink"/>
    <w:basedOn w:val="a1"/>
    <w:uiPriority w:val="99"/>
    <w:semiHidden/>
    <w:unhideWhenUsed/>
    <w:rsid w:val="00CE0E54"/>
    <w:rPr>
      <w:color w:val="954F72" w:themeColor="followedHyperlink"/>
      <w:u w:val="single"/>
    </w:rPr>
  </w:style>
  <w:style w:type="paragraph" w:customStyle="1" w:styleId="msonormal0">
    <w:name w:val="msonormal"/>
    <w:basedOn w:val="a0"/>
    <w:rsid w:val="00CE0E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0"/>
    <w:link w:val="13"/>
    <w:uiPriority w:val="99"/>
    <w:semiHidden/>
    <w:unhideWhenUsed/>
    <w:rsid w:val="00CE0E54"/>
    <w:pPr>
      <w:tabs>
        <w:tab w:val="center" w:pos="4677"/>
        <w:tab w:val="right" w:pos="9355"/>
      </w:tabs>
      <w:spacing w:after="0" w:line="240" w:lineRule="auto"/>
    </w:pPr>
  </w:style>
  <w:style w:type="character" w:customStyle="1" w:styleId="a8">
    <w:name w:val="Верхний колонтитул Знак"/>
    <w:basedOn w:val="a1"/>
    <w:link w:val="14"/>
    <w:uiPriority w:val="99"/>
    <w:semiHidden/>
    <w:rsid w:val="00CE0E54"/>
  </w:style>
  <w:style w:type="paragraph" w:styleId="a9">
    <w:name w:val="footer"/>
    <w:basedOn w:val="a0"/>
    <w:link w:val="15"/>
    <w:uiPriority w:val="99"/>
    <w:semiHidden/>
    <w:unhideWhenUsed/>
    <w:rsid w:val="00CE0E54"/>
    <w:pPr>
      <w:tabs>
        <w:tab w:val="center" w:pos="4677"/>
        <w:tab w:val="right" w:pos="9355"/>
      </w:tabs>
      <w:spacing w:after="0" w:line="240" w:lineRule="auto"/>
    </w:pPr>
  </w:style>
  <w:style w:type="character" w:customStyle="1" w:styleId="aa">
    <w:name w:val="Нижний колонтитул Знак"/>
    <w:basedOn w:val="a1"/>
    <w:link w:val="16"/>
    <w:uiPriority w:val="99"/>
    <w:semiHidden/>
    <w:rsid w:val="00CE0E54"/>
  </w:style>
  <w:style w:type="paragraph" w:styleId="ab">
    <w:name w:val="macro"/>
    <w:link w:val="17"/>
    <w:uiPriority w:val="99"/>
    <w:semiHidden/>
    <w:unhideWhenUsed/>
    <w:rsid w:val="00CE0E54"/>
    <w:pPr>
      <w:tabs>
        <w:tab w:val="left" w:pos="480"/>
        <w:tab w:val="left" w:pos="960"/>
        <w:tab w:val="left" w:pos="1440"/>
        <w:tab w:val="left" w:pos="1920"/>
        <w:tab w:val="left" w:pos="2400"/>
        <w:tab w:val="left" w:pos="2880"/>
        <w:tab w:val="left" w:pos="3360"/>
        <w:tab w:val="left" w:pos="3840"/>
        <w:tab w:val="left" w:pos="4320"/>
      </w:tabs>
      <w:spacing w:after="0" w:line="256" w:lineRule="auto"/>
    </w:pPr>
    <w:rPr>
      <w:rFonts w:ascii="Consolas" w:hAnsi="Consolas"/>
      <w:sz w:val="20"/>
      <w:szCs w:val="20"/>
    </w:rPr>
  </w:style>
  <w:style w:type="character" w:customStyle="1" w:styleId="ac">
    <w:name w:val="Текст макроса Знак"/>
    <w:basedOn w:val="a1"/>
    <w:link w:val="18"/>
    <w:uiPriority w:val="99"/>
    <w:semiHidden/>
    <w:rsid w:val="00CE0E54"/>
    <w:rPr>
      <w:rFonts w:ascii="Consolas" w:hAnsi="Consolas"/>
      <w:sz w:val="20"/>
      <w:szCs w:val="20"/>
    </w:rPr>
  </w:style>
  <w:style w:type="paragraph" w:styleId="ad">
    <w:name w:val="List"/>
    <w:basedOn w:val="a0"/>
    <w:uiPriority w:val="99"/>
    <w:semiHidden/>
    <w:unhideWhenUsed/>
    <w:rsid w:val="00CE0E54"/>
    <w:pPr>
      <w:ind w:left="283" w:hanging="283"/>
      <w:contextualSpacing/>
    </w:pPr>
  </w:style>
  <w:style w:type="paragraph" w:styleId="ae">
    <w:name w:val="List Bullet"/>
    <w:basedOn w:val="a0"/>
    <w:uiPriority w:val="99"/>
    <w:semiHidden/>
    <w:unhideWhenUsed/>
    <w:rsid w:val="00CE0E54"/>
    <w:pPr>
      <w:tabs>
        <w:tab w:val="num" w:pos="360"/>
      </w:tabs>
      <w:ind w:left="360" w:hanging="360"/>
      <w:contextualSpacing/>
    </w:pPr>
  </w:style>
  <w:style w:type="paragraph" w:styleId="a">
    <w:name w:val="List Number"/>
    <w:basedOn w:val="a0"/>
    <w:uiPriority w:val="99"/>
    <w:semiHidden/>
    <w:unhideWhenUsed/>
    <w:rsid w:val="00CE0E54"/>
    <w:pPr>
      <w:numPr>
        <w:numId w:val="1"/>
      </w:numPr>
      <w:contextualSpacing/>
    </w:pPr>
  </w:style>
  <w:style w:type="paragraph" w:styleId="22">
    <w:name w:val="List 2"/>
    <w:basedOn w:val="a0"/>
    <w:uiPriority w:val="99"/>
    <w:semiHidden/>
    <w:unhideWhenUsed/>
    <w:rsid w:val="00CE0E54"/>
    <w:pPr>
      <w:ind w:left="566" w:hanging="283"/>
      <w:contextualSpacing/>
    </w:pPr>
  </w:style>
  <w:style w:type="paragraph" w:styleId="32">
    <w:name w:val="List 3"/>
    <w:basedOn w:val="a0"/>
    <w:uiPriority w:val="99"/>
    <w:semiHidden/>
    <w:unhideWhenUsed/>
    <w:rsid w:val="00CE0E54"/>
    <w:pPr>
      <w:ind w:left="849" w:hanging="283"/>
      <w:contextualSpacing/>
    </w:pPr>
  </w:style>
  <w:style w:type="paragraph" w:styleId="23">
    <w:name w:val="List Bullet 2"/>
    <w:basedOn w:val="a0"/>
    <w:uiPriority w:val="99"/>
    <w:semiHidden/>
    <w:unhideWhenUsed/>
    <w:rsid w:val="00CE0E54"/>
    <w:pPr>
      <w:tabs>
        <w:tab w:val="num" w:pos="720"/>
      </w:tabs>
      <w:ind w:left="720" w:hanging="360"/>
      <w:contextualSpacing/>
    </w:pPr>
  </w:style>
  <w:style w:type="paragraph" w:styleId="33">
    <w:name w:val="List Bullet 3"/>
    <w:basedOn w:val="a0"/>
    <w:uiPriority w:val="99"/>
    <w:semiHidden/>
    <w:unhideWhenUsed/>
    <w:rsid w:val="00CE0E54"/>
    <w:pPr>
      <w:tabs>
        <w:tab w:val="num" w:pos="1080"/>
      </w:tabs>
      <w:ind w:left="1080" w:hanging="360"/>
      <w:contextualSpacing/>
    </w:pPr>
  </w:style>
  <w:style w:type="paragraph" w:styleId="24">
    <w:name w:val="List Number 2"/>
    <w:basedOn w:val="a0"/>
    <w:uiPriority w:val="99"/>
    <w:semiHidden/>
    <w:unhideWhenUsed/>
    <w:rsid w:val="00CE0E54"/>
    <w:pPr>
      <w:tabs>
        <w:tab w:val="num" w:pos="360"/>
      </w:tabs>
      <w:ind w:left="360" w:hanging="360"/>
      <w:contextualSpacing/>
    </w:pPr>
  </w:style>
  <w:style w:type="paragraph" w:styleId="34">
    <w:name w:val="List Number 3"/>
    <w:basedOn w:val="a0"/>
    <w:uiPriority w:val="99"/>
    <w:semiHidden/>
    <w:unhideWhenUsed/>
    <w:rsid w:val="00CE0E54"/>
    <w:pPr>
      <w:tabs>
        <w:tab w:val="num" w:pos="720"/>
      </w:tabs>
      <w:ind w:left="720" w:hanging="360"/>
      <w:contextualSpacing/>
    </w:pPr>
  </w:style>
  <w:style w:type="paragraph" w:styleId="af">
    <w:name w:val="Title"/>
    <w:basedOn w:val="a0"/>
    <w:next w:val="a0"/>
    <w:link w:val="af0"/>
    <w:uiPriority w:val="10"/>
    <w:qFormat/>
    <w:rsid w:val="00CE0E54"/>
    <w:pPr>
      <w:spacing w:after="0" w:line="240" w:lineRule="auto"/>
      <w:contextualSpacing/>
    </w:pPr>
    <w:rPr>
      <w:rFonts w:ascii="Calibri" w:eastAsia="MS Gothic" w:hAnsi="Calibri" w:cs="Times New Roman"/>
      <w:color w:val="17365D"/>
      <w:spacing w:val="5"/>
      <w:kern w:val="28"/>
      <w:sz w:val="52"/>
      <w:szCs w:val="52"/>
    </w:rPr>
  </w:style>
  <w:style w:type="character" w:customStyle="1" w:styleId="af0">
    <w:name w:val="Название Знак"/>
    <w:basedOn w:val="a1"/>
    <w:link w:val="af"/>
    <w:uiPriority w:val="10"/>
    <w:rsid w:val="00CE0E54"/>
    <w:rPr>
      <w:rFonts w:ascii="Calibri" w:eastAsia="MS Gothic" w:hAnsi="Calibri" w:cs="Times New Roman"/>
      <w:color w:val="17365D"/>
      <w:spacing w:val="5"/>
      <w:kern w:val="28"/>
      <w:sz w:val="52"/>
      <w:szCs w:val="52"/>
    </w:rPr>
  </w:style>
  <w:style w:type="paragraph" w:styleId="af1">
    <w:name w:val="Body Text"/>
    <w:basedOn w:val="a0"/>
    <w:link w:val="19"/>
    <w:uiPriority w:val="99"/>
    <w:semiHidden/>
    <w:unhideWhenUsed/>
    <w:rsid w:val="00CE0E54"/>
    <w:pPr>
      <w:spacing w:after="120"/>
    </w:pPr>
  </w:style>
  <w:style w:type="character" w:customStyle="1" w:styleId="af2">
    <w:name w:val="Основной текст Знак"/>
    <w:basedOn w:val="a1"/>
    <w:link w:val="1a"/>
    <w:uiPriority w:val="99"/>
    <w:semiHidden/>
    <w:rsid w:val="00CE0E54"/>
  </w:style>
  <w:style w:type="paragraph" w:styleId="af3">
    <w:name w:val="List Continue"/>
    <w:basedOn w:val="a0"/>
    <w:uiPriority w:val="99"/>
    <w:semiHidden/>
    <w:unhideWhenUsed/>
    <w:rsid w:val="00CE0E54"/>
    <w:pPr>
      <w:spacing w:after="120"/>
      <w:ind w:left="283"/>
      <w:contextualSpacing/>
    </w:pPr>
  </w:style>
  <w:style w:type="paragraph" w:styleId="25">
    <w:name w:val="List Continue 2"/>
    <w:basedOn w:val="a0"/>
    <w:uiPriority w:val="99"/>
    <w:semiHidden/>
    <w:unhideWhenUsed/>
    <w:rsid w:val="00CE0E54"/>
    <w:pPr>
      <w:spacing w:after="120"/>
      <w:ind w:left="566"/>
      <w:contextualSpacing/>
    </w:pPr>
  </w:style>
  <w:style w:type="paragraph" w:styleId="35">
    <w:name w:val="List Continue 3"/>
    <w:basedOn w:val="a0"/>
    <w:uiPriority w:val="99"/>
    <w:semiHidden/>
    <w:unhideWhenUsed/>
    <w:rsid w:val="00CE0E54"/>
    <w:pPr>
      <w:spacing w:after="120"/>
      <w:ind w:left="849"/>
      <w:contextualSpacing/>
    </w:pPr>
  </w:style>
  <w:style w:type="paragraph" w:styleId="af4">
    <w:name w:val="Subtitle"/>
    <w:basedOn w:val="a0"/>
    <w:next w:val="a0"/>
    <w:link w:val="af5"/>
    <w:uiPriority w:val="11"/>
    <w:qFormat/>
    <w:rsid w:val="00CE0E54"/>
    <w:rPr>
      <w:rFonts w:ascii="Calibri" w:eastAsia="MS Gothic" w:hAnsi="Calibri" w:cs="Times New Roman"/>
      <w:i/>
      <w:iCs/>
      <w:color w:val="4F81BD"/>
      <w:spacing w:val="15"/>
      <w:sz w:val="24"/>
      <w:szCs w:val="24"/>
    </w:rPr>
  </w:style>
  <w:style w:type="character" w:customStyle="1" w:styleId="af5">
    <w:name w:val="Подзаголовок Знак"/>
    <w:basedOn w:val="a1"/>
    <w:link w:val="af4"/>
    <w:uiPriority w:val="11"/>
    <w:rsid w:val="00CE0E54"/>
    <w:rPr>
      <w:rFonts w:ascii="Calibri" w:eastAsia="MS Gothic" w:hAnsi="Calibri" w:cs="Times New Roman"/>
      <w:i/>
      <w:iCs/>
      <w:color w:val="4F81BD"/>
      <w:spacing w:val="15"/>
      <w:sz w:val="24"/>
      <w:szCs w:val="24"/>
    </w:rPr>
  </w:style>
  <w:style w:type="paragraph" w:styleId="26">
    <w:name w:val="Body Text 2"/>
    <w:basedOn w:val="a0"/>
    <w:link w:val="211"/>
    <w:uiPriority w:val="99"/>
    <w:semiHidden/>
    <w:unhideWhenUsed/>
    <w:rsid w:val="00CE0E54"/>
    <w:pPr>
      <w:spacing w:after="120" w:line="480" w:lineRule="auto"/>
    </w:pPr>
  </w:style>
  <w:style w:type="character" w:customStyle="1" w:styleId="27">
    <w:name w:val="Основной текст 2 Знак"/>
    <w:basedOn w:val="a1"/>
    <w:link w:val="212"/>
    <w:uiPriority w:val="99"/>
    <w:semiHidden/>
    <w:rsid w:val="00CE0E54"/>
  </w:style>
  <w:style w:type="paragraph" w:styleId="36">
    <w:name w:val="Body Text 3"/>
    <w:basedOn w:val="a0"/>
    <w:link w:val="311"/>
    <w:uiPriority w:val="99"/>
    <w:semiHidden/>
    <w:unhideWhenUsed/>
    <w:rsid w:val="00CE0E54"/>
    <w:pPr>
      <w:spacing w:after="120"/>
    </w:pPr>
    <w:rPr>
      <w:sz w:val="16"/>
      <w:szCs w:val="16"/>
    </w:rPr>
  </w:style>
  <w:style w:type="character" w:customStyle="1" w:styleId="37">
    <w:name w:val="Основной текст 3 Знак"/>
    <w:basedOn w:val="a1"/>
    <w:link w:val="312"/>
    <w:uiPriority w:val="99"/>
    <w:semiHidden/>
    <w:rsid w:val="00CE0E54"/>
    <w:rPr>
      <w:sz w:val="16"/>
      <w:szCs w:val="16"/>
    </w:rPr>
  </w:style>
  <w:style w:type="paragraph" w:styleId="af6">
    <w:name w:val="No Spacing"/>
    <w:uiPriority w:val="1"/>
    <w:qFormat/>
    <w:rsid w:val="00CE0E54"/>
    <w:pPr>
      <w:spacing w:after="0" w:line="240" w:lineRule="auto"/>
    </w:pPr>
  </w:style>
  <w:style w:type="paragraph" w:styleId="28">
    <w:name w:val="Quote"/>
    <w:basedOn w:val="a0"/>
    <w:next w:val="a0"/>
    <w:link w:val="29"/>
    <w:uiPriority w:val="29"/>
    <w:qFormat/>
    <w:rsid w:val="00CE0E54"/>
    <w:pPr>
      <w:spacing w:before="200"/>
      <w:ind w:left="864" w:right="864"/>
      <w:jc w:val="center"/>
    </w:pPr>
    <w:rPr>
      <w:i/>
      <w:iCs/>
      <w:color w:val="000000"/>
    </w:rPr>
  </w:style>
  <w:style w:type="character" w:customStyle="1" w:styleId="29">
    <w:name w:val="Цитата 2 Знак"/>
    <w:basedOn w:val="a1"/>
    <w:link w:val="28"/>
    <w:uiPriority w:val="29"/>
    <w:rsid w:val="00CE0E54"/>
    <w:rPr>
      <w:i/>
      <w:iCs/>
      <w:color w:val="000000"/>
    </w:rPr>
  </w:style>
  <w:style w:type="paragraph" w:styleId="af7">
    <w:name w:val="Intense Quote"/>
    <w:basedOn w:val="a0"/>
    <w:next w:val="a0"/>
    <w:link w:val="af8"/>
    <w:uiPriority w:val="30"/>
    <w:qFormat/>
    <w:rsid w:val="00CE0E54"/>
    <w:pPr>
      <w:pBdr>
        <w:top w:val="single" w:sz="4" w:space="10" w:color="4472C4" w:themeColor="accent1"/>
        <w:bottom w:val="single" w:sz="4" w:space="10" w:color="4472C4" w:themeColor="accent1"/>
      </w:pBdr>
      <w:spacing w:before="360" w:after="360"/>
      <w:ind w:left="864" w:right="864"/>
      <w:jc w:val="center"/>
    </w:pPr>
    <w:rPr>
      <w:b/>
      <w:bCs/>
      <w:i/>
      <w:iCs/>
      <w:color w:val="4F81BD"/>
    </w:rPr>
  </w:style>
  <w:style w:type="character" w:customStyle="1" w:styleId="af8">
    <w:name w:val="Выделенная цитата Знак"/>
    <w:basedOn w:val="a1"/>
    <w:link w:val="af7"/>
    <w:uiPriority w:val="30"/>
    <w:rsid w:val="00CE0E54"/>
    <w:rPr>
      <w:b/>
      <w:bCs/>
      <w:i/>
      <w:iCs/>
      <w:color w:val="4F81BD"/>
    </w:rPr>
  </w:style>
  <w:style w:type="paragraph" w:customStyle="1" w:styleId="110">
    <w:name w:val="Заголовок 11"/>
    <w:basedOn w:val="a0"/>
    <w:next w:val="a0"/>
    <w:uiPriority w:val="9"/>
    <w:qFormat/>
    <w:rsid w:val="00CE0E54"/>
    <w:pPr>
      <w:keepNext/>
      <w:keepLines/>
      <w:spacing w:before="480" w:after="0" w:line="276" w:lineRule="auto"/>
      <w:outlineLvl w:val="0"/>
    </w:pPr>
    <w:rPr>
      <w:rFonts w:ascii="Calibri" w:eastAsia="MS Gothic" w:hAnsi="Calibri" w:cs="Times New Roman"/>
      <w:b/>
      <w:bCs/>
      <w:color w:val="365F91"/>
      <w:sz w:val="28"/>
      <w:szCs w:val="28"/>
      <w:lang w:val="en-US"/>
    </w:rPr>
  </w:style>
  <w:style w:type="paragraph" w:customStyle="1" w:styleId="213">
    <w:name w:val="Заголовок 21"/>
    <w:basedOn w:val="a0"/>
    <w:next w:val="a0"/>
    <w:uiPriority w:val="9"/>
    <w:qFormat/>
    <w:rsid w:val="00CE0E54"/>
    <w:pPr>
      <w:keepNext/>
      <w:keepLines/>
      <w:spacing w:before="200" w:after="0" w:line="276" w:lineRule="auto"/>
      <w:outlineLvl w:val="1"/>
    </w:pPr>
    <w:rPr>
      <w:rFonts w:ascii="Calibri" w:eastAsia="MS Gothic" w:hAnsi="Calibri" w:cs="Times New Roman"/>
      <w:b/>
      <w:bCs/>
      <w:color w:val="4F81BD"/>
      <w:sz w:val="26"/>
      <w:szCs w:val="26"/>
      <w:lang w:val="en-US"/>
    </w:rPr>
  </w:style>
  <w:style w:type="paragraph" w:customStyle="1" w:styleId="313">
    <w:name w:val="Заголовок 31"/>
    <w:basedOn w:val="a0"/>
    <w:next w:val="a0"/>
    <w:uiPriority w:val="9"/>
    <w:qFormat/>
    <w:rsid w:val="00CE0E54"/>
    <w:pPr>
      <w:keepNext/>
      <w:keepLines/>
      <w:spacing w:before="200" w:after="0" w:line="276" w:lineRule="auto"/>
      <w:outlineLvl w:val="2"/>
    </w:pPr>
    <w:rPr>
      <w:rFonts w:ascii="Calibri" w:eastAsia="MS Gothic" w:hAnsi="Calibri" w:cs="Times New Roman"/>
      <w:b/>
      <w:bCs/>
      <w:color w:val="4F81BD"/>
      <w:lang w:val="en-US"/>
    </w:rPr>
  </w:style>
  <w:style w:type="paragraph" w:customStyle="1" w:styleId="41">
    <w:name w:val="Заголовок 41"/>
    <w:basedOn w:val="a0"/>
    <w:next w:val="a0"/>
    <w:uiPriority w:val="9"/>
    <w:semiHidden/>
    <w:qFormat/>
    <w:rsid w:val="00CE0E54"/>
    <w:pPr>
      <w:keepNext/>
      <w:keepLines/>
      <w:spacing w:before="200" w:after="0" w:line="276" w:lineRule="auto"/>
      <w:outlineLvl w:val="3"/>
    </w:pPr>
    <w:rPr>
      <w:rFonts w:ascii="Calibri" w:eastAsia="MS Gothic" w:hAnsi="Calibri" w:cs="Times New Roman"/>
      <w:b/>
      <w:bCs/>
      <w:i/>
      <w:iCs/>
      <w:color w:val="4F81BD"/>
      <w:lang w:val="en-US"/>
    </w:rPr>
  </w:style>
  <w:style w:type="paragraph" w:customStyle="1" w:styleId="51">
    <w:name w:val="Заголовок 51"/>
    <w:basedOn w:val="a0"/>
    <w:next w:val="a0"/>
    <w:uiPriority w:val="9"/>
    <w:semiHidden/>
    <w:qFormat/>
    <w:rsid w:val="00CE0E54"/>
    <w:pPr>
      <w:keepNext/>
      <w:keepLines/>
      <w:spacing w:before="200" w:after="0" w:line="276" w:lineRule="auto"/>
      <w:outlineLvl w:val="4"/>
    </w:pPr>
    <w:rPr>
      <w:rFonts w:ascii="Calibri" w:eastAsia="MS Gothic" w:hAnsi="Calibri" w:cs="Times New Roman"/>
      <w:color w:val="243F60"/>
      <w:lang w:val="en-US"/>
    </w:rPr>
  </w:style>
  <w:style w:type="paragraph" w:customStyle="1" w:styleId="61">
    <w:name w:val="Заголовок 61"/>
    <w:basedOn w:val="a0"/>
    <w:next w:val="a0"/>
    <w:uiPriority w:val="9"/>
    <w:semiHidden/>
    <w:qFormat/>
    <w:rsid w:val="00CE0E54"/>
    <w:pPr>
      <w:keepNext/>
      <w:keepLines/>
      <w:spacing w:before="200" w:after="0" w:line="276" w:lineRule="auto"/>
      <w:outlineLvl w:val="5"/>
    </w:pPr>
    <w:rPr>
      <w:rFonts w:ascii="Calibri" w:eastAsia="MS Gothic" w:hAnsi="Calibri" w:cs="Times New Roman"/>
      <w:i/>
      <w:iCs/>
      <w:color w:val="243F60"/>
      <w:lang w:val="en-US"/>
    </w:rPr>
  </w:style>
  <w:style w:type="paragraph" w:customStyle="1" w:styleId="71">
    <w:name w:val="Заголовок 71"/>
    <w:basedOn w:val="a0"/>
    <w:next w:val="a0"/>
    <w:uiPriority w:val="9"/>
    <w:semiHidden/>
    <w:qFormat/>
    <w:rsid w:val="00CE0E54"/>
    <w:pPr>
      <w:keepNext/>
      <w:keepLines/>
      <w:spacing w:before="200" w:after="0" w:line="276" w:lineRule="auto"/>
      <w:outlineLvl w:val="6"/>
    </w:pPr>
    <w:rPr>
      <w:rFonts w:ascii="Calibri" w:eastAsia="MS Gothic" w:hAnsi="Calibri" w:cs="Times New Roman"/>
      <w:i/>
      <w:iCs/>
      <w:color w:val="404040"/>
      <w:lang w:val="en-US"/>
    </w:rPr>
  </w:style>
  <w:style w:type="paragraph" w:customStyle="1" w:styleId="81">
    <w:name w:val="Заголовок 81"/>
    <w:basedOn w:val="a0"/>
    <w:next w:val="a0"/>
    <w:uiPriority w:val="9"/>
    <w:semiHidden/>
    <w:qFormat/>
    <w:rsid w:val="00CE0E54"/>
    <w:pPr>
      <w:keepNext/>
      <w:keepLines/>
      <w:spacing w:before="200" w:after="0" w:line="276" w:lineRule="auto"/>
      <w:outlineLvl w:val="7"/>
    </w:pPr>
    <w:rPr>
      <w:rFonts w:ascii="Calibri" w:eastAsia="MS Gothic" w:hAnsi="Calibri" w:cs="Times New Roman"/>
      <w:color w:val="4F81BD"/>
      <w:sz w:val="20"/>
      <w:szCs w:val="20"/>
      <w:lang w:val="en-US"/>
    </w:rPr>
  </w:style>
  <w:style w:type="paragraph" w:customStyle="1" w:styleId="91">
    <w:name w:val="Заголовок 91"/>
    <w:basedOn w:val="a0"/>
    <w:next w:val="a0"/>
    <w:uiPriority w:val="9"/>
    <w:semiHidden/>
    <w:qFormat/>
    <w:rsid w:val="00CE0E54"/>
    <w:pPr>
      <w:keepNext/>
      <w:keepLines/>
      <w:spacing w:before="200" w:after="0" w:line="276" w:lineRule="auto"/>
      <w:outlineLvl w:val="8"/>
    </w:pPr>
    <w:rPr>
      <w:rFonts w:ascii="Calibri" w:eastAsia="MS Gothic" w:hAnsi="Calibri" w:cs="Times New Roman"/>
      <w:i/>
      <w:iCs/>
      <w:color w:val="404040"/>
      <w:sz w:val="20"/>
      <w:szCs w:val="20"/>
      <w:lang w:val="en-US"/>
    </w:rPr>
  </w:style>
  <w:style w:type="paragraph" w:customStyle="1" w:styleId="14">
    <w:name w:val="Верхний колонтитул1"/>
    <w:basedOn w:val="a0"/>
    <w:next w:val="a7"/>
    <w:link w:val="a8"/>
    <w:uiPriority w:val="99"/>
    <w:rsid w:val="00CE0E54"/>
    <w:pPr>
      <w:tabs>
        <w:tab w:val="center" w:pos="4680"/>
        <w:tab w:val="right" w:pos="9360"/>
      </w:tabs>
      <w:spacing w:after="0" w:line="240" w:lineRule="auto"/>
    </w:pPr>
  </w:style>
  <w:style w:type="paragraph" w:customStyle="1" w:styleId="16">
    <w:name w:val="Нижний колонтитул1"/>
    <w:basedOn w:val="a0"/>
    <w:next w:val="a9"/>
    <w:link w:val="aa"/>
    <w:uiPriority w:val="99"/>
    <w:rsid w:val="00CE0E54"/>
    <w:pPr>
      <w:tabs>
        <w:tab w:val="center" w:pos="4680"/>
        <w:tab w:val="right" w:pos="9360"/>
      </w:tabs>
      <w:spacing w:after="0" w:line="240" w:lineRule="auto"/>
    </w:pPr>
  </w:style>
  <w:style w:type="paragraph" w:customStyle="1" w:styleId="1b">
    <w:name w:val="Без интервала1"/>
    <w:next w:val="af6"/>
    <w:uiPriority w:val="1"/>
    <w:qFormat/>
    <w:rsid w:val="00CE0E54"/>
    <w:pPr>
      <w:spacing w:after="0" w:line="240" w:lineRule="auto"/>
    </w:pPr>
    <w:rPr>
      <w:rFonts w:eastAsia="MS Mincho"/>
      <w:lang w:val="en-US"/>
    </w:rPr>
  </w:style>
  <w:style w:type="paragraph" w:customStyle="1" w:styleId="1c">
    <w:name w:val="Заголовок1"/>
    <w:basedOn w:val="a0"/>
    <w:next w:val="a0"/>
    <w:uiPriority w:val="10"/>
    <w:qFormat/>
    <w:rsid w:val="00CE0E54"/>
    <w:pPr>
      <w:pBdr>
        <w:bottom w:val="single" w:sz="8" w:space="4" w:color="4F81BD"/>
      </w:pBdr>
      <w:spacing w:after="300" w:line="240" w:lineRule="auto"/>
      <w:contextualSpacing/>
    </w:pPr>
    <w:rPr>
      <w:rFonts w:ascii="Calibri" w:eastAsia="MS Gothic" w:hAnsi="Calibri" w:cs="Times New Roman"/>
      <w:color w:val="17365D"/>
      <w:spacing w:val="5"/>
      <w:kern w:val="28"/>
      <w:sz w:val="52"/>
      <w:szCs w:val="52"/>
      <w:lang w:val="en-US"/>
    </w:rPr>
  </w:style>
  <w:style w:type="paragraph" w:customStyle="1" w:styleId="1d">
    <w:name w:val="Подзаголовок1"/>
    <w:basedOn w:val="a0"/>
    <w:next w:val="a0"/>
    <w:uiPriority w:val="11"/>
    <w:qFormat/>
    <w:rsid w:val="00CE0E54"/>
    <w:pPr>
      <w:spacing w:after="200" w:line="276" w:lineRule="auto"/>
    </w:pPr>
    <w:rPr>
      <w:rFonts w:ascii="Calibri" w:eastAsia="MS Gothic" w:hAnsi="Calibri" w:cs="Times New Roman"/>
      <w:i/>
      <w:iCs/>
      <w:color w:val="4F81BD"/>
      <w:spacing w:val="15"/>
      <w:sz w:val="24"/>
      <w:szCs w:val="24"/>
      <w:lang w:val="en-US"/>
    </w:rPr>
  </w:style>
  <w:style w:type="paragraph" w:customStyle="1" w:styleId="1a">
    <w:name w:val="Основной текст1"/>
    <w:basedOn w:val="a0"/>
    <w:next w:val="af1"/>
    <w:link w:val="af2"/>
    <w:uiPriority w:val="99"/>
    <w:rsid w:val="00CE0E54"/>
    <w:pPr>
      <w:spacing w:after="120" w:line="276" w:lineRule="auto"/>
    </w:pPr>
  </w:style>
  <w:style w:type="paragraph" w:customStyle="1" w:styleId="212">
    <w:name w:val="Основной текст 21"/>
    <w:basedOn w:val="a0"/>
    <w:next w:val="26"/>
    <w:link w:val="27"/>
    <w:uiPriority w:val="99"/>
    <w:rsid w:val="00CE0E54"/>
    <w:pPr>
      <w:spacing w:after="120" w:line="480" w:lineRule="auto"/>
    </w:pPr>
  </w:style>
  <w:style w:type="paragraph" w:customStyle="1" w:styleId="312">
    <w:name w:val="Основной текст 31"/>
    <w:basedOn w:val="a0"/>
    <w:next w:val="36"/>
    <w:link w:val="37"/>
    <w:uiPriority w:val="99"/>
    <w:rsid w:val="00CE0E54"/>
    <w:pPr>
      <w:spacing w:after="120" w:line="276" w:lineRule="auto"/>
    </w:pPr>
    <w:rPr>
      <w:sz w:val="16"/>
      <w:szCs w:val="16"/>
    </w:rPr>
  </w:style>
  <w:style w:type="paragraph" w:customStyle="1" w:styleId="1e">
    <w:name w:val="Список1"/>
    <w:basedOn w:val="a0"/>
    <w:next w:val="ad"/>
    <w:uiPriority w:val="99"/>
    <w:rsid w:val="00CE0E54"/>
    <w:pPr>
      <w:spacing w:after="200" w:line="276" w:lineRule="auto"/>
      <w:ind w:left="360" w:hanging="360"/>
      <w:contextualSpacing/>
    </w:pPr>
    <w:rPr>
      <w:rFonts w:eastAsia="MS Mincho"/>
      <w:lang w:val="en-US"/>
    </w:rPr>
  </w:style>
  <w:style w:type="paragraph" w:customStyle="1" w:styleId="214">
    <w:name w:val="Список 21"/>
    <w:basedOn w:val="a0"/>
    <w:next w:val="22"/>
    <w:uiPriority w:val="99"/>
    <w:rsid w:val="00CE0E54"/>
    <w:pPr>
      <w:spacing w:after="200" w:line="276" w:lineRule="auto"/>
      <w:ind w:left="720" w:hanging="360"/>
      <w:contextualSpacing/>
    </w:pPr>
    <w:rPr>
      <w:rFonts w:eastAsia="MS Mincho"/>
      <w:lang w:val="en-US"/>
    </w:rPr>
  </w:style>
  <w:style w:type="paragraph" w:customStyle="1" w:styleId="314">
    <w:name w:val="Список 31"/>
    <w:basedOn w:val="a0"/>
    <w:next w:val="32"/>
    <w:uiPriority w:val="99"/>
    <w:rsid w:val="00CE0E54"/>
    <w:pPr>
      <w:spacing w:after="200" w:line="276" w:lineRule="auto"/>
      <w:ind w:left="1080" w:hanging="360"/>
      <w:contextualSpacing/>
    </w:pPr>
    <w:rPr>
      <w:rFonts w:eastAsia="MS Mincho"/>
      <w:lang w:val="en-US"/>
    </w:rPr>
  </w:style>
  <w:style w:type="paragraph" w:customStyle="1" w:styleId="10">
    <w:name w:val="Маркированный список1"/>
    <w:basedOn w:val="a0"/>
    <w:next w:val="ae"/>
    <w:uiPriority w:val="99"/>
    <w:rsid w:val="00CE0E54"/>
    <w:pPr>
      <w:numPr>
        <w:numId w:val="2"/>
      </w:numPr>
      <w:spacing w:after="200" w:line="276" w:lineRule="auto"/>
      <w:contextualSpacing/>
    </w:pPr>
    <w:rPr>
      <w:rFonts w:eastAsia="MS Mincho"/>
      <w:lang w:val="en-US"/>
    </w:rPr>
  </w:style>
  <w:style w:type="paragraph" w:customStyle="1" w:styleId="210">
    <w:name w:val="Маркированный список 21"/>
    <w:basedOn w:val="a0"/>
    <w:next w:val="23"/>
    <w:uiPriority w:val="99"/>
    <w:rsid w:val="00CE0E54"/>
    <w:pPr>
      <w:numPr>
        <w:numId w:val="3"/>
      </w:numPr>
      <w:spacing w:after="200" w:line="276" w:lineRule="auto"/>
      <w:contextualSpacing/>
    </w:pPr>
    <w:rPr>
      <w:rFonts w:eastAsia="MS Mincho"/>
      <w:lang w:val="en-US"/>
    </w:rPr>
  </w:style>
  <w:style w:type="paragraph" w:customStyle="1" w:styleId="310">
    <w:name w:val="Маркированный список 31"/>
    <w:basedOn w:val="a0"/>
    <w:next w:val="33"/>
    <w:uiPriority w:val="99"/>
    <w:rsid w:val="00CE0E54"/>
    <w:pPr>
      <w:numPr>
        <w:numId w:val="4"/>
      </w:numPr>
      <w:spacing w:after="200" w:line="276" w:lineRule="auto"/>
      <w:contextualSpacing/>
    </w:pPr>
    <w:rPr>
      <w:rFonts w:eastAsia="MS Mincho"/>
      <w:lang w:val="en-US"/>
    </w:rPr>
  </w:style>
  <w:style w:type="paragraph" w:customStyle="1" w:styleId="1">
    <w:name w:val="Нумерованный список1"/>
    <w:basedOn w:val="a0"/>
    <w:next w:val="a"/>
    <w:uiPriority w:val="99"/>
    <w:rsid w:val="00CE0E54"/>
    <w:pPr>
      <w:numPr>
        <w:numId w:val="5"/>
      </w:numPr>
      <w:spacing w:after="200" w:line="276" w:lineRule="auto"/>
      <w:contextualSpacing/>
    </w:pPr>
    <w:rPr>
      <w:rFonts w:eastAsia="MS Mincho"/>
      <w:lang w:val="en-US"/>
    </w:rPr>
  </w:style>
  <w:style w:type="paragraph" w:customStyle="1" w:styleId="21">
    <w:name w:val="Нумерованный список 21"/>
    <w:basedOn w:val="a0"/>
    <w:next w:val="24"/>
    <w:uiPriority w:val="99"/>
    <w:rsid w:val="00CE0E54"/>
    <w:pPr>
      <w:numPr>
        <w:numId w:val="6"/>
      </w:numPr>
      <w:spacing w:after="200" w:line="276" w:lineRule="auto"/>
      <w:contextualSpacing/>
    </w:pPr>
    <w:rPr>
      <w:rFonts w:eastAsia="MS Mincho"/>
      <w:lang w:val="en-US"/>
    </w:rPr>
  </w:style>
  <w:style w:type="paragraph" w:customStyle="1" w:styleId="31">
    <w:name w:val="Нумерованный список 31"/>
    <w:basedOn w:val="a0"/>
    <w:next w:val="34"/>
    <w:uiPriority w:val="99"/>
    <w:rsid w:val="00CE0E54"/>
    <w:pPr>
      <w:numPr>
        <w:numId w:val="7"/>
      </w:numPr>
      <w:spacing w:after="200" w:line="276" w:lineRule="auto"/>
      <w:contextualSpacing/>
    </w:pPr>
    <w:rPr>
      <w:rFonts w:eastAsia="MS Mincho"/>
      <w:lang w:val="en-US"/>
    </w:rPr>
  </w:style>
  <w:style w:type="paragraph" w:customStyle="1" w:styleId="1f">
    <w:name w:val="Продолжение списка1"/>
    <w:basedOn w:val="a0"/>
    <w:next w:val="af3"/>
    <w:uiPriority w:val="99"/>
    <w:rsid w:val="00CE0E54"/>
    <w:pPr>
      <w:spacing w:after="120" w:line="276" w:lineRule="auto"/>
      <w:ind w:left="360"/>
      <w:contextualSpacing/>
    </w:pPr>
    <w:rPr>
      <w:rFonts w:eastAsia="MS Mincho"/>
      <w:lang w:val="en-US"/>
    </w:rPr>
  </w:style>
  <w:style w:type="paragraph" w:customStyle="1" w:styleId="215">
    <w:name w:val="Продолжение списка 21"/>
    <w:basedOn w:val="a0"/>
    <w:next w:val="25"/>
    <w:uiPriority w:val="99"/>
    <w:rsid w:val="00CE0E54"/>
    <w:pPr>
      <w:spacing w:after="120" w:line="276" w:lineRule="auto"/>
      <w:ind w:left="720"/>
      <w:contextualSpacing/>
    </w:pPr>
    <w:rPr>
      <w:rFonts w:eastAsia="MS Mincho"/>
      <w:lang w:val="en-US"/>
    </w:rPr>
  </w:style>
  <w:style w:type="paragraph" w:customStyle="1" w:styleId="315">
    <w:name w:val="Продолжение списка 31"/>
    <w:basedOn w:val="a0"/>
    <w:next w:val="35"/>
    <w:uiPriority w:val="99"/>
    <w:rsid w:val="00CE0E54"/>
    <w:pPr>
      <w:spacing w:after="120" w:line="276" w:lineRule="auto"/>
      <w:ind w:left="1080"/>
      <w:contextualSpacing/>
    </w:pPr>
    <w:rPr>
      <w:rFonts w:eastAsia="MS Mincho"/>
      <w:lang w:val="en-US"/>
    </w:rPr>
  </w:style>
  <w:style w:type="paragraph" w:customStyle="1" w:styleId="18">
    <w:name w:val="Текст макроса1"/>
    <w:next w:val="ab"/>
    <w:link w:val="ac"/>
    <w:uiPriority w:val="99"/>
    <w:rsid w:val="00CE0E54"/>
    <w:pPr>
      <w:tabs>
        <w:tab w:val="left" w:pos="576"/>
        <w:tab w:val="left" w:pos="1152"/>
        <w:tab w:val="left" w:pos="1728"/>
        <w:tab w:val="left" w:pos="2304"/>
        <w:tab w:val="left" w:pos="2880"/>
        <w:tab w:val="left" w:pos="3456"/>
        <w:tab w:val="left" w:pos="4032"/>
      </w:tabs>
      <w:spacing w:after="200" w:line="276" w:lineRule="auto"/>
    </w:pPr>
    <w:rPr>
      <w:rFonts w:ascii="Consolas" w:hAnsi="Consolas"/>
      <w:sz w:val="20"/>
      <w:szCs w:val="20"/>
    </w:rPr>
  </w:style>
  <w:style w:type="paragraph" w:customStyle="1" w:styleId="216">
    <w:name w:val="Цитата 21"/>
    <w:basedOn w:val="a0"/>
    <w:next w:val="a0"/>
    <w:uiPriority w:val="29"/>
    <w:qFormat/>
    <w:rsid w:val="00CE0E54"/>
    <w:pPr>
      <w:spacing w:after="200" w:line="276" w:lineRule="auto"/>
    </w:pPr>
    <w:rPr>
      <w:rFonts w:eastAsia="MS Mincho"/>
      <w:i/>
      <w:iCs/>
      <w:color w:val="000000"/>
      <w:lang w:val="en-US"/>
    </w:rPr>
  </w:style>
  <w:style w:type="paragraph" w:customStyle="1" w:styleId="1f0">
    <w:name w:val="Название объекта1"/>
    <w:basedOn w:val="a0"/>
    <w:next w:val="a0"/>
    <w:uiPriority w:val="35"/>
    <w:semiHidden/>
    <w:qFormat/>
    <w:rsid w:val="00CE0E54"/>
    <w:pPr>
      <w:spacing w:after="200" w:line="240" w:lineRule="auto"/>
    </w:pPr>
    <w:rPr>
      <w:rFonts w:eastAsia="MS Mincho"/>
      <w:b/>
      <w:bCs/>
      <w:color w:val="4F81BD"/>
      <w:sz w:val="18"/>
      <w:szCs w:val="18"/>
      <w:lang w:val="en-US"/>
    </w:rPr>
  </w:style>
  <w:style w:type="paragraph" w:customStyle="1" w:styleId="1f1">
    <w:name w:val="Выделенная цитата1"/>
    <w:basedOn w:val="a0"/>
    <w:next w:val="a0"/>
    <w:uiPriority w:val="30"/>
    <w:qFormat/>
    <w:rsid w:val="00CE0E54"/>
    <w:pPr>
      <w:pBdr>
        <w:bottom w:val="single" w:sz="4" w:space="4" w:color="4F81BD"/>
      </w:pBdr>
      <w:spacing w:before="200" w:after="280" w:line="276" w:lineRule="auto"/>
      <w:ind w:left="936" w:right="936"/>
    </w:pPr>
    <w:rPr>
      <w:rFonts w:eastAsia="MS Mincho"/>
      <w:b/>
      <w:bCs/>
      <w:i/>
      <w:iCs/>
      <w:color w:val="4F81BD"/>
      <w:lang w:val="en-US"/>
    </w:rPr>
  </w:style>
  <w:style w:type="paragraph" w:customStyle="1" w:styleId="1f2">
    <w:name w:val="Заголовок оглавления1"/>
    <w:basedOn w:val="11"/>
    <w:next w:val="a0"/>
    <w:uiPriority w:val="39"/>
    <w:semiHidden/>
    <w:qFormat/>
    <w:rsid w:val="00CE0E54"/>
  </w:style>
  <w:style w:type="character" w:styleId="af9">
    <w:name w:val="Subtle Emphasis"/>
    <w:basedOn w:val="a1"/>
    <w:uiPriority w:val="19"/>
    <w:qFormat/>
    <w:rsid w:val="00CE0E54"/>
    <w:rPr>
      <w:i/>
      <w:iCs/>
      <w:color w:val="404040" w:themeColor="text1" w:themeTint="BF"/>
    </w:rPr>
  </w:style>
  <w:style w:type="character" w:styleId="afa">
    <w:name w:val="Intense Emphasis"/>
    <w:basedOn w:val="a1"/>
    <w:uiPriority w:val="21"/>
    <w:qFormat/>
    <w:rsid w:val="00CE0E54"/>
    <w:rPr>
      <w:i/>
      <w:iCs/>
      <w:color w:val="4472C4" w:themeColor="accent1"/>
    </w:rPr>
  </w:style>
  <w:style w:type="character" w:styleId="afb">
    <w:name w:val="Subtle Reference"/>
    <w:basedOn w:val="a1"/>
    <w:uiPriority w:val="31"/>
    <w:qFormat/>
    <w:rsid w:val="00CE0E54"/>
    <w:rPr>
      <w:smallCaps/>
      <w:color w:val="5A5A5A" w:themeColor="text1" w:themeTint="A5"/>
    </w:rPr>
  </w:style>
  <w:style w:type="character" w:styleId="afc">
    <w:name w:val="Intense Reference"/>
    <w:basedOn w:val="a1"/>
    <w:uiPriority w:val="32"/>
    <w:qFormat/>
    <w:rsid w:val="00CE0E54"/>
    <w:rPr>
      <w:b/>
      <w:bCs/>
      <w:smallCaps/>
      <w:color w:val="4472C4" w:themeColor="accent1"/>
      <w:spacing w:val="5"/>
    </w:rPr>
  </w:style>
  <w:style w:type="character" w:styleId="afd">
    <w:name w:val="Book Title"/>
    <w:basedOn w:val="a1"/>
    <w:uiPriority w:val="33"/>
    <w:qFormat/>
    <w:rsid w:val="00CE0E54"/>
    <w:rPr>
      <w:b/>
      <w:bCs/>
      <w:smallCaps/>
      <w:spacing w:val="5"/>
    </w:rPr>
  </w:style>
  <w:style w:type="character" w:customStyle="1" w:styleId="1f3">
    <w:name w:val="Слабое выделение1"/>
    <w:basedOn w:val="a1"/>
    <w:uiPriority w:val="19"/>
    <w:qFormat/>
    <w:rsid w:val="00CE0E54"/>
    <w:rPr>
      <w:i/>
      <w:iCs/>
      <w:color w:val="808080"/>
    </w:rPr>
  </w:style>
  <w:style w:type="character" w:customStyle="1" w:styleId="1f4">
    <w:name w:val="Сильное выделение1"/>
    <w:basedOn w:val="a1"/>
    <w:uiPriority w:val="21"/>
    <w:qFormat/>
    <w:rsid w:val="00CE0E54"/>
    <w:rPr>
      <w:b/>
      <w:bCs/>
      <w:i/>
      <w:iCs/>
      <w:color w:val="4F81BD"/>
    </w:rPr>
  </w:style>
  <w:style w:type="character" w:customStyle="1" w:styleId="1f5">
    <w:name w:val="Слабая ссылка1"/>
    <w:basedOn w:val="a1"/>
    <w:uiPriority w:val="31"/>
    <w:qFormat/>
    <w:rsid w:val="00CE0E54"/>
    <w:rPr>
      <w:smallCaps/>
      <w:color w:val="C0504D"/>
      <w:u w:val="single"/>
    </w:rPr>
  </w:style>
  <w:style w:type="character" w:customStyle="1" w:styleId="1f6">
    <w:name w:val="Сильная ссылка1"/>
    <w:basedOn w:val="a1"/>
    <w:uiPriority w:val="32"/>
    <w:qFormat/>
    <w:rsid w:val="00CE0E54"/>
    <w:rPr>
      <w:b/>
      <w:bCs/>
      <w:smallCaps/>
      <w:color w:val="C0504D"/>
      <w:spacing w:val="5"/>
      <w:u w:val="single"/>
    </w:rPr>
  </w:style>
  <w:style w:type="character" w:customStyle="1" w:styleId="111">
    <w:name w:val="Заголовок 1 Знак1"/>
    <w:basedOn w:val="a1"/>
    <w:uiPriority w:val="9"/>
    <w:rsid w:val="00CE0E54"/>
    <w:rPr>
      <w:rFonts w:asciiTheme="majorHAnsi" w:eastAsiaTheme="majorEastAsia" w:hAnsiTheme="majorHAnsi" w:cstheme="majorBidi" w:hint="default"/>
      <w:color w:val="2F5496" w:themeColor="accent1" w:themeShade="BF"/>
      <w:sz w:val="32"/>
      <w:szCs w:val="32"/>
    </w:rPr>
  </w:style>
  <w:style w:type="character" w:customStyle="1" w:styleId="217">
    <w:name w:val="Заголовок 2 Знак1"/>
    <w:basedOn w:val="a1"/>
    <w:uiPriority w:val="9"/>
    <w:semiHidden/>
    <w:rsid w:val="00CE0E54"/>
    <w:rPr>
      <w:rFonts w:asciiTheme="majorHAnsi" w:eastAsiaTheme="majorEastAsia" w:hAnsiTheme="majorHAnsi" w:cstheme="majorBidi" w:hint="default"/>
      <w:color w:val="2F5496" w:themeColor="accent1" w:themeShade="BF"/>
      <w:sz w:val="26"/>
      <w:szCs w:val="26"/>
    </w:rPr>
  </w:style>
  <w:style w:type="character" w:customStyle="1" w:styleId="316">
    <w:name w:val="Заголовок 3 Знак1"/>
    <w:basedOn w:val="a1"/>
    <w:uiPriority w:val="9"/>
    <w:semiHidden/>
    <w:rsid w:val="00CE0E54"/>
    <w:rPr>
      <w:rFonts w:asciiTheme="majorHAnsi" w:eastAsiaTheme="majorEastAsia" w:hAnsiTheme="majorHAnsi" w:cstheme="majorBidi" w:hint="default"/>
      <w:color w:val="1F3763" w:themeColor="accent1" w:themeShade="7F"/>
      <w:sz w:val="24"/>
      <w:szCs w:val="24"/>
    </w:rPr>
  </w:style>
  <w:style w:type="character" w:customStyle="1" w:styleId="410">
    <w:name w:val="Заголовок 4 Знак1"/>
    <w:basedOn w:val="a1"/>
    <w:uiPriority w:val="9"/>
    <w:semiHidden/>
    <w:rsid w:val="00CE0E54"/>
    <w:rPr>
      <w:rFonts w:asciiTheme="majorHAnsi" w:eastAsiaTheme="majorEastAsia" w:hAnsiTheme="majorHAnsi" w:cstheme="majorBidi" w:hint="default"/>
      <w:i/>
      <w:iCs/>
      <w:color w:val="2F5496" w:themeColor="accent1" w:themeShade="BF"/>
    </w:rPr>
  </w:style>
  <w:style w:type="character" w:customStyle="1" w:styleId="510">
    <w:name w:val="Заголовок 5 Знак1"/>
    <w:basedOn w:val="a1"/>
    <w:uiPriority w:val="9"/>
    <w:semiHidden/>
    <w:rsid w:val="00CE0E54"/>
    <w:rPr>
      <w:rFonts w:asciiTheme="majorHAnsi" w:eastAsiaTheme="majorEastAsia" w:hAnsiTheme="majorHAnsi" w:cstheme="majorBidi" w:hint="default"/>
      <w:color w:val="2F5496" w:themeColor="accent1" w:themeShade="BF"/>
    </w:rPr>
  </w:style>
  <w:style w:type="character" w:customStyle="1" w:styleId="610">
    <w:name w:val="Заголовок 6 Знак1"/>
    <w:basedOn w:val="a1"/>
    <w:uiPriority w:val="9"/>
    <w:semiHidden/>
    <w:rsid w:val="00CE0E54"/>
    <w:rPr>
      <w:rFonts w:asciiTheme="majorHAnsi" w:eastAsiaTheme="majorEastAsia" w:hAnsiTheme="majorHAnsi" w:cstheme="majorBidi" w:hint="default"/>
      <w:color w:val="1F3763" w:themeColor="accent1" w:themeShade="7F"/>
    </w:rPr>
  </w:style>
  <w:style w:type="character" w:customStyle="1" w:styleId="710">
    <w:name w:val="Заголовок 7 Знак1"/>
    <w:basedOn w:val="a1"/>
    <w:uiPriority w:val="9"/>
    <w:semiHidden/>
    <w:rsid w:val="00CE0E54"/>
    <w:rPr>
      <w:rFonts w:asciiTheme="majorHAnsi" w:eastAsiaTheme="majorEastAsia" w:hAnsiTheme="majorHAnsi" w:cstheme="majorBidi" w:hint="default"/>
      <w:i/>
      <w:iCs/>
      <w:color w:val="1F3763" w:themeColor="accent1" w:themeShade="7F"/>
    </w:rPr>
  </w:style>
  <w:style w:type="character" w:customStyle="1" w:styleId="810">
    <w:name w:val="Заголовок 8 Знак1"/>
    <w:basedOn w:val="a1"/>
    <w:uiPriority w:val="9"/>
    <w:semiHidden/>
    <w:rsid w:val="00CE0E54"/>
    <w:rPr>
      <w:rFonts w:asciiTheme="majorHAnsi" w:eastAsiaTheme="majorEastAsia" w:hAnsiTheme="majorHAnsi" w:cstheme="majorBidi" w:hint="default"/>
      <w:color w:val="272727" w:themeColor="text1" w:themeTint="D8"/>
      <w:sz w:val="21"/>
      <w:szCs w:val="21"/>
    </w:rPr>
  </w:style>
  <w:style w:type="character" w:customStyle="1" w:styleId="910">
    <w:name w:val="Заголовок 9 Знак1"/>
    <w:basedOn w:val="a1"/>
    <w:uiPriority w:val="9"/>
    <w:semiHidden/>
    <w:rsid w:val="00CE0E54"/>
    <w:rPr>
      <w:rFonts w:asciiTheme="majorHAnsi" w:eastAsiaTheme="majorEastAsia" w:hAnsiTheme="majorHAnsi" w:cstheme="majorBidi" w:hint="default"/>
      <w:i/>
      <w:iCs/>
      <w:color w:val="272727" w:themeColor="text1" w:themeTint="D8"/>
      <w:sz w:val="21"/>
      <w:szCs w:val="21"/>
    </w:rPr>
  </w:style>
  <w:style w:type="character" w:customStyle="1" w:styleId="13">
    <w:name w:val="Верхний колонтитул Знак1"/>
    <w:basedOn w:val="a1"/>
    <w:link w:val="a7"/>
    <w:uiPriority w:val="99"/>
    <w:semiHidden/>
    <w:locked/>
    <w:rsid w:val="00CE0E54"/>
  </w:style>
  <w:style w:type="character" w:customStyle="1" w:styleId="15">
    <w:name w:val="Нижний колонтитул Знак1"/>
    <w:basedOn w:val="a1"/>
    <w:link w:val="a9"/>
    <w:uiPriority w:val="99"/>
    <w:semiHidden/>
    <w:locked/>
    <w:rsid w:val="00CE0E54"/>
  </w:style>
  <w:style w:type="character" w:customStyle="1" w:styleId="1f7">
    <w:name w:val="Заголовок Знак1"/>
    <w:basedOn w:val="a1"/>
    <w:uiPriority w:val="10"/>
    <w:rsid w:val="00CE0E54"/>
    <w:rPr>
      <w:rFonts w:asciiTheme="majorHAnsi" w:eastAsiaTheme="majorEastAsia" w:hAnsiTheme="majorHAnsi" w:cstheme="majorBidi" w:hint="default"/>
      <w:spacing w:val="-10"/>
      <w:kern w:val="28"/>
      <w:sz w:val="56"/>
      <w:szCs w:val="56"/>
    </w:rPr>
  </w:style>
  <w:style w:type="character" w:customStyle="1" w:styleId="1f8">
    <w:name w:val="Подзаголовок Знак1"/>
    <w:basedOn w:val="a1"/>
    <w:uiPriority w:val="11"/>
    <w:rsid w:val="00CE0E54"/>
    <w:rPr>
      <w:rFonts w:ascii="Times New Roman" w:eastAsiaTheme="minorEastAsia" w:hAnsi="Times New Roman" w:cs="Times New Roman" w:hint="default"/>
      <w:color w:val="5A5A5A" w:themeColor="text1" w:themeTint="A5"/>
      <w:spacing w:val="15"/>
    </w:rPr>
  </w:style>
  <w:style w:type="character" w:customStyle="1" w:styleId="19">
    <w:name w:val="Основной текст Знак1"/>
    <w:basedOn w:val="a1"/>
    <w:link w:val="af1"/>
    <w:uiPriority w:val="99"/>
    <w:semiHidden/>
    <w:locked/>
    <w:rsid w:val="00CE0E54"/>
  </w:style>
  <w:style w:type="character" w:customStyle="1" w:styleId="211">
    <w:name w:val="Основной текст 2 Знак1"/>
    <w:basedOn w:val="a1"/>
    <w:link w:val="26"/>
    <w:uiPriority w:val="99"/>
    <w:semiHidden/>
    <w:locked/>
    <w:rsid w:val="00CE0E54"/>
  </w:style>
  <w:style w:type="character" w:customStyle="1" w:styleId="311">
    <w:name w:val="Основной текст 3 Знак1"/>
    <w:basedOn w:val="a1"/>
    <w:link w:val="36"/>
    <w:uiPriority w:val="99"/>
    <w:semiHidden/>
    <w:locked/>
    <w:rsid w:val="00CE0E54"/>
    <w:rPr>
      <w:sz w:val="16"/>
      <w:szCs w:val="16"/>
    </w:rPr>
  </w:style>
  <w:style w:type="character" w:customStyle="1" w:styleId="17">
    <w:name w:val="Текст макроса Знак1"/>
    <w:basedOn w:val="a1"/>
    <w:link w:val="ab"/>
    <w:uiPriority w:val="99"/>
    <w:semiHidden/>
    <w:locked/>
    <w:rsid w:val="00CE0E54"/>
    <w:rPr>
      <w:rFonts w:ascii="Consolas" w:hAnsi="Consolas"/>
      <w:sz w:val="20"/>
      <w:szCs w:val="20"/>
    </w:rPr>
  </w:style>
  <w:style w:type="character" w:customStyle="1" w:styleId="218">
    <w:name w:val="Цитата 2 Знак1"/>
    <w:basedOn w:val="a1"/>
    <w:uiPriority w:val="29"/>
    <w:rsid w:val="00CE0E54"/>
    <w:rPr>
      <w:i/>
      <w:iCs/>
      <w:color w:val="404040" w:themeColor="text1" w:themeTint="BF"/>
    </w:rPr>
  </w:style>
  <w:style w:type="character" w:customStyle="1" w:styleId="1f9">
    <w:name w:val="Выделенная цитата Знак1"/>
    <w:basedOn w:val="a1"/>
    <w:uiPriority w:val="30"/>
    <w:rsid w:val="00CE0E54"/>
    <w:rPr>
      <w:i/>
      <w:iCs/>
      <w:color w:val="4472C4" w:themeColor="accent1"/>
    </w:rPr>
  </w:style>
  <w:style w:type="table" w:styleId="afe">
    <w:name w:val="Table Grid"/>
    <w:basedOn w:val="a2"/>
    <w:uiPriority w:val="39"/>
    <w:rsid w:val="00CE0E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Light Shading"/>
    <w:basedOn w:val="a2"/>
    <w:uiPriority w:val="60"/>
    <w:semiHidden/>
    <w:unhideWhenUsed/>
    <w:rsid w:val="00CE0E5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f0">
    <w:name w:val="Light List"/>
    <w:basedOn w:val="a2"/>
    <w:uiPriority w:val="61"/>
    <w:semiHidden/>
    <w:unhideWhenUsed/>
    <w:rsid w:val="00CE0E5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f1">
    <w:name w:val="Light Grid"/>
    <w:basedOn w:val="a2"/>
    <w:uiPriority w:val="62"/>
    <w:semiHidden/>
    <w:unhideWhenUsed/>
    <w:rsid w:val="00CE0E5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fa">
    <w:name w:val="Medium Shading 1"/>
    <w:basedOn w:val="a2"/>
    <w:uiPriority w:val="63"/>
    <w:semiHidden/>
    <w:unhideWhenUsed/>
    <w:rsid w:val="00CE0E5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2a">
    <w:name w:val="Medium Shading 2"/>
    <w:basedOn w:val="a2"/>
    <w:uiPriority w:val="64"/>
    <w:semiHidden/>
    <w:unhideWhenUsed/>
    <w:rsid w:val="00CE0E54"/>
    <w:pPr>
      <w:spacing w:after="0" w:line="240" w:lineRule="auto"/>
    </w:p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fb">
    <w:name w:val="Medium List 1"/>
    <w:basedOn w:val="a2"/>
    <w:uiPriority w:val="65"/>
    <w:semiHidden/>
    <w:unhideWhenUsed/>
    <w:rsid w:val="00CE0E5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2b">
    <w:name w:val="Medium List 2"/>
    <w:basedOn w:val="a2"/>
    <w:uiPriority w:val="66"/>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fc">
    <w:name w:val="Medium Grid 1"/>
    <w:basedOn w:val="a2"/>
    <w:uiPriority w:val="67"/>
    <w:semiHidden/>
    <w:unhideWhenUsed/>
    <w:rsid w:val="00CE0E5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2c">
    <w:name w:val="Medium Grid 2"/>
    <w:basedOn w:val="a2"/>
    <w:uiPriority w:val="68"/>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38">
    <w:name w:val="Medium Grid 3"/>
    <w:basedOn w:val="a2"/>
    <w:uiPriority w:val="69"/>
    <w:semiHidden/>
    <w:unhideWhenUsed/>
    <w:rsid w:val="00CE0E5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aff2">
    <w:name w:val="Dark List"/>
    <w:basedOn w:val="a2"/>
    <w:uiPriority w:val="70"/>
    <w:semiHidden/>
    <w:unhideWhenUsed/>
    <w:rsid w:val="00CE0E5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aff3">
    <w:name w:val="Colorful Shading"/>
    <w:basedOn w:val="a2"/>
    <w:uiPriority w:val="71"/>
    <w:semiHidden/>
    <w:unhideWhenUsed/>
    <w:rsid w:val="00CE0E54"/>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aff4">
    <w:name w:val="Colorful List"/>
    <w:basedOn w:val="a2"/>
    <w:uiPriority w:val="72"/>
    <w:semiHidden/>
    <w:unhideWhenUsed/>
    <w:rsid w:val="00CE0E5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aff5">
    <w:name w:val="Colorful Grid"/>
    <w:basedOn w:val="a2"/>
    <w:uiPriority w:val="73"/>
    <w:semiHidden/>
    <w:unhideWhenUsed/>
    <w:rsid w:val="00CE0E5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Light Shading Accent 1"/>
    <w:basedOn w:val="a2"/>
    <w:uiPriority w:val="60"/>
    <w:semiHidden/>
    <w:unhideWhenUsed/>
    <w:rsid w:val="00CE0E54"/>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10">
    <w:name w:val="Light List Accent 1"/>
    <w:basedOn w:val="a2"/>
    <w:uiPriority w:val="61"/>
    <w:semiHidden/>
    <w:unhideWhenUsed/>
    <w:rsid w:val="00CE0E54"/>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11">
    <w:name w:val="Light Grid Accent 1"/>
    <w:basedOn w:val="a2"/>
    <w:uiPriority w:val="62"/>
    <w:semiHidden/>
    <w:unhideWhenUsed/>
    <w:rsid w:val="00CE0E54"/>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1-1">
    <w:name w:val="Medium Shading 1 Accent 1"/>
    <w:basedOn w:val="a2"/>
    <w:uiPriority w:val="63"/>
    <w:semiHidden/>
    <w:unhideWhenUsed/>
    <w:rsid w:val="00CE0E54"/>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2-1">
    <w:name w:val="Medium Shading 2 Accent 1"/>
    <w:basedOn w:val="a2"/>
    <w:uiPriority w:val="64"/>
    <w:semiHidden/>
    <w:unhideWhenUsed/>
    <w:rsid w:val="00CE0E54"/>
    <w:pPr>
      <w:spacing w:after="0" w:line="240" w:lineRule="auto"/>
    </w:p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0">
    <w:name w:val="Medium List 1 Accent 1"/>
    <w:basedOn w:val="a2"/>
    <w:uiPriority w:val="65"/>
    <w:semiHidden/>
    <w:unhideWhenUsed/>
    <w:rsid w:val="00CE0E54"/>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hint="default"/>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2-10">
    <w:name w:val="Medium List 2 Accent 1"/>
    <w:basedOn w:val="a2"/>
    <w:uiPriority w:val="66"/>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11">
    <w:name w:val="Medium Grid 1 Accent 1"/>
    <w:basedOn w:val="a2"/>
    <w:uiPriority w:val="67"/>
    <w:semiHidden/>
    <w:unhideWhenUsed/>
    <w:rsid w:val="00CE0E54"/>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2-11">
    <w:name w:val="Medium Grid 2 Accent 1"/>
    <w:basedOn w:val="a2"/>
    <w:uiPriority w:val="68"/>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3-1">
    <w:name w:val="Medium Grid 3 Accent 1"/>
    <w:basedOn w:val="a2"/>
    <w:uiPriority w:val="69"/>
    <w:semiHidden/>
    <w:unhideWhenUsed/>
    <w:rsid w:val="00CE0E5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12">
    <w:name w:val="Dark List Accent 1"/>
    <w:basedOn w:val="a2"/>
    <w:uiPriority w:val="70"/>
    <w:semiHidden/>
    <w:unhideWhenUsed/>
    <w:rsid w:val="00CE0E54"/>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13">
    <w:name w:val="Colorful Shading Accent 1"/>
    <w:basedOn w:val="a2"/>
    <w:uiPriority w:val="71"/>
    <w:semiHidden/>
    <w:unhideWhenUsed/>
    <w:rsid w:val="00CE0E54"/>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14">
    <w:name w:val="Colorful List Accent 1"/>
    <w:basedOn w:val="a2"/>
    <w:uiPriority w:val="72"/>
    <w:semiHidden/>
    <w:unhideWhenUsed/>
    <w:rsid w:val="00CE0E54"/>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15">
    <w:name w:val="Colorful Grid Accent 1"/>
    <w:basedOn w:val="a2"/>
    <w:uiPriority w:val="73"/>
    <w:semiHidden/>
    <w:unhideWhenUsed/>
    <w:rsid w:val="00CE0E5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2">
    <w:name w:val="Light Shading Accent 2"/>
    <w:basedOn w:val="a2"/>
    <w:uiPriority w:val="60"/>
    <w:semiHidden/>
    <w:unhideWhenUsed/>
    <w:rsid w:val="00CE0E54"/>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Lines="0" w:before="0" w:beforeAutospacing="0" w:afterLines="0" w:after="0" w:afterAutospacing="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20">
    <w:name w:val="Light List Accent 2"/>
    <w:basedOn w:val="a2"/>
    <w:uiPriority w:val="61"/>
    <w:semiHidden/>
    <w:unhideWhenUsed/>
    <w:rsid w:val="00CE0E5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ED7D31" w:themeFill="accent2"/>
      </w:tcPr>
    </w:tblStylePr>
    <w:tblStylePr w:type="lastRow">
      <w:pPr>
        <w:spacing w:beforeLines="0" w:before="0" w:beforeAutospacing="0" w:afterLines="0" w:after="0" w:afterAutospacing="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21">
    <w:name w:val="Light Grid Accent 2"/>
    <w:basedOn w:val="a2"/>
    <w:uiPriority w:val="62"/>
    <w:semiHidden/>
    <w:unhideWhenUsed/>
    <w:rsid w:val="00CE0E5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1-2">
    <w:name w:val="Medium Shading 1 Accent 2"/>
    <w:basedOn w:val="a2"/>
    <w:uiPriority w:val="63"/>
    <w:semiHidden/>
    <w:unhideWhenUsed/>
    <w:rsid w:val="00CE0E54"/>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Lines="0" w:before="0" w:beforeAutospacing="0" w:afterLines="0" w:after="0" w:afterAutospacing="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2-2">
    <w:name w:val="Medium Shading 2 Accent 2"/>
    <w:basedOn w:val="a2"/>
    <w:uiPriority w:val="64"/>
    <w:semiHidden/>
    <w:unhideWhenUsed/>
    <w:rsid w:val="00CE0E54"/>
    <w:pPr>
      <w:spacing w:after="0" w:line="240" w:lineRule="auto"/>
    </w:p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2"/>
    <w:uiPriority w:val="65"/>
    <w:semiHidden/>
    <w:unhideWhenUsed/>
    <w:rsid w:val="00CE0E54"/>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hint="default"/>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2-20">
    <w:name w:val="Medium List 2 Accent 2"/>
    <w:basedOn w:val="a2"/>
    <w:uiPriority w:val="66"/>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21">
    <w:name w:val="Medium Grid 1 Accent 2"/>
    <w:basedOn w:val="a2"/>
    <w:uiPriority w:val="67"/>
    <w:semiHidden/>
    <w:unhideWhenUsed/>
    <w:rsid w:val="00CE0E54"/>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21">
    <w:name w:val="Medium Grid 2 Accent 2"/>
    <w:basedOn w:val="a2"/>
    <w:uiPriority w:val="68"/>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3-2">
    <w:name w:val="Medium Grid 3 Accent 2"/>
    <w:basedOn w:val="a2"/>
    <w:uiPriority w:val="69"/>
    <w:semiHidden/>
    <w:unhideWhenUsed/>
    <w:rsid w:val="00CE0E5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22">
    <w:name w:val="Dark List Accent 2"/>
    <w:basedOn w:val="a2"/>
    <w:uiPriority w:val="70"/>
    <w:semiHidden/>
    <w:unhideWhenUsed/>
    <w:rsid w:val="00CE0E54"/>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23">
    <w:name w:val="Colorful Shading Accent 2"/>
    <w:basedOn w:val="a2"/>
    <w:uiPriority w:val="71"/>
    <w:semiHidden/>
    <w:unhideWhenUsed/>
    <w:rsid w:val="00CE0E54"/>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24">
    <w:name w:val="Colorful List Accent 2"/>
    <w:basedOn w:val="a2"/>
    <w:uiPriority w:val="72"/>
    <w:semiHidden/>
    <w:unhideWhenUsed/>
    <w:rsid w:val="00CE0E54"/>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25">
    <w:name w:val="Colorful Grid Accent 2"/>
    <w:basedOn w:val="a2"/>
    <w:uiPriority w:val="73"/>
    <w:semiHidden/>
    <w:unhideWhenUsed/>
    <w:rsid w:val="00CE0E5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
    <w:name w:val="Light Shading Accent 3"/>
    <w:basedOn w:val="a2"/>
    <w:uiPriority w:val="60"/>
    <w:semiHidden/>
    <w:unhideWhenUsed/>
    <w:rsid w:val="00CE0E54"/>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Lines="0" w:before="0" w:beforeAutospacing="0" w:afterLines="0" w:after="0" w:afterAutospacing="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30">
    <w:name w:val="Light List Accent 3"/>
    <w:basedOn w:val="a2"/>
    <w:uiPriority w:val="61"/>
    <w:semiHidden/>
    <w:unhideWhenUsed/>
    <w:rsid w:val="00CE0E54"/>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A5A5A5" w:themeFill="accent3"/>
      </w:tcPr>
    </w:tblStylePr>
    <w:tblStylePr w:type="lastRow">
      <w:pPr>
        <w:spacing w:beforeLines="0" w:before="0" w:beforeAutospacing="0" w:afterLines="0" w:after="0" w:afterAutospacing="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31">
    <w:name w:val="Light Grid Accent 3"/>
    <w:basedOn w:val="a2"/>
    <w:uiPriority w:val="62"/>
    <w:semiHidden/>
    <w:unhideWhenUsed/>
    <w:rsid w:val="00CE0E54"/>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1-3">
    <w:name w:val="Medium Shading 1 Accent 3"/>
    <w:basedOn w:val="a2"/>
    <w:uiPriority w:val="63"/>
    <w:semiHidden/>
    <w:unhideWhenUsed/>
    <w:rsid w:val="00CE0E54"/>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Lines="0" w:before="0" w:beforeAutospacing="0" w:afterLines="0" w:after="0" w:afterAutospacing="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2-3">
    <w:name w:val="Medium Shading 2 Accent 3"/>
    <w:basedOn w:val="a2"/>
    <w:uiPriority w:val="64"/>
    <w:semiHidden/>
    <w:unhideWhenUsed/>
    <w:rsid w:val="00CE0E54"/>
    <w:pPr>
      <w:spacing w:after="0" w:line="240" w:lineRule="auto"/>
    </w:p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Medium List 1 Accent 3"/>
    <w:basedOn w:val="a2"/>
    <w:uiPriority w:val="65"/>
    <w:semiHidden/>
    <w:unhideWhenUsed/>
    <w:rsid w:val="00CE0E54"/>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hint="default"/>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2-30">
    <w:name w:val="Medium List 2 Accent 3"/>
    <w:basedOn w:val="a2"/>
    <w:uiPriority w:val="66"/>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1">
    <w:name w:val="Medium Grid 1 Accent 3"/>
    <w:basedOn w:val="a2"/>
    <w:uiPriority w:val="67"/>
    <w:semiHidden/>
    <w:unhideWhenUsed/>
    <w:rsid w:val="00CE0E54"/>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31">
    <w:name w:val="Medium Grid 2 Accent 3"/>
    <w:basedOn w:val="a2"/>
    <w:uiPriority w:val="68"/>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3-3">
    <w:name w:val="Medium Grid 3 Accent 3"/>
    <w:basedOn w:val="a2"/>
    <w:uiPriority w:val="69"/>
    <w:semiHidden/>
    <w:unhideWhenUsed/>
    <w:rsid w:val="00CE0E5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2">
    <w:name w:val="Dark List Accent 3"/>
    <w:basedOn w:val="a2"/>
    <w:uiPriority w:val="70"/>
    <w:semiHidden/>
    <w:unhideWhenUsed/>
    <w:rsid w:val="00CE0E54"/>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33">
    <w:name w:val="Colorful Shading Accent 3"/>
    <w:basedOn w:val="a2"/>
    <w:uiPriority w:val="71"/>
    <w:semiHidden/>
    <w:unhideWhenUsed/>
    <w:rsid w:val="00CE0E54"/>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34">
    <w:name w:val="Colorful List Accent 3"/>
    <w:basedOn w:val="a2"/>
    <w:uiPriority w:val="72"/>
    <w:semiHidden/>
    <w:unhideWhenUsed/>
    <w:rsid w:val="00CE0E54"/>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35">
    <w:name w:val="Colorful Grid Accent 3"/>
    <w:basedOn w:val="a2"/>
    <w:uiPriority w:val="73"/>
    <w:semiHidden/>
    <w:unhideWhenUsed/>
    <w:rsid w:val="00CE0E5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
    <w:name w:val="Light Shading Accent 4"/>
    <w:basedOn w:val="a2"/>
    <w:uiPriority w:val="60"/>
    <w:semiHidden/>
    <w:unhideWhenUsed/>
    <w:rsid w:val="00CE0E54"/>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Lines="0" w:before="0" w:beforeAutospacing="0" w:afterLines="0" w:after="0" w:afterAutospacing="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40">
    <w:name w:val="Light List Accent 4"/>
    <w:basedOn w:val="a2"/>
    <w:uiPriority w:val="61"/>
    <w:semiHidden/>
    <w:unhideWhenUsed/>
    <w:rsid w:val="00CE0E54"/>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FFC000" w:themeFill="accent4"/>
      </w:tcPr>
    </w:tblStylePr>
    <w:tblStylePr w:type="lastRow">
      <w:pPr>
        <w:spacing w:beforeLines="0" w:before="0" w:beforeAutospacing="0" w:afterLines="0" w:after="0" w:afterAutospacing="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41">
    <w:name w:val="Light Grid Accent 4"/>
    <w:basedOn w:val="a2"/>
    <w:uiPriority w:val="62"/>
    <w:semiHidden/>
    <w:unhideWhenUsed/>
    <w:rsid w:val="00CE0E54"/>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1-4">
    <w:name w:val="Medium Shading 1 Accent 4"/>
    <w:basedOn w:val="a2"/>
    <w:uiPriority w:val="63"/>
    <w:semiHidden/>
    <w:unhideWhenUsed/>
    <w:rsid w:val="00CE0E54"/>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Lines="0" w:before="0" w:beforeAutospacing="0" w:afterLines="0" w:after="0" w:afterAutospacing="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2-4">
    <w:name w:val="Medium Shading 2 Accent 4"/>
    <w:basedOn w:val="a2"/>
    <w:uiPriority w:val="64"/>
    <w:semiHidden/>
    <w:unhideWhenUsed/>
    <w:rsid w:val="00CE0E54"/>
    <w:pPr>
      <w:spacing w:after="0" w:line="240" w:lineRule="auto"/>
    </w:p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0">
    <w:name w:val="Medium List 1 Accent 4"/>
    <w:basedOn w:val="a2"/>
    <w:uiPriority w:val="65"/>
    <w:semiHidden/>
    <w:unhideWhenUsed/>
    <w:rsid w:val="00CE0E54"/>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hint="default"/>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2-40">
    <w:name w:val="Medium List 2 Accent 4"/>
    <w:basedOn w:val="a2"/>
    <w:uiPriority w:val="66"/>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41">
    <w:name w:val="Medium Grid 1 Accent 4"/>
    <w:basedOn w:val="a2"/>
    <w:uiPriority w:val="67"/>
    <w:semiHidden/>
    <w:unhideWhenUsed/>
    <w:rsid w:val="00CE0E54"/>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2-41">
    <w:name w:val="Medium Grid 2 Accent 4"/>
    <w:basedOn w:val="a2"/>
    <w:uiPriority w:val="68"/>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3-4">
    <w:name w:val="Medium Grid 3 Accent 4"/>
    <w:basedOn w:val="a2"/>
    <w:uiPriority w:val="69"/>
    <w:semiHidden/>
    <w:unhideWhenUsed/>
    <w:rsid w:val="00CE0E5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42">
    <w:name w:val="Dark List Accent 4"/>
    <w:basedOn w:val="a2"/>
    <w:uiPriority w:val="70"/>
    <w:semiHidden/>
    <w:unhideWhenUsed/>
    <w:rsid w:val="00CE0E54"/>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43">
    <w:name w:val="Colorful Shading Accent 4"/>
    <w:basedOn w:val="a2"/>
    <w:uiPriority w:val="71"/>
    <w:semiHidden/>
    <w:unhideWhenUsed/>
    <w:rsid w:val="00CE0E54"/>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44">
    <w:name w:val="Colorful List Accent 4"/>
    <w:basedOn w:val="a2"/>
    <w:uiPriority w:val="72"/>
    <w:semiHidden/>
    <w:unhideWhenUsed/>
    <w:rsid w:val="00CE0E54"/>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45">
    <w:name w:val="Colorful Grid Accent 4"/>
    <w:basedOn w:val="a2"/>
    <w:uiPriority w:val="73"/>
    <w:semiHidden/>
    <w:unhideWhenUsed/>
    <w:rsid w:val="00CE0E5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
    <w:name w:val="Light Shading Accent 5"/>
    <w:basedOn w:val="a2"/>
    <w:uiPriority w:val="60"/>
    <w:semiHidden/>
    <w:unhideWhenUsed/>
    <w:rsid w:val="00CE0E54"/>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50">
    <w:name w:val="Light List Accent 5"/>
    <w:basedOn w:val="a2"/>
    <w:uiPriority w:val="61"/>
    <w:semiHidden/>
    <w:unhideWhenUsed/>
    <w:rsid w:val="00CE0E54"/>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5"/>
      </w:tcPr>
    </w:tblStylePr>
    <w:tblStylePr w:type="lastRow">
      <w:pPr>
        <w:spacing w:beforeLines="0" w:before="0" w:beforeAutospacing="0" w:afterLines="0" w:after="0" w:afterAutospacing="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51">
    <w:name w:val="Light Grid Accent 5"/>
    <w:basedOn w:val="a2"/>
    <w:uiPriority w:val="62"/>
    <w:semiHidden/>
    <w:unhideWhenUsed/>
    <w:rsid w:val="00CE0E54"/>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5">
    <w:name w:val="Medium Shading 1 Accent 5"/>
    <w:basedOn w:val="a2"/>
    <w:uiPriority w:val="63"/>
    <w:semiHidden/>
    <w:unhideWhenUsed/>
    <w:rsid w:val="00CE0E54"/>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Lines="0" w:before="0" w:beforeAutospacing="0" w:afterLines="0" w:after="0" w:afterAutospacing="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2-5">
    <w:name w:val="Medium Shading 2 Accent 5"/>
    <w:basedOn w:val="a2"/>
    <w:uiPriority w:val="64"/>
    <w:semiHidden/>
    <w:unhideWhenUsed/>
    <w:rsid w:val="00CE0E54"/>
    <w:pPr>
      <w:spacing w:after="0" w:line="240" w:lineRule="auto"/>
    </w:p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50">
    <w:name w:val="Medium List 1 Accent 5"/>
    <w:basedOn w:val="a2"/>
    <w:uiPriority w:val="65"/>
    <w:semiHidden/>
    <w:unhideWhenUsed/>
    <w:rsid w:val="00CE0E54"/>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hint="default"/>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2-50">
    <w:name w:val="Medium List 2 Accent 5"/>
    <w:basedOn w:val="a2"/>
    <w:uiPriority w:val="66"/>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51">
    <w:name w:val="Medium Grid 1 Accent 5"/>
    <w:basedOn w:val="a2"/>
    <w:uiPriority w:val="67"/>
    <w:semiHidden/>
    <w:unhideWhenUsed/>
    <w:rsid w:val="00CE0E54"/>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2-51">
    <w:name w:val="Medium Grid 2 Accent 5"/>
    <w:basedOn w:val="a2"/>
    <w:uiPriority w:val="68"/>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3-5">
    <w:name w:val="Medium Grid 3 Accent 5"/>
    <w:basedOn w:val="a2"/>
    <w:uiPriority w:val="69"/>
    <w:semiHidden/>
    <w:unhideWhenUsed/>
    <w:rsid w:val="00CE0E5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52">
    <w:name w:val="Dark List Accent 5"/>
    <w:basedOn w:val="a2"/>
    <w:uiPriority w:val="70"/>
    <w:semiHidden/>
    <w:unhideWhenUsed/>
    <w:rsid w:val="00CE0E54"/>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53">
    <w:name w:val="Colorful Shading Accent 5"/>
    <w:basedOn w:val="a2"/>
    <w:uiPriority w:val="71"/>
    <w:semiHidden/>
    <w:unhideWhenUsed/>
    <w:rsid w:val="00CE0E54"/>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54">
    <w:name w:val="Colorful List Accent 5"/>
    <w:basedOn w:val="a2"/>
    <w:uiPriority w:val="72"/>
    <w:semiHidden/>
    <w:unhideWhenUsed/>
    <w:rsid w:val="00CE0E54"/>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55">
    <w:name w:val="Colorful Grid Accent 5"/>
    <w:basedOn w:val="a2"/>
    <w:uiPriority w:val="73"/>
    <w:semiHidden/>
    <w:unhideWhenUsed/>
    <w:rsid w:val="00CE0E5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6">
    <w:name w:val="Light Shading Accent 6"/>
    <w:basedOn w:val="a2"/>
    <w:uiPriority w:val="60"/>
    <w:semiHidden/>
    <w:unhideWhenUsed/>
    <w:rsid w:val="00CE0E54"/>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Lines="0" w:before="0" w:beforeAutospacing="0" w:afterLines="0" w:after="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60">
    <w:name w:val="Light List Accent 6"/>
    <w:basedOn w:val="a2"/>
    <w:uiPriority w:val="61"/>
    <w:semiHidden/>
    <w:unhideWhenUsed/>
    <w:rsid w:val="00CE0E54"/>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61">
    <w:name w:val="Light Grid Accent 6"/>
    <w:basedOn w:val="a2"/>
    <w:uiPriority w:val="62"/>
    <w:semiHidden/>
    <w:unhideWhenUsed/>
    <w:rsid w:val="00CE0E54"/>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6">
    <w:name w:val="Medium Shading 1 Accent 6"/>
    <w:basedOn w:val="a2"/>
    <w:uiPriority w:val="63"/>
    <w:semiHidden/>
    <w:unhideWhenUsed/>
    <w:rsid w:val="00CE0E54"/>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6">
    <w:name w:val="Medium Shading 2 Accent 6"/>
    <w:basedOn w:val="a2"/>
    <w:uiPriority w:val="64"/>
    <w:semiHidden/>
    <w:unhideWhenUsed/>
    <w:rsid w:val="00CE0E54"/>
    <w:pPr>
      <w:spacing w:after="0" w:line="240" w:lineRule="auto"/>
    </w:p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0">
    <w:name w:val="Medium List 1 Accent 6"/>
    <w:basedOn w:val="a2"/>
    <w:uiPriority w:val="65"/>
    <w:semiHidden/>
    <w:unhideWhenUsed/>
    <w:rsid w:val="00CE0E54"/>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hint="default"/>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60">
    <w:name w:val="Medium List 2 Accent 6"/>
    <w:basedOn w:val="a2"/>
    <w:uiPriority w:val="66"/>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1">
    <w:name w:val="Medium Grid 1 Accent 6"/>
    <w:basedOn w:val="a2"/>
    <w:uiPriority w:val="67"/>
    <w:semiHidden/>
    <w:unhideWhenUsed/>
    <w:rsid w:val="00CE0E54"/>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61">
    <w:name w:val="Medium Grid 2 Accent 6"/>
    <w:basedOn w:val="a2"/>
    <w:uiPriority w:val="68"/>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6">
    <w:name w:val="Medium Grid 3 Accent 6"/>
    <w:basedOn w:val="a2"/>
    <w:uiPriority w:val="69"/>
    <w:semiHidden/>
    <w:unhideWhenUsed/>
    <w:rsid w:val="00CE0E5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62">
    <w:name w:val="Dark List Accent 6"/>
    <w:basedOn w:val="a2"/>
    <w:uiPriority w:val="70"/>
    <w:semiHidden/>
    <w:unhideWhenUsed/>
    <w:rsid w:val="00CE0E54"/>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63">
    <w:name w:val="Colorful Shading Accent 6"/>
    <w:basedOn w:val="a2"/>
    <w:uiPriority w:val="71"/>
    <w:semiHidden/>
    <w:unhideWhenUsed/>
    <w:rsid w:val="00CE0E54"/>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64">
    <w:name w:val="Colorful List Accent 6"/>
    <w:basedOn w:val="a2"/>
    <w:uiPriority w:val="72"/>
    <w:semiHidden/>
    <w:unhideWhenUsed/>
    <w:rsid w:val="00CE0E54"/>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65">
    <w:name w:val="Colorful Grid Accent 6"/>
    <w:basedOn w:val="a2"/>
    <w:uiPriority w:val="73"/>
    <w:semiHidden/>
    <w:unhideWhenUsed/>
    <w:rsid w:val="00CE0E5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1fd">
    <w:name w:val="Сетка таблицы1"/>
    <w:basedOn w:val="a2"/>
    <w:uiPriority w:val="59"/>
    <w:rsid w:val="00CE0E54"/>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Светлая заливка1"/>
    <w:basedOn w:val="a2"/>
    <w:uiPriority w:val="60"/>
    <w:rsid w:val="00CE0E54"/>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ветлая заливка - Акцент 11"/>
    <w:basedOn w:val="a2"/>
    <w:uiPriority w:val="60"/>
    <w:rsid w:val="00CE0E54"/>
    <w:pPr>
      <w:spacing w:after="0" w:line="240" w:lineRule="auto"/>
    </w:pPr>
    <w:rPr>
      <w:rFonts w:eastAsia="MS Mincho"/>
      <w:color w:val="365F91"/>
      <w:lang w:val="en-US"/>
    </w:rPr>
    <w:tblPr>
      <w:tblStyleRowBandSize w:val="1"/>
      <w:tblStyleColBandSize w:val="1"/>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0">
    <w:name w:val="Светлая заливка - Акцент 21"/>
    <w:basedOn w:val="a2"/>
    <w:uiPriority w:val="60"/>
    <w:rsid w:val="00CE0E54"/>
    <w:pPr>
      <w:spacing w:after="0" w:line="240" w:lineRule="auto"/>
    </w:pPr>
    <w:rPr>
      <w:rFonts w:eastAsia="MS Mincho"/>
      <w:color w:val="943634"/>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0">
    <w:name w:val="Светлая заливка - Акцент 31"/>
    <w:basedOn w:val="a2"/>
    <w:uiPriority w:val="60"/>
    <w:rsid w:val="00CE0E54"/>
    <w:pPr>
      <w:spacing w:after="0" w:line="240" w:lineRule="auto"/>
    </w:pPr>
    <w:rPr>
      <w:rFonts w:eastAsia="MS Mincho"/>
      <w:color w:val="76923C"/>
      <w:lang w:val="en-US"/>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0">
    <w:name w:val="Светлая заливка - Акцент 41"/>
    <w:basedOn w:val="a2"/>
    <w:uiPriority w:val="60"/>
    <w:rsid w:val="00CE0E54"/>
    <w:pPr>
      <w:spacing w:after="0" w:line="240" w:lineRule="auto"/>
    </w:pPr>
    <w:rPr>
      <w:rFonts w:eastAsia="MS Mincho"/>
      <w:color w:val="5F497A"/>
      <w:lang w:val="en-US"/>
    </w:rPr>
    <w:tblPr>
      <w:tblStyleRowBandSize w:val="1"/>
      <w:tblStyleColBandSize w:val="1"/>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0">
    <w:name w:val="Светлая заливка - Акцент 51"/>
    <w:basedOn w:val="a2"/>
    <w:uiPriority w:val="60"/>
    <w:rsid w:val="00CE0E54"/>
    <w:pPr>
      <w:spacing w:after="0" w:line="240" w:lineRule="auto"/>
    </w:pPr>
    <w:rPr>
      <w:rFonts w:eastAsia="MS Mincho"/>
      <w:color w:val="31849B"/>
      <w:lang w:val="en-US"/>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0">
    <w:name w:val="Светлая заливка - Акцент 61"/>
    <w:basedOn w:val="a2"/>
    <w:uiPriority w:val="60"/>
    <w:rsid w:val="00CE0E54"/>
    <w:pPr>
      <w:spacing w:after="0" w:line="240" w:lineRule="auto"/>
    </w:pPr>
    <w:rPr>
      <w:rFonts w:eastAsia="MS Mincho"/>
      <w:color w:val="E36C0A"/>
      <w:lang w:val="en-US"/>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f">
    <w:name w:val="Светлый список1"/>
    <w:basedOn w:val="a2"/>
    <w:uiPriority w:val="61"/>
    <w:rsid w:val="00CE0E54"/>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Светлый список - Акцент 11"/>
    <w:basedOn w:val="a2"/>
    <w:uiPriority w:val="61"/>
    <w:rsid w:val="00CE0E54"/>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Светлый список - Акцент 21"/>
    <w:basedOn w:val="a2"/>
    <w:uiPriority w:val="61"/>
    <w:rsid w:val="00CE0E54"/>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1">
    <w:name w:val="Светлый список - Акцент 31"/>
    <w:basedOn w:val="a2"/>
    <w:uiPriority w:val="61"/>
    <w:rsid w:val="00CE0E54"/>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1">
    <w:name w:val="Светлый список - Акцент 41"/>
    <w:basedOn w:val="a2"/>
    <w:uiPriority w:val="61"/>
    <w:rsid w:val="00CE0E54"/>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1">
    <w:name w:val="Светлый список - Акцент 51"/>
    <w:basedOn w:val="a2"/>
    <w:uiPriority w:val="61"/>
    <w:rsid w:val="00CE0E54"/>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1">
    <w:name w:val="Светлый список - Акцент 61"/>
    <w:basedOn w:val="a2"/>
    <w:uiPriority w:val="61"/>
    <w:rsid w:val="00CE0E54"/>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f0">
    <w:name w:val="Светлая сетка1"/>
    <w:basedOn w:val="a2"/>
    <w:uiPriority w:val="62"/>
    <w:rsid w:val="00CE0E54"/>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
    <w:name w:val="Светлая сетка - Акцент 11"/>
    <w:basedOn w:val="a2"/>
    <w:uiPriority w:val="62"/>
    <w:rsid w:val="00CE0E54"/>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2">
    <w:name w:val="Светлая сетка - Акцент 21"/>
    <w:basedOn w:val="a2"/>
    <w:uiPriority w:val="62"/>
    <w:rsid w:val="00CE0E54"/>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2">
    <w:name w:val="Светлая сетка - Акцент 31"/>
    <w:basedOn w:val="a2"/>
    <w:uiPriority w:val="62"/>
    <w:rsid w:val="00CE0E54"/>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2">
    <w:name w:val="Светлая сетка - Акцент 41"/>
    <w:basedOn w:val="a2"/>
    <w:uiPriority w:val="62"/>
    <w:rsid w:val="00CE0E54"/>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2">
    <w:name w:val="Светлая сетка - Акцент 51"/>
    <w:basedOn w:val="a2"/>
    <w:uiPriority w:val="62"/>
    <w:rsid w:val="00CE0E54"/>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2">
    <w:name w:val="Светлая сетка - Акцент 61"/>
    <w:basedOn w:val="a2"/>
    <w:uiPriority w:val="62"/>
    <w:rsid w:val="00CE0E54"/>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2">
    <w:name w:val="Средняя заливка 11"/>
    <w:basedOn w:val="a2"/>
    <w:uiPriority w:val="63"/>
    <w:rsid w:val="00CE0E54"/>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0">
    <w:name w:val="Средняя заливка 1 - Акцент 11"/>
    <w:basedOn w:val="a2"/>
    <w:uiPriority w:val="63"/>
    <w:rsid w:val="00CE0E54"/>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0">
    <w:name w:val="Средняя заливка 1 - Акцент 21"/>
    <w:basedOn w:val="a2"/>
    <w:uiPriority w:val="63"/>
    <w:rsid w:val="00CE0E54"/>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0">
    <w:name w:val="Средняя заливка 1 - Акцент 31"/>
    <w:basedOn w:val="a2"/>
    <w:uiPriority w:val="63"/>
    <w:rsid w:val="00CE0E54"/>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0">
    <w:name w:val="Средняя заливка 1 - Акцент 41"/>
    <w:basedOn w:val="a2"/>
    <w:uiPriority w:val="63"/>
    <w:rsid w:val="00CE0E54"/>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0">
    <w:name w:val="Средняя заливка 1 - Акцент 51"/>
    <w:basedOn w:val="a2"/>
    <w:uiPriority w:val="63"/>
    <w:rsid w:val="00CE0E54"/>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0">
    <w:name w:val="Средняя заливка 1 - Акцент 61"/>
    <w:basedOn w:val="a2"/>
    <w:uiPriority w:val="63"/>
    <w:rsid w:val="00CE0E54"/>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9">
    <w:name w:val="Средняя заливка 21"/>
    <w:basedOn w:val="a2"/>
    <w:uiPriority w:val="64"/>
    <w:rsid w:val="00CE0E54"/>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0">
    <w:name w:val="Средняя заливка 2 - Акцент 11"/>
    <w:basedOn w:val="a2"/>
    <w:uiPriority w:val="64"/>
    <w:rsid w:val="00CE0E54"/>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0">
    <w:name w:val="Средняя заливка 2 - Акцент 21"/>
    <w:basedOn w:val="a2"/>
    <w:uiPriority w:val="64"/>
    <w:rsid w:val="00CE0E54"/>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0">
    <w:name w:val="Средняя заливка 2 - Акцент 31"/>
    <w:basedOn w:val="a2"/>
    <w:uiPriority w:val="64"/>
    <w:rsid w:val="00CE0E54"/>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0">
    <w:name w:val="Средняя заливка 2 - Акцент 41"/>
    <w:basedOn w:val="a2"/>
    <w:uiPriority w:val="64"/>
    <w:rsid w:val="00CE0E54"/>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0">
    <w:name w:val="Средняя заливка 2 - Акцент 51"/>
    <w:basedOn w:val="a2"/>
    <w:uiPriority w:val="64"/>
    <w:rsid w:val="00CE0E54"/>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0">
    <w:name w:val="Средняя заливка 2 - Акцент 61"/>
    <w:basedOn w:val="a2"/>
    <w:uiPriority w:val="64"/>
    <w:rsid w:val="00CE0E54"/>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Средний список 11"/>
    <w:basedOn w:val="a2"/>
    <w:uiPriority w:val="65"/>
    <w:rsid w:val="00CE0E54"/>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
    <w:basedOn w:val="a2"/>
    <w:uiPriority w:val="65"/>
    <w:rsid w:val="00CE0E54"/>
    <w:pPr>
      <w:spacing w:after="0" w:line="240" w:lineRule="auto"/>
    </w:pPr>
    <w:rPr>
      <w:rFonts w:eastAsia="MS Mincho"/>
      <w:color w:val="000000"/>
      <w:lang w:val="en-US"/>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
    <w:name w:val="Средний список 1 - Акцент 21"/>
    <w:basedOn w:val="a2"/>
    <w:uiPriority w:val="65"/>
    <w:rsid w:val="00CE0E54"/>
    <w:pPr>
      <w:spacing w:after="0" w:line="240" w:lineRule="auto"/>
    </w:pPr>
    <w:rPr>
      <w:rFonts w:eastAsia="MS Mincho"/>
      <w:color w:val="000000"/>
      <w:lang w:val="en-US"/>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1">
    <w:name w:val="Средний список 1 - Акцент 31"/>
    <w:basedOn w:val="a2"/>
    <w:uiPriority w:val="65"/>
    <w:rsid w:val="00CE0E54"/>
    <w:pPr>
      <w:spacing w:after="0" w:line="240" w:lineRule="auto"/>
    </w:pPr>
    <w:rPr>
      <w:rFonts w:eastAsia="MS Mincho"/>
      <w:color w:val="000000"/>
      <w:lang w:val="en-US"/>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1">
    <w:name w:val="Средний список 1 - Акцент 41"/>
    <w:basedOn w:val="a2"/>
    <w:uiPriority w:val="65"/>
    <w:rsid w:val="00CE0E54"/>
    <w:pPr>
      <w:spacing w:after="0" w:line="240" w:lineRule="auto"/>
    </w:pPr>
    <w:rPr>
      <w:rFonts w:eastAsia="MS Mincho"/>
      <w:color w:val="000000"/>
      <w:lang w:val="en-US"/>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1">
    <w:name w:val="Средний список 1 - Акцент 51"/>
    <w:basedOn w:val="a2"/>
    <w:uiPriority w:val="65"/>
    <w:rsid w:val="00CE0E54"/>
    <w:pPr>
      <w:spacing w:after="0" w:line="240" w:lineRule="auto"/>
    </w:pPr>
    <w:rPr>
      <w:rFonts w:eastAsia="MS Mincho"/>
      <w:color w:val="000000"/>
      <w:lang w:val="en-US"/>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1">
    <w:name w:val="Средний список 1 - Акцент 61"/>
    <w:basedOn w:val="a2"/>
    <w:uiPriority w:val="65"/>
    <w:rsid w:val="00CE0E54"/>
    <w:pPr>
      <w:spacing w:after="0" w:line="240" w:lineRule="auto"/>
    </w:pPr>
    <w:rPr>
      <w:rFonts w:eastAsia="MS Mincho"/>
      <w:color w:val="000000"/>
      <w:lang w:val="en-US"/>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a">
    <w:name w:val="Средний список 21"/>
    <w:basedOn w:val="a2"/>
    <w:uiPriority w:val="66"/>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
    <w:name w:val="Средний список 2 - Акцент 11"/>
    <w:basedOn w:val="a2"/>
    <w:uiPriority w:val="66"/>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1">
    <w:name w:val="Средний список 2 - Акцент 21"/>
    <w:basedOn w:val="a2"/>
    <w:uiPriority w:val="66"/>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1">
    <w:name w:val="Средний список 2 - Акцент 31"/>
    <w:basedOn w:val="a2"/>
    <w:uiPriority w:val="66"/>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1">
    <w:name w:val="Средний список 2 - Акцент 41"/>
    <w:basedOn w:val="a2"/>
    <w:uiPriority w:val="66"/>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1">
    <w:name w:val="Средний список 2 - Акцент 51"/>
    <w:basedOn w:val="a2"/>
    <w:uiPriority w:val="66"/>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1">
    <w:name w:val="Средний список 2 - Акцент 61"/>
    <w:basedOn w:val="a2"/>
    <w:uiPriority w:val="66"/>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4">
    <w:name w:val="Средняя сетка 11"/>
    <w:basedOn w:val="a2"/>
    <w:uiPriority w:val="67"/>
    <w:rsid w:val="00CE0E54"/>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2">
    <w:name w:val="Средняя сетка 1 - Акцент 11"/>
    <w:basedOn w:val="a2"/>
    <w:uiPriority w:val="67"/>
    <w:rsid w:val="00CE0E54"/>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2">
    <w:name w:val="Средняя сетка 1 - Акцент 21"/>
    <w:basedOn w:val="a2"/>
    <w:uiPriority w:val="67"/>
    <w:rsid w:val="00CE0E54"/>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2">
    <w:name w:val="Средняя сетка 1 - Акцент 31"/>
    <w:basedOn w:val="a2"/>
    <w:uiPriority w:val="67"/>
    <w:rsid w:val="00CE0E54"/>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2">
    <w:name w:val="Средняя сетка 1 - Акцент 41"/>
    <w:basedOn w:val="a2"/>
    <w:uiPriority w:val="67"/>
    <w:rsid w:val="00CE0E54"/>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2">
    <w:name w:val="Средняя сетка 1 - Акцент 51"/>
    <w:basedOn w:val="a2"/>
    <w:uiPriority w:val="67"/>
    <w:rsid w:val="00CE0E54"/>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2">
    <w:name w:val="Средняя сетка 1 - Акцент 61"/>
    <w:basedOn w:val="a2"/>
    <w:uiPriority w:val="67"/>
    <w:rsid w:val="00CE0E54"/>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b">
    <w:name w:val="Средняя сетка 21"/>
    <w:basedOn w:val="a2"/>
    <w:uiPriority w:val="68"/>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2">
    <w:name w:val="Средняя сетка 2 - Акцент 11"/>
    <w:basedOn w:val="a2"/>
    <w:uiPriority w:val="68"/>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2">
    <w:name w:val="Средняя сетка 2 - Акцент 21"/>
    <w:basedOn w:val="a2"/>
    <w:uiPriority w:val="68"/>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2">
    <w:name w:val="Средняя сетка 2 - Акцент 31"/>
    <w:basedOn w:val="a2"/>
    <w:uiPriority w:val="68"/>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2">
    <w:name w:val="Средняя сетка 2 - Акцент 41"/>
    <w:basedOn w:val="a2"/>
    <w:uiPriority w:val="68"/>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2">
    <w:name w:val="Средняя сетка 2 - Акцент 51"/>
    <w:basedOn w:val="a2"/>
    <w:uiPriority w:val="68"/>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2">
    <w:name w:val="Средняя сетка 2 - Акцент 61"/>
    <w:basedOn w:val="a2"/>
    <w:uiPriority w:val="68"/>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7">
    <w:name w:val="Средняя сетка 31"/>
    <w:basedOn w:val="a2"/>
    <w:uiPriority w:val="69"/>
    <w:rsid w:val="00CE0E54"/>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2"/>
    <w:uiPriority w:val="69"/>
    <w:rsid w:val="00CE0E54"/>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2"/>
    <w:uiPriority w:val="69"/>
    <w:rsid w:val="00CE0E54"/>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2"/>
    <w:uiPriority w:val="69"/>
    <w:rsid w:val="00CE0E54"/>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2"/>
    <w:uiPriority w:val="69"/>
    <w:rsid w:val="00CE0E54"/>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2"/>
    <w:uiPriority w:val="69"/>
    <w:rsid w:val="00CE0E54"/>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2"/>
    <w:uiPriority w:val="69"/>
    <w:rsid w:val="00CE0E54"/>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f1">
    <w:name w:val="Темный список1"/>
    <w:basedOn w:val="a2"/>
    <w:uiPriority w:val="70"/>
    <w:rsid w:val="00CE0E54"/>
    <w:pPr>
      <w:spacing w:after="0" w:line="240" w:lineRule="auto"/>
    </w:pPr>
    <w:rPr>
      <w:rFonts w:eastAsia="MS Mincho"/>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3">
    <w:name w:val="Темный список - Акцент 11"/>
    <w:basedOn w:val="a2"/>
    <w:uiPriority w:val="70"/>
    <w:rsid w:val="00CE0E54"/>
    <w:pPr>
      <w:spacing w:after="0" w:line="240" w:lineRule="auto"/>
    </w:pPr>
    <w:rPr>
      <w:rFonts w:eastAsia="MS Mincho"/>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3">
    <w:name w:val="Темный список - Акцент 21"/>
    <w:basedOn w:val="a2"/>
    <w:uiPriority w:val="70"/>
    <w:rsid w:val="00CE0E54"/>
    <w:pPr>
      <w:spacing w:after="0" w:line="240" w:lineRule="auto"/>
    </w:pPr>
    <w:rPr>
      <w:rFonts w:eastAsia="MS Mincho"/>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3">
    <w:name w:val="Темный список - Акцент 31"/>
    <w:basedOn w:val="a2"/>
    <w:uiPriority w:val="70"/>
    <w:rsid w:val="00CE0E54"/>
    <w:pPr>
      <w:spacing w:after="0" w:line="240" w:lineRule="auto"/>
    </w:pPr>
    <w:rPr>
      <w:rFonts w:eastAsia="MS Mincho"/>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3">
    <w:name w:val="Темный список - Акцент 41"/>
    <w:basedOn w:val="a2"/>
    <w:uiPriority w:val="70"/>
    <w:rsid w:val="00CE0E54"/>
    <w:pPr>
      <w:spacing w:after="0" w:line="240" w:lineRule="auto"/>
    </w:pPr>
    <w:rPr>
      <w:rFonts w:eastAsia="MS Mincho"/>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3">
    <w:name w:val="Темный список - Акцент 51"/>
    <w:basedOn w:val="a2"/>
    <w:uiPriority w:val="70"/>
    <w:rsid w:val="00CE0E54"/>
    <w:pPr>
      <w:spacing w:after="0" w:line="240" w:lineRule="auto"/>
    </w:pPr>
    <w:rPr>
      <w:rFonts w:eastAsia="MS Mincho"/>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3">
    <w:name w:val="Темный список - Акцент 61"/>
    <w:basedOn w:val="a2"/>
    <w:uiPriority w:val="70"/>
    <w:rsid w:val="00CE0E54"/>
    <w:pPr>
      <w:spacing w:after="0" w:line="240" w:lineRule="auto"/>
    </w:pPr>
    <w:rPr>
      <w:rFonts w:eastAsia="MS Mincho"/>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f2">
    <w:name w:val="Цветная заливка1"/>
    <w:basedOn w:val="a2"/>
    <w:uiPriority w:val="71"/>
    <w:rsid w:val="00CE0E54"/>
    <w:pPr>
      <w:spacing w:after="0" w:line="240" w:lineRule="auto"/>
    </w:pPr>
    <w:rPr>
      <w:rFonts w:eastAsia="MS Mincho"/>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4">
    <w:name w:val="Цветная заливка - Акцент 11"/>
    <w:basedOn w:val="a2"/>
    <w:uiPriority w:val="71"/>
    <w:rsid w:val="00CE0E54"/>
    <w:pPr>
      <w:spacing w:after="0" w:line="240" w:lineRule="auto"/>
    </w:pPr>
    <w:rPr>
      <w:rFonts w:eastAsia="MS Mincho"/>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4">
    <w:name w:val="Цветная заливка - Акцент 21"/>
    <w:basedOn w:val="a2"/>
    <w:uiPriority w:val="71"/>
    <w:rsid w:val="00CE0E54"/>
    <w:pPr>
      <w:spacing w:after="0" w:line="240" w:lineRule="auto"/>
    </w:pPr>
    <w:rPr>
      <w:rFonts w:eastAsia="MS Mincho"/>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4">
    <w:name w:val="Цветная заливка - Акцент 31"/>
    <w:basedOn w:val="a2"/>
    <w:uiPriority w:val="71"/>
    <w:rsid w:val="00CE0E54"/>
    <w:pPr>
      <w:spacing w:after="0" w:line="240" w:lineRule="auto"/>
    </w:pPr>
    <w:rPr>
      <w:rFonts w:eastAsia="MS Mincho"/>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4">
    <w:name w:val="Цветная заливка - Акцент 41"/>
    <w:basedOn w:val="a2"/>
    <w:uiPriority w:val="71"/>
    <w:rsid w:val="00CE0E54"/>
    <w:pPr>
      <w:spacing w:after="0" w:line="240" w:lineRule="auto"/>
    </w:pPr>
    <w:rPr>
      <w:rFonts w:eastAsia="MS Mincho"/>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4">
    <w:name w:val="Цветная заливка - Акцент 51"/>
    <w:basedOn w:val="a2"/>
    <w:uiPriority w:val="71"/>
    <w:rsid w:val="00CE0E54"/>
    <w:pPr>
      <w:spacing w:after="0" w:line="240" w:lineRule="auto"/>
    </w:pPr>
    <w:rPr>
      <w:rFonts w:eastAsia="MS Mincho"/>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4">
    <w:name w:val="Цветная заливка - Акцент 61"/>
    <w:basedOn w:val="a2"/>
    <w:uiPriority w:val="71"/>
    <w:rsid w:val="00CE0E54"/>
    <w:pPr>
      <w:spacing w:after="0" w:line="240" w:lineRule="auto"/>
    </w:pPr>
    <w:rPr>
      <w:rFonts w:eastAsia="MS Mincho"/>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f3">
    <w:name w:val="Цветной список1"/>
    <w:basedOn w:val="a2"/>
    <w:uiPriority w:val="72"/>
    <w:rsid w:val="00CE0E54"/>
    <w:pPr>
      <w:spacing w:after="0" w:line="240" w:lineRule="auto"/>
    </w:pPr>
    <w:rPr>
      <w:rFonts w:eastAsia="MS Mincho"/>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5">
    <w:name w:val="Цветной список - Акцент 11"/>
    <w:basedOn w:val="a2"/>
    <w:uiPriority w:val="72"/>
    <w:rsid w:val="00CE0E54"/>
    <w:pPr>
      <w:spacing w:after="0" w:line="240" w:lineRule="auto"/>
    </w:pPr>
    <w:rPr>
      <w:rFonts w:eastAsia="MS Mincho"/>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5">
    <w:name w:val="Цветной список - Акцент 21"/>
    <w:basedOn w:val="a2"/>
    <w:uiPriority w:val="72"/>
    <w:rsid w:val="00CE0E54"/>
    <w:pPr>
      <w:spacing w:after="0" w:line="240" w:lineRule="auto"/>
    </w:pPr>
    <w:rPr>
      <w:rFonts w:eastAsia="MS Mincho"/>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5">
    <w:name w:val="Цветной список - Акцент 31"/>
    <w:basedOn w:val="a2"/>
    <w:uiPriority w:val="72"/>
    <w:rsid w:val="00CE0E54"/>
    <w:pPr>
      <w:spacing w:after="0" w:line="240" w:lineRule="auto"/>
    </w:pPr>
    <w:rPr>
      <w:rFonts w:eastAsia="MS Mincho"/>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5">
    <w:name w:val="Цветной список - Акцент 41"/>
    <w:basedOn w:val="a2"/>
    <w:uiPriority w:val="72"/>
    <w:rsid w:val="00CE0E54"/>
    <w:pPr>
      <w:spacing w:after="0" w:line="240" w:lineRule="auto"/>
    </w:pPr>
    <w:rPr>
      <w:rFonts w:eastAsia="MS Mincho"/>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5">
    <w:name w:val="Цветной список - Акцент 51"/>
    <w:basedOn w:val="a2"/>
    <w:uiPriority w:val="72"/>
    <w:rsid w:val="00CE0E54"/>
    <w:pPr>
      <w:spacing w:after="0" w:line="240" w:lineRule="auto"/>
    </w:pPr>
    <w:rPr>
      <w:rFonts w:eastAsia="MS Mincho"/>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5">
    <w:name w:val="Цветной список - Акцент 61"/>
    <w:basedOn w:val="a2"/>
    <w:uiPriority w:val="72"/>
    <w:rsid w:val="00CE0E54"/>
    <w:pPr>
      <w:spacing w:after="0" w:line="240" w:lineRule="auto"/>
    </w:pPr>
    <w:rPr>
      <w:rFonts w:eastAsia="MS Mincho"/>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f4">
    <w:name w:val="Цветная сетка1"/>
    <w:basedOn w:val="a2"/>
    <w:uiPriority w:val="73"/>
    <w:rsid w:val="00CE0E54"/>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6">
    <w:name w:val="Цветная сетка - Акцент 11"/>
    <w:basedOn w:val="a2"/>
    <w:uiPriority w:val="73"/>
    <w:rsid w:val="00CE0E54"/>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6">
    <w:name w:val="Цветная сетка - Акцент 21"/>
    <w:basedOn w:val="a2"/>
    <w:uiPriority w:val="73"/>
    <w:rsid w:val="00CE0E54"/>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6">
    <w:name w:val="Цветная сетка - Акцент 31"/>
    <w:basedOn w:val="a2"/>
    <w:uiPriority w:val="73"/>
    <w:rsid w:val="00CE0E54"/>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6">
    <w:name w:val="Цветная сетка - Акцент 41"/>
    <w:basedOn w:val="a2"/>
    <w:uiPriority w:val="73"/>
    <w:rsid w:val="00CE0E54"/>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6">
    <w:name w:val="Цветная сетка - Акцент 51"/>
    <w:basedOn w:val="a2"/>
    <w:uiPriority w:val="73"/>
    <w:rsid w:val="00CE0E54"/>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6">
    <w:name w:val="Цветная сетка - Акцент 61"/>
    <w:basedOn w:val="a2"/>
    <w:uiPriority w:val="73"/>
    <w:rsid w:val="00CE0E54"/>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1ff5">
    <w:name w:val="Нет списка1"/>
    <w:next w:val="a3"/>
    <w:uiPriority w:val="99"/>
    <w:semiHidden/>
    <w:unhideWhenUsed/>
    <w:rsid w:val="00CE0E54"/>
  </w:style>
  <w:style w:type="table" w:customStyle="1" w:styleId="2d">
    <w:name w:val="Сетка таблицы2"/>
    <w:basedOn w:val="a2"/>
    <w:next w:val="afe"/>
    <w:uiPriority w:val="39"/>
    <w:rsid w:val="00CE0E5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ветлая заливка2"/>
    <w:basedOn w:val="a2"/>
    <w:next w:val="aff"/>
    <w:uiPriority w:val="60"/>
    <w:semiHidden/>
    <w:unhideWhenUsed/>
    <w:rsid w:val="00CE0E54"/>
    <w:pPr>
      <w:spacing w:after="0" w:line="240" w:lineRule="auto"/>
    </w:pPr>
    <w:rPr>
      <w:rFonts w:ascii="Calibri" w:eastAsia="Calibri" w:hAnsi="Calibri" w:cs="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f">
    <w:name w:val="Светлый список2"/>
    <w:basedOn w:val="a2"/>
    <w:next w:val="aff0"/>
    <w:uiPriority w:val="61"/>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2f0">
    <w:name w:val="Светлая сетка2"/>
    <w:basedOn w:val="a2"/>
    <w:next w:val="aff1"/>
    <w:uiPriority w:val="62"/>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0">
    <w:name w:val="Средняя заливка 12"/>
    <w:basedOn w:val="a2"/>
    <w:next w:val="1fa"/>
    <w:uiPriority w:val="63"/>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220">
    <w:name w:val="Средняя заливка 22"/>
    <w:basedOn w:val="a2"/>
    <w:next w:val="2a"/>
    <w:uiPriority w:val="64"/>
    <w:semiHidden/>
    <w:unhideWhenUsed/>
    <w:rsid w:val="00CE0E54"/>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
    <w:name w:val="Средний список 12"/>
    <w:basedOn w:val="a2"/>
    <w:next w:val="1fb"/>
    <w:uiPriority w:val="65"/>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libri Light" w:eastAsia="Times New Roman" w:hAnsi="Calibri Light" w:cs="Times New Roman"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
    <w:name w:val="Средний список 22"/>
    <w:basedOn w:val="a2"/>
    <w:next w:val="2b"/>
    <w:uiPriority w:val="66"/>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22">
    <w:name w:val="Средняя сетка 12"/>
    <w:basedOn w:val="a2"/>
    <w:next w:val="1fc"/>
    <w:uiPriority w:val="67"/>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222">
    <w:name w:val="Средняя сетка 22"/>
    <w:basedOn w:val="a2"/>
    <w:next w:val="2c"/>
    <w:uiPriority w:val="68"/>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320">
    <w:name w:val="Средняя сетка 32"/>
    <w:basedOn w:val="a2"/>
    <w:next w:val="38"/>
    <w:uiPriority w:val="69"/>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2f1">
    <w:name w:val="Темный список2"/>
    <w:basedOn w:val="a2"/>
    <w:next w:val="aff2"/>
    <w:uiPriority w:val="70"/>
    <w:semiHidden/>
    <w:unhideWhenUsed/>
    <w:rsid w:val="00CE0E54"/>
    <w:pPr>
      <w:spacing w:after="0" w:line="240" w:lineRule="auto"/>
    </w:pPr>
    <w:rPr>
      <w:rFonts w:ascii="Calibri" w:eastAsia="Calibri" w:hAnsi="Calibri" w:cs="Times New Roman"/>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2f2">
    <w:name w:val="Цветная заливка2"/>
    <w:basedOn w:val="a2"/>
    <w:next w:val="aff3"/>
    <w:uiPriority w:val="71"/>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2f3">
    <w:name w:val="Цветной список2"/>
    <w:basedOn w:val="a2"/>
    <w:next w:val="aff4"/>
    <w:uiPriority w:val="72"/>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2f4">
    <w:name w:val="Цветная сетка2"/>
    <w:basedOn w:val="a2"/>
    <w:next w:val="aff5"/>
    <w:uiPriority w:val="73"/>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120">
    <w:name w:val="Светлая заливка - Акцент 12"/>
    <w:basedOn w:val="a2"/>
    <w:next w:val="-1"/>
    <w:uiPriority w:val="60"/>
    <w:semiHidden/>
    <w:unhideWhenUsed/>
    <w:rsid w:val="00CE0E54"/>
    <w:pPr>
      <w:spacing w:after="0" w:line="240" w:lineRule="auto"/>
    </w:pPr>
    <w:rPr>
      <w:rFonts w:ascii="Calibri" w:eastAsia="Calibri" w:hAnsi="Calibri" w:cs="Times New Roman"/>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121">
    <w:name w:val="Светлый список - Акцент 12"/>
    <w:basedOn w:val="a2"/>
    <w:next w:val="-10"/>
    <w:uiPriority w:val="61"/>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customStyle="1" w:styleId="-122">
    <w:name w:val="Светлая сетка - Акцент 12"/>
    <w:basedOn w:val="a2"/>
    <w:next w:val="-11"/>
    <w:uiPriority w:val="62"/>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customStyle="1" w:styleId="1-12">
    <w:name w:val="Средняя заливка 1 - Акцент 12"/>
    <w:basedOn w:val="a2"/>
    <w:next w:val="1-1"/>
    <w:uiPriority w:val="63"/>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2-12">
    <w:name w:val="Средняя заливка 2 - Акцент 12"/>
    <w:basedOn w:val="a2"/>
    <w:next w:val="2-1"/>
    <w:uiPriority w:val="64"/>
    <w:semiHidden/>
    <w:unhideWhenUsed/>
    <w:rsid w:val="00CE0E54"/>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20">
    <w:name w:val="Средний список 1 - Акцент 12"/>
    <w:basedOn w:val="a2"/>
    <w:next w:val="1-10"/>
    <w:uiPriority w:val="65"/>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Calibri Light" w:eastAsia="Times New Roman" w:hAnsi="Calibri Light" w:cs="Times New Roman" w:hint="default"/>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customStyle="1" w:styleId="2-120">
    <w:name w:val="Средний список 2 - Акцент 12"/>
    <w:basedOn w:val="a2"/>
    <w:next w:val="2-10"/>
    <w:uiPriority w:val="66"/>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121">
    <w:name w:val="Средняя сетка 1 - Акцент 12"/>
    <w:basedOn w:val="a2"/>
    <w:next w:val="1-11"/>
    <w:uiPriority w:val="67"/>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customStyle="1" w:styleId="2-121">
    <w:name w:val="Средняя сетка 2 - Акцент 12"/>
    <w:basedOn w:val="a2"/>
    <w:next w:val="2-11"/>
    <w:uiPriority w:val="68"/>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customStyle="1" w:styleId="3-12">
    <w:name w:val="Средняя сетка 3 - Акцент 12"/>
    <w:basedOn w:val="a2"/>
    <w:next w:val="3-1"/>
    <w:uiPriority w:val="69"/>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customStyle="1" w:styleId="-123">
    <w:name w:val="Темный список - Акцент 12"/>
    <w:basedOn w:val="a2"/>
    <w:next w:val="-12"/>
    <w:uiPriority w:val="70"/>
    <w:semiHidden/>
    <w:unhideWhenUsed/>
    <w:rsid w:val="00CE0E54"/>
    <w:pPr>
      <w:spacing w:after="0" w:line="240" w:lineRule="auto"/>
    </w:pPr>
    <w:rPr>
      <w:rFonts w:ascii="Calibri" w:eastAsia="Calibri" w:hAnsi="Calibri" w:cs="Times New Roman"/>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customStyle="1" w:styleId="-124">
    <w:name w:val="Цветная заливка - Акцент 12"/>
    <w:basedOn w:val="a2"/>
    <w:next w:val="-13"/>
    <w:uiPriority w:val="71"/>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customStyle="1" w:styleId="-125">
    <w:name w:val="Цветной список - Акцент 12"/>
    <w:basedOn w:val="a2"/>
    <w:next w:val="-14"/>
    <w:uiPriority w:val="72"/>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customStyle="1" w:styleId="-126">
    <w:name w:val="Цветная сетка - Акцент 12"/>
    <w:basedOn w:val="a2"/>
    <w:next w:val="-15"/>
    <w:uiPriority w:val="73"/>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customStyle="1" w:styleId="-220">
    <w:name w:val="Светлая заливка - Акцент 22"/>
    <w:basedOn w:val="a2"/>
    <w:next w:val="-2"/>
    <w:uiPriority w:val="60"/>
    <w:semiHidden/>
    <w:unhideWhenUsed/>
    <w:rsid w:val="00CE0E54"/>
    <w:pPr>
      <w:spacing w:after="0" w:line="240" w:lineRule="auto"/>
    </w:pPr>
    <w:rPr>
      <w:rFonts w:ascii="Calibri" w:eastAsia="Calibri" w:hAnsi="Calibri" w:cs="Times New Roman"/>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Lines="0" w:before="0" w:beforeAutospacing="0" w:afterLines="0" w:after="0" w:afterAutospacing="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customStyle="1" w:styleId="-221">
    <w:name w:val="Светлый список - Акцент 22"/>
    <w:basedOn w:val="a2"/>
    <w:next w:val="-20"/>
    <w:uiPriority w:val="61"/>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ED7D31" w:themeFill="accent2"/>
      </w:tcPr>
    </w:tblStylePr>
    <w:tblStylePr w:type="lastRow">
      <w:pPr>
        <w:spacing w:beforeLines="0" w:before="0" w:beforeAutospacing="0" w:afterLines="0" w:after="0" w:afterAutospacing="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222">
    <w:name w:val="Светлая сетка - Акцент 22"/>
    <w:basedOn w:val="a2"/>
    <w:next w:val="-21"/>
    <w:uiPriority w:val="62"/>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1-22">
    <w:name w:val="Средняя заливка 1 - Акцент 22"/>
    <w:basedOn w:val="a2"/>
    <w:next w:val="1-2"/>
    <w:uiPriority w:val="63"/>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Lines="0" w:before="0" w:beforeAutospacing="0" w:afterLines="0" w:after="0" w:afterAutospacing="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customStyle="1" w:styleId="2-22">
    <w:name w:val="Средняя заливка 2 - Акцент 22"/>
    <w:basedOn w:val="a2"/>
    <w:next w:val="2-2"/>
    <w:uiPriority w:val="64"/>
    <w:semiHidden/>
    <w:unhideWhenUsed/>
    <w:rsid w:val="00CE0E54"/>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0">
    <w:name w:val="Средний список 1 - Акцент 22"/>
    <w:basedOn w:val="a2"/>
    <w:next w:val="1-20"/>
    <w:uiPriority w:val="65"/>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Calibri Light" w:eastAsia="Times New Roman" w:hAnsi="Calibri Light" w:cs="Times New Roman" w:hint="default"/>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customStyle="1" w:styleId="2-220">
    <w:name w:val="Средний список 2 - Акцент 22"/>
    <w:basedOn w:val="a2"/>
    <w:next w:val="2-20"/>
    <w:uiPriority w:val="66"/>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221">
    <w:name w:val="Средняя сетка 1 - Акцент 22"/>
    <w:basedOn w:val="a2"/>
    <w:next w:val="1-21"/>
    <w:uiPriority w:val="67"/>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customStyle="1" w:styleId="2-221">
    <w:name w:val="Средняя сетка 2 - Акцент 22"/>
    <w:basedOn w:val="a2"/>
    <w:next w:val="2-21"/>
    <w:uiPriority w:val="68"/>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customStyle="1" w:styleId="3-22">
    <w:name w:val="Средняя сетка 3 - Акцент 22"/>
    <w:basedOn w:val="a2"/>
    <w:next w:val="3-2"/>
    <w:uiPriority w:val="69"/>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customStyle="1" w:styleId="-223">
    <w:name w:val="Темный список - Акцент 22"/>
    <w:basedOn w:val="a2"/>
    <w:next w:val="-22"/>
    <w:uiPriority w:val="70"/>
    <w:semiHidden/>
    <w:unhideWhenUsed/>
    <w:rsid w:val="00CE0E54"/>
    <w:pPr>
      <w:spacing w:after="0" w:line="240" w:lineRule="auto"/>
    </w:pPr>
    <w:rPr>
      <w:rFonts w:ascii="Calibri" w:eastAsia="Calibri" w:hAnsi="Calibri" w:cs="Times New Roman"/>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customStyle="1" w:styleId="-224">
    <w:name w:val="Цветная заливка - Акцент 22"/>
    <w:basedOn w:val="a2"/>
    <w:next w:val="-23"/>
    <w:uiPriority w:val="71"/>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customStyle="1" w:styleId="-225">
    <w:name w:val="Цветной список - Акцент 22"/>
    <w:basedOn w:val="a2"/>
    <w:next w:val="-24"/>
    <w:uiPriority w:val="72"/>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customStyle="1" w:styleId="-226">
    <w:name w:val="Цветная сетка - Акцент 22"/>
    <w:basedOn w:val="a2"/>
    <w:next w:val="-25"/>
    <w:uiPriority w:val="73"/>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customStyle="1" w:styleId="-320">
    <w:name w:val="Светлая заливка - Акцент 32"/>
    <w:basedOn w:val="a2"/>
    <w:next w:val="-3"/>
    <w:uiPriority w:val="60"/>
    <w:semiHidden/>
    <w:unhideWhenUsed/>
    <w:rsid w:val="00CE0E54"/>
    <w:pPr>
      <w:spacing w:after="0" w:line="240" w:lineRule="auto"/>
    </w:pPr>
    <w:rPr>
      <w:rFonts w:ascii="Calibri" w:eastAsia="Calibri" w:hAnsi="Calibri" w:cs="Times New Roman"/>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Lines="0" w:before="0" w:beforeAutospacing="0" w:afterLines="0" w:after="0" w:afterAutospacing="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customStyle="1" w:styleId="-321">
    <w:name w:val="Светлый список - Акцент 32"/>
    <w:basedOn w:val="a2"/>
    <w:next w:val="-30"/>
    <w:uiPriority w:val="61"/>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A5A5A5" w:themeFill="accent3"/>
      </w:tcPr>
    </w:tblStylePr>
    <w:tblStylePr w:type="lastRow">
      <w:pPr>
        <w:spacing w:beforeLines="0" w:before="0" w:beforeAutospacing="0" w:afterLines="0" w:after="0" w:afterAutospacing="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customStyle="1" w:styleId="-322">
    <w:name w:val="Светлая сетка - Акцент 32"/>
    <w:basedOn w:val="a2"/>
    <w:next w:val="-31"/>
    <w:uiPriority w:val="62"/>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customStyle="1" w:styleId="1-32">
    <w:name w:val="Средняя заливка 1 - Акцент 32"/>
    <w:basedOn w:val="a2"/>
    <w:next w:val="1-3"/>
    <w:uiPriority w:val="63"/>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Lines="0" w:before="0" w:beforeAutospacing="0" w:afterLines="0" w:after="0" w:afterAutospacing="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customStyle="1" w:styleId="2-32">
    <w:name w:val="Средняя заливка 2 - Акцент 32"/>
    <w:basedOn w:val="a2"/>
    <w:next w:val="2-3"/>
    <w:uiPriority w:val="64"/>
    <w:semiHidden/>
    <w:unhideWhenUsed/>
    <w:rsid w:val="00CE0E54"/>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20">
    <w:name w:val="Средний список 1 - Акцент 32"/>
    <w:basedOn w:val="a2"/>
    <w:next w:val="1-30"/>
    <w:uiPriority w:val="65"/>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Calibri Light" w:eastAsia="Times New Roman" w:hAnsi="Calibri Light" w:cs="Times New Roman" w:hint="default"/>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customStyle="1" w:styleId="2-320">
    <w:name w:val="Средний список 2 - Акцент 32"/>
    <w:basedOn w:val="a2"/>
    <w:next w:val="2-30"/>
    <w:uiPriority w:val="66"/>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321">
    <w:name w:val="Средняя сетка 1 - Акцент 32"/>
    <w:basedOn w:val="a2"/>
    <w:next w:val="1-31"/>
    <w:uiPriority w:val="67"/>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2-321">
    <w:name w:val="Средняя сетка 2 - Акцент 32"/>
    <w:basedOn w:val="a2"/>
    <w:next w:val="2-31"/>
    <w:uiPriority w:val="68"/>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customStyle="1" w:styleId="3-32">
    <w:name w:val="Средняя сетка 3 - Акцент 32"/>
    <w:basedOn w:val="a2"/>
    <w:next w:val="3-3"/>
    <w:uiPriority w:val="69"/>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customStyle="1" w:styleId="-323">
    <w:name w:val="Темный список - Акцент 32"/>
    <w:basedOn w:val="a2"/>
    <w:next w:val="-32"/>
    <w:uiPriority w:val="70"/>
    <w:semiHidden/>
    <w:unhideWhenUsed/>
    <w:rsid w:val="00CE0E54"/>
    <w:pPr>
      <w:spacing w:after="0" w:line="240" w:lineRule="auto"/>
    </w:pPr>
    <w:rPr>
      <w:rFonts w:ascii="Calibri" w:eastAsia="Calibri" w:hAnsi="Calibri" w:cs="Times New Roman"/>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customStyle="1" w:styleId="-324">
    <w:name w:val="Цветная заливка - Акцент 32"/>
    <w:basedOn w:val="a2"/>
    <w:next w:val="-33"/>
    <w:uiPriority w:val="71"/>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customStyle="1" w:styleId="-325">
    <w:name w:val="Цветной список - Акцент 32"/>
    <w:basedOn w:val="a2"/>
    <w:next w:val="-34"/>
    <w:uiPriority w:val="72"/>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customStyle="1" w:styleId="-326">
    <w:name w:val="Цветная сетка - Акцент 32"/>
    <w:basedOn w:val="a2"/>
    <w:next w:val="-35"/>
    <w:uiPriority w:val="73"/>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420">
    <w:name w:val="Светлая заливка - Акцент 42"/>
    <w:basedOn w:val="a2"/>
    <w:next w:val="-4"/>
    <w:uiPriority w:val="60"/>
    <w:semiHidden/>
    <w:unhideWhenUsed/>
    <w:rsid w:val="00CE0E54"/>
    <w:pPr>
      <w:spacing w:after="0" w:line="240" w:lineRule="auto"/>
    </w:pPr>
    <w:rPr>
      <w:rFonts w:ascii="Calibri" w:eastAsia="Calibri" w:hAnsi="Calibri" w:cs="Times New Roman"/>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Lines="0" w:before="0" w:beforeAutospacing="0" w:afterLines="0" w:after="0" w:afterAutospacing="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customStyle="1" w:styleId="-421">
    <w:name w:val="Светлый список - Акцент 42"/>
    <w:basedOn w:val="a2"/>
    <w:next w:val="-40"/>
    <w:uiPriority w:val="61"/>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FFC000" w:themeFill="accent4"/>
      </w:tcPr>
    </w:tblStylePr>
    <w:tblStylePr w:type="lastRow">
      <w:pPr>
        <w:spacing w:beforeLines="0" w:before="0" w:beforeAutospacing="0" w:afterLines="0" w:after="0" w:afterAutospacing="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customStyle="1" w:styleId="-422">
    <w:name w:val="Светлая сетка - Акцент 42"/>
    <w:basedOn w:val="a2"/>
    <w:next w:val="-41"/>
    <w:uiPriority w:val="62"/>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customStyle="1" w:styleId="1-42">
    <w:name w:val="Средняя заливка 1 - Акцент 42"/>
    <w:basedOn w:val="a2"/>
    <w:next w:val="1-4"/>
    <w:uiPriority w:val="63"/>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Lines="0" w:before="0" w:beforeAutospacing="0" w:afterLines="0" w:after="0" w:afterAutospacing="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customStyle="1" w:styleId="2-42">
    <w:name w:val="Средняя заливка 2 - Акцент 42"/>
    <w:basedOn w:val="a2"/>
    <w:next w:val="2-4"/>
    <w:uiPriority w:val="64"/>
    <w:semiHidden/>
    <w:unhideWhenUsed/>
    <w:rsid w:val="00CE0E54"/>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420">
    <w:name w:val="Средний список 1 - Акцент 42"/>
    <w:basedOn w:val="a2"/>
    <w:next w:val="1-40"/>
    <w:uiPriority w:val="65"/>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Calibri Light" w:eastAsia="Times New Roman" w:hAnsi="Calibri Light" w:cs="Times New Roman" w:hint="default"/>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customStyle="1" w:styleId="2-420">
    <w:name w:val="Средний список 2 - Акцент 42"/>
    <w:basedOn w:val="a2"/>
    <w:next w:val="2-40"/>
    <w:uiPriority w:val="66"/>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421">
    <w:name w:val="Средняя сетка 1 - Акцент 42"/>
    <w:basedOn w:val="a2"/>
    <w:next w:val="1-41"/>
    <w:uiPriority w:val="67"/>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2-421">
    <w:name w:val="Средняя сетка 2 - Акцент 42"/>
    <w:basedOn w:val="a2"/>
    <w:next w:val="2-41"/>
    <w:uiPriority w:val="68"/>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customStyle="1" w:styleId="3-42">
    <w:name w:val="Средняя сетка 3 - Акцент 42"/>
    <w:basedOn w:val="a2"/>
    <w:next w:val="3-4"/>
    <w:uiPriority w:val="69"/>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customStyle="1" w:styleId="-423">
    <w:name w:val="Темный список - Акцент 42"/>
    <w:basedOn w:val="a2"/>
    <w:next w:val="-42"/>
    <w:uiPriority w:val="70"/>
    <w:semiHidden/>
    <w:unhideWhenUsed/>
    <w:rsid w:val="00CE0E54"/>
    <w:pPr>
      <w:spacing w:after="0" w:line="240" w:lineRule="auto"/>
    </w:pPr>
    <w:rPr>
      <w:rFonts w:ascii="Calibri" w:eastAsia="Calibri" w:hAnsi="Calibri" w:cs="Times New Roman"/>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customStyle="1" w:styleId="-424">
    <w:name w:val="Цветная заливка - Акцент 42"/>
    <w:basedOn w:val="a2"/>
    <w:next w:val="-43"/>
    <w:uiPriority w:val="71"/>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customStyle="1" w:styleId="-425">
    <w:name w:val="Цветной список - Акцент 42"/>
    <w:basedOn w:val="a2"/>
    <w:next w:val="-44"/>
    <w:uiPriority w:val="72"/>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customStyle="1" w:styleId="-426">
    <w:name w:val="Цветная сетка - Акцент 42"/>
    <w:basedOn w:val="a2"/>
    <w:next w:val="-45"/>
    <w:uiPriority w:val="73"/>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520">
    <w:name w:val="Светлая заливка - Акцент 52"/>
    <w:basedOn w:val="a2"/>
    <w:next w:val="-5"/>
    <w:uiPriority w:val="60"/>
    <w:semiHidden/>
    <w:unhideWhenUsed/>
    <w:rsid w:val="00CE0E54"/>
    <w:pPr>
      <w:spacing w:after="0" w:line="240" w:lineRule="auto"/>
    </w:pPr>
    <w:rPr>
      <w:rFonts w:ascii="Calibri" w:eastAsia="Calibri" w:hAnsi="Calibri" w:cs="Times New Roman"/>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customStyle="1" w:styleId="-521">
    <w:name w:val="Светлый список - Акцент 52"/>
    <w:basedOn w:val="a2"/>
    <w:next w:val="-50"/>
    <w:uiPriority w:val="61"/>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5"/>
      </w:tcPr>
    </w:tblStylePr>
    <w:tblStylePr w:type="lastRow">
      <w:pPr>
        <w:spacing w:beforeLines="0" w:before="0" w:beforeAutospacing="0" w:afterLines="0" w:after="0" w:afterAutospacing="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customStyle="1" w:styleId="-522">
    <w:name w:val="Светлая сетка - Акцент 52"/>
    <w:basedOn w:val="a2"/>
    <w:next w:val="-51"/>
    <w:uiPriority w:val="62"/>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customStyle="1" w:styleId="1-52">
    <w:name w:val="Средняя заливка 1 - Акцент 52"/>
    <w:basedOn w:val="a2"/>
    <w:next w:val="1-5"/>
    <w:uiPriority w:val="63"/>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Lines="0" w:before="0" w:beforeAutospacing="0" w:afterLines="0" w:after="0" w:afterAutospacing="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customStyle="1" w:styleId="2-52">
    <w:name w:val="Средняя заливка 2 - Акцент 52"/>
    <w:basedOn w:val="a2"/>
    <w:next w:val="2-5"/>
    <w:uiPriority w:val="64"/>
    <w:semiHidden/>
    <w:unhideWhenUsed/>
    <w:rsid w:val="00CE0E54"/>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520">
    <w:name w:val="Средний список 1 - Акцент 52"/>
    <w:basedOn w:val="a2"/>
    <w:next w:val="1-50"/>
    <w:uiPriority w:val="65"/>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Calibri Light" w:eastAsia="Times New Roman" w:hAnsi="Calibri Light" w:cs="Times New Roman" w:hint="default"/>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customStyle="1" w:styleId="2-520">
    <w:name w:val="Средний список 2 - Акцент 52"/>
    <w:basedOn w:val="a2"/>
    <w:next w:val="2-50"/>
    <w:uiPriority w:val="66"/>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521">
    <w:name w:val="Средняя сетка 1 - Акцент 52"/>
    <w:basedOn w:val="a2"/>
    <w:next w:val="1-51"/>
    <w:uiPriority w:val="67"/>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customStyle="1" w:styleId="2-521">
    <w:name w:val="Средняя сетка 2 - Акцент 52"/>
    <w:basedOn w:val="a2"/>
    <w:next w:val="2-51"/>
    <w:uiPriority w:val="68"/>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customStyle="1" w:styleId="3-52">
    <w:name w:val="Средняя сетка 3 - Акцент 52"/>
    <w:basedOn w:val="a2"/>
    <w:next w:val="3-5"/>
    <w:uiPriority w:val="69"/>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customStyle="1" w:styleId="-523">
    <w:name w:val="Темный список - Акцент 52"/>
    <w:basedOn w:val="a2"/>
    <w:next w:val="-52"/>
    <w:uiPriority w:val="70"/>
    <w:semiHidden/>
    <w:unhideWhenUsed/>
    <w:rsid w:val="00CE0E54"/>
    <w:pPr>
      <w:spacing w:after="0" w:line="240" w:lineRule="auto"/>
    </w:pPr>
    <w:rPr>
      <w:rFonts w:ascii="Calibri" w:eastAsia="Calibri" w:hAnsi="Calibri" w:cs="Times New Roman"/>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customStyle="1" w:styleId="-524">
    <w:name w:val="Цветная заливка - Акцент 52"/>
    <w:basedOn w:val="a2"/>
    <w:next w:val="-53"/>
    <w:uiPriority w:val="71"/>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customStyle="1" w:styleId="-525">
    <w:name w:val="Цветной список - Акцент 52"/>
    <w:basedOn w:val="a2"/>
    <w:next w:val="-54"/>
    <w:uiPriority w:val="72"/>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customStyle="1" w:styleId="-526">
    <w:name w:val="Цветная сетка - Акцент 52"/>
    <w:basedOn w:val="a2"/>
    <w:next w:val="-55"/>
    <w:uiPriority w:val="73"/>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customStyle="1" w:styleId="-620">
    <w:name w:val="Светлая заливка - Акцент 62"/>
    <w:basedOn w:val="a2"/>
    <w:next w:val="-6"/>
    <w:uiPriority w:val="60"/>
    <w:semiHidden/>
    <w:unhideWhenUsed/>
    <w:rsid w:val="00CE0E54"/>
    <w:pPr>
      <w:spacing w:after="0" w:line="240" w:lineRule="auto"/>
    </w:pPr>
    <w:rPr>
      <w:rFonts w:ascii="Calibri" w:eastAsia="Calibri" w:hAnsi="Calibri" w:cs="Times New Roman"/>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Lines="0" w:before="0" w:beforeAutospacing="0" w:afterLines="0" w:after="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621">
    <w:name w:val="Светлый список - Акцент 62"/>
    <w:basedOn w:val="a2"/>
    <w:next w:val="-60"/>
    <w:uiPriority w:val="61"/>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622">
    <w:name w:val="Светлая сетка - Акцент 62"/>
    <w:basedOn w:val="a2"/>
    <w:next w:val="-61"/>
    <w:uiPriority w:val="62"/>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customStyle="1" w:styleId="1-62">
    <w:name w:val="Средняя заливка 1 - Акцент 62"/>
    <w:basedOn w:val="a2"/>
    <w:next w:val="1-6"/>
    <w:uiPriority w:val="63"/>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customStyle="1" w:styleId="2-62">
    <w:name w:val="Средняя заливка 2 - Акцент 62"/>
    <w:basedOn w:val="a2"/>
    <w:next w:val="2-6"/>
    <w:uiPriority w:val="64"/>
    <w:semiHidden/>
    <w:unhideWhenUsed/>
    <w:rsid w:val="00CE0E54"/>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620">
    <w:name w:val="Средний список 1 - Акцент 62"/>
    <w:basedOn w:val="a2"/>
    <w:next w:val="1-60"/>
    <w:uiPriority w:val="65"/>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Calibri Light" w:eastAsia="Times New Roman" w:hAnsi="Calibri Light" w:cs="Times New Roman" w:hint="default"/>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2-620">
    <w:name w:val="Средний список 2 - Акцент 62"/>
    <w:basedOn w:val="a2"/>
    <w:next w:val="2-60"/>
    <w:uiPriority w:val="66"/>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621">
    <w:name w:val="Средняя сетка 1 - Акцент 62"/>
    <w:basedOn w:val="a2"/>
    <w:next w:val="1-61"/>
    <w:uiPriority w:val="67"/>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2-621">
    <w:name w:val="Средняя сетка 2 - Акцент 62"/>
    <w:basedOn w:val="a2"/>
    <w:next w:val="2-61"/>
    <w:uiPriority w:val="68"/>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customStyle="1" w:styleId="3-62">
    <w:name w:val="Средняя сетка 3 - Акцент 62"/>
    <w:basedOn w:val="a2"/>
    <w:next w:val="3-6"/>
    <w:uiPriority w:val="69"/>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customStyle="1" w:styleId="-623">
    <w:name w:val="Темный список - Акцент 62"/>
    <w:basedOn w:val="a2"/>
    <w:next w:val="-62"/>
    <w:uiPriority w:val="70"/>
    <w:semiHidden/>
    <w:unhideWhenUsed/>
    <w:rsid w:val="00CE0E54"/>
    <w:pPr>
      <w:spacing w:after="0" w:line="240" w:lineRule="auto"/>
    </w:pPr>
    <w:rPr>
      <w:rFonts w:ascii="Calibri" w:eastAsia="Calibri" w:hAnsi="Calibri" w:cs="Times New Roman"/>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624">
    <w:name w:val="Цветная заливка - Акцент 62"/>
    <w:basedOn w:val="a2"/>
    <w:next w:val="-63"/>
    <w:uiPriority w:val="71"/>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customStyle="1" w:styleId="-625">
    <w:name w:val="Цветной список - Акцент 62"/>
    <w:basedOn w:val="a2"/>
    <w:next w:val="-64"/>
    <w:uiPriority w:val="72"/>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customStyle="1" w:styleId="-626">
    <w:name w:val="Цветная сетка - Акцент 62"/>
    <w:basedOn w:val="a2"/>
    <w:next w:val="-65"/>
    <w:uiPriority w:val="73"/>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115">
    <w:name w:val="Сетка таблицы11"/>
    <w:basedOn w:val="a2"/>
    <w:uiPriority w:val="59"/>
    <w:rsid w:val="00CE0E54"/>
    <w:pPr>
      <w:spacing w:after="0" w:line="240" w:lineRule="auto"/>
    </w:pPr>
    <w:rPr>
      <w:rFonts w:ascii="Calibri" w:eastAsia="MS Mincho"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ветлая заливка11"/>
    <w:basedOn w:val="a2"/>
    <w:uiPriority w:val="60"/>
    <w:rsid w:val="00CE0E54"/>
    <w:pPr>
      <w:spacing w:after="0" w:line="240" w:lineRule="auto"/>
    </w:pPr>
    <w:rPr>
      <w:rFonts w:ascii="Calibri" w:eastAsia="MS Mincho" w:hAnsi="Calibri" w:cs="Times New Roman"/>
      <w:color w:val="000000"/>
      <w:lang w:val="en-US"/>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2"/>
    <w:uiPriority w:val="60"/>
    <w:rsid w:val="00CE0E54"/>
    <w:pPr>
      <w:spacing w:after="0" w:line="240" w:lineRule="auto"/>
    </w:pPr>
    <w:rPr>
      <w:rFonts w:ascii="Calibri" w:eastAsia="MS Mincho" w:hAnsi="Calibri" w:cs="Times New Roman"/>
      <w:color w:val="365F91"/>
      <w:lang w:val="en-US"/>
    </w:rPr>
    <w:tblPr>
      <w:tblStyleRowBandSize w:val="1"/>
      <w:tblStyleColBandSize w:val="1"/>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10">
    <w:name w:val="Светлая заливка - Акцент 211"/>
    <w:basedOn w:val="a2"/>
    <w:uiPriority w:val="60"/>
    <w:rsid w:val="00CE0E54"/>
    <w:pPr>
      <w:spacing w:after="0" w:line="240" w:lineRule="auto"/>
    </w:pPr>
    <w:rPr>
      <w:rFonts w:ascii="Calibri" w:eastAsia="MS Mincho" w:hAnsi="Calibri" w:cs="Times New Roman"/>
      <w:color w:val="943634"/>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0">
    <w:name w:val="Светлая заливка - Акцент 311"/>
    <w:basedOn w:val="a2"/>
    <w:uiPriority w:val="60"/>
    <w:rsid w:val="00CE0E54"/>
    <w:pPr>
      <w:spacing w:after="0" w:line="240" w:lineRule="auto"/>
    </w:pPr>
    <w:rPr>
      <w:rFonts w:ascii="Calibri" w:eastAsia="MS Mincho" w:hAnsi="Calibri" w:cs="Times New Roman"/>
      <w:color w:val="76923C"/>
      <w:lang w:val="en-US"/>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10">
    <w:name w:val="Светлая заливка - Акцент 411"/>
    <w:basedOn w:val="a2"/>
    <w:uiPriority w:val="60"/>
    <w:rsid w:val="00CE0E54"/>
    <w:pPr>
      <w:spacing w:after="0" w:line="240" w:lineRule="auto"/>
    </w:pPr>
    <w:rPr>
      <w:rFonts w:ascii="Calibri" w:eastAsia="MS Mincho" w:hAnsi="Calibri" w:cs="Times New Roman"/>
      <w:color w:val="5F497A"/>
      <w:lang w:val="en-US"/>
    </w:rPr>
    <w:tblPr>
      <w:tblStyleRowBandSize w:val="1"/>
      <w:tblStyleColBandSize w:val="1"/>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10">
    <w:name w:val="Светлая заливка - Акцент 511"/>
    <w:basedOn w:val="a2"/>
    <w:uiPriority w:val="60"/>
    <w:rsid w:val="00CE0E54"/>
    <w:pPr>
      <w:spacing w:after="0" w:line="240" w:lineRule="auto"/>
    </w:pPr>
    <w:rPr>
      <w:rFonts w:ascii="Calibri" w:eastAsia="MS Mincho" w:hAnsi="Calibri" w:cs="Times New Roman"/>
      <w:color w:val="31849B"/>
      <w:lang w:val="en-US"/>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10">
    <w:name w:val="Светлая заливка - Акцент 611"/>
    <w:basedOn w:val="a2"/>
    <w:uiPriority w:val="60"/>
    <w:rsid w:val="00CE0E54"/>
    <w:pPr>
      <w:spacing w:after="0" w:line="240" w:lineRule="auto"/>
    </w:pPr>
    <w:rPr>
      <w:rFonts w:ascii="Calibri" w:eastAsia="MS Mincho" w:hAnsi="Calibri" w:cs="Times New Roman"/>
      <w:color w:val="E36C0A"/>
      <w:lang w:val="en-US"/>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7">
    <w:name w:val="Светлый список11"/>
    <w:basedOn w:val="a2"/>
    <w:uiPriority w:val="61"/>
    <w:rsid w:val="00CE0E54"/>
    <w:pPr>
      <w:spacing w:after="0" w:line="240" w:lineRule="auto"/>
    </w:pPr>
    <w:rPr>
      <w:rFonts w:ascii="Calibri" w:eastAsia="MS Mincho" w:hAnsi="Calibri" w:cs="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1">
    <w:name w:val="Светлый список - Акцент 111"/>
    <w:basedOn w:val="a2"/>
    <w:uiPriority w:val="61"/>
    <w:rsid w:val="00CE0E54"/>
    <w:pPr>
      <w:spacing w:after="0" w:line="240" w:lineRule="auto"/>
    </w:pPr>
    <w:rPr>
      <w:rFonts w:ascii="Calibri" w:eastAsia="MS Mincho" w:hAnsi="Calibri" w:cs="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Светлый список - Акцент 211"/>
    <w:basedOn w:val="a2"/>
    <w:uiPriority w:val="61"/>
    <w:rsid w:val="00CE0E54"/>
    <w:pPr>
      <w:spacing w:after="0" w:line="240" w:lineRule="auto"/>
    </w:pPr>
    <w:rPr>
      <w:rFonts w:ascii="Calibri" w:eastAsia="MS Mincho" w:hAnsi="Calibri" w:cs="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11">
    <w:name w:val="Светлый список - Акцент 311"/>
    <w:basedOn w:val="a2"/>
    <w:uiPriority w:val="61"/>
    <w:rsid w:val="00CE0E54"/>
    <w:pPr>
      <w:spacing w:after="0" w:line="240" w:lineRule="auto"/>
    </w:pPr>
    <w:rPr>
      <w:rFonts w:ascii="Calibri" w:eastAsia="MS Mincho" w:hAnsi="Calibri" w:cs="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11">
    <w:name w:val="Светлый список - Акцент 411"/>
    <w:basedOn w:val="a2"/>
    <w:uiPriority w:val="61"/>
    <w:rsid w:val="00CE0E54"/>
    <w:pPr>
      <w:spacing w:after="0" w:line="240" w:lineRule="auto"/>
    </w:pPr>
    <w:rPr>
      <w:rFonts w:ascii="Calibri" w:eastAsia="MS Mincho" w:hAnsi="Calibri" w:cs="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11">
    <w:name w:val="Светлый список - Акцент 511"/>
    <w:basedOn w:val="a2"/>
    <w:uiPriority w:val="61"/>
    <w:rsid w:val="00CE0E54"/>
    <w:pPr>
      <w:spacing w:after="0" w:line="240" w:lineRule="auto"/>
    </w:pPr>
    <w:rPr>
      <w:rFonts w:ascii="Calibri" w:eastAsia="MS Mincho" w:hAnsi="Calibri" w:cs="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11">
    <w:name w:val="Светлый список - Акцент 611"/>
    <w:basedOn w:val="a2"/>
    <w:uiPriority w:val="61"/>
    <w:rsid w:val="00CE0E54"/>
    <w:pPr>
      <w:spacing w:after="0" w:line="240" w:lineRule="auto"/>
    </w:pPr>
    <w:rPr>
      <w:rFonts w:ascii="Calibri" w:eastAsia="MS Mincho" w:hAnsi="Calibri" w:cs="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8">
    <w:name w:val="Светлая сетка11"/>
    <w:basedOn w:val="a2"/>
    <w:uiPriority w:val="62"/>
    <w:rsid w:val="00CE0E54"/>
    <w:pPr>
      <w:spacing w:after="0" w:line="240" w:lineRule="auto"/>
    </w:pPr>
    <w:rPr>
      <w:rFonts w:ascii="Calibri" w:eastAsia="MS Mincho" w:hAnsi="Calibri" w:cs="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
    <w:name w:val="Светлая сетка - Акцент 111"/>
    <w:basedOn w:val="a2"/>
    <w:uiPriority w:val="62"/>
    <w:rsid w:val="00CE0E54"/>
    <w:pPr>
      <w:spacing w:after="0" w:line="240" w:lineRule="auto"/>
    </w:pPr>
    <w:rPr>
      <w:rFonts w:ascii="Calibri" w:eastAsia="MS Mincho" w:hAnsi="Calibri" w:cs="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2">
    <w:name w:val="Светлая сетка - Акцент 211"/>
    <w:basedOn w:val="a2"/>
    <w:uiPriority w:val="62"/>
    <w:rsid w:val="00CE0E54"/>
    <w:pPr>
      <w:spacing w:after="0" w:line="240" w:lineRule="auto"/>
    </w:pPr>
    <w:rPr>
      <w:rFonts w:ascii="Calibri" w:eastAsia="MS Mincho" w:hAnsi="Calibri" w:cs="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2">
    <w:name w:val="Светлая сетка - Акцент 311"/>
    <w:basedOn w:val="a2"/>
    <w:uiPriority w:val="62"/>
    <w:rsid w:val="00CE0E54"/>
    <w:pPr>
      <w:spacing w:after="0" w:line="240" w:lineRule="auto"/>
    </w:pPr>
    <w:rPr>
      <w:rFonts w:ascii="Calibri" w:eastAsia="MS Mincho" w:hAnsi="Calibri" w:cs="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2">
    <w:name w:val="Светлая сетка - Акцент 411"/>
    <w:basedOn w:val="a2"/>
    <w:uiPriority w:val="62"/>
    <w:rsid w:val="00CE0E54"/>
    <w:pPr>
      <w:spacing w:after="0" w:line="240" w:lineRule="auto"/>
    </w:pPr>
    <w:rPr>
      <w:rFonts w:ascii="Calibri" w:eastAsia="MS Mincho" w:hAnsi="Calibri" w:cs="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2">
    <w:name w:val="Светлая сетка - Акцент 511"/>
    <w:basedOn w:val="a2"/>
    <w:uiPriority w:val="62"/>
    <w:rsid w:val="00CE0E54"/>
    <w:pPr>
      <w:spacing w:after="0" w:line="240" w:lineRule="auto"/>
    </w:pPr>
    <w:rPr>
      <w:rFonts w:ascii="Calibri" w:eastAsia="MS Mincho" w:hAnsi="Calibri" w:cs="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2">
    <w:name w:val="Светлая сетка - Акцент 611"/>
    <w:basedOn w:val="a2"/>
    <w:uiPriority w:val="62"/>
    <w:rsid w:val="00CE0E54"/>
    <w:pPr>
      <w:spacing w:after="0" w:line="240" w:lineRule="auto"/>
    </w:pPr>
    <w:rPr>
      <w:rFonts w:ascii="Calibri" w:eastAsia="MS Mincho" w:hAnsi="Calibri" w:cs="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0">
    <w:name w:val="Средняя заливка 111"/>
    <w:basedOn w:val="a2"/>
    <w:uiPriority w:val="63"/>
    <w:rsid w:val="00CE0E54"/>
    <w:pPr>
      <w:spacing w:after="0" w:line="240" w:lineRule="auto"/>
    </w:pPr>
    <w:rPr>
      <w:rFonts w:ascii="Calibri" w:eastAsia="MS Mincho" w:hAnsi="Calibri" w:cs="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0">
    <w:name w:val="Средняя заливка 1 - Акцент 111"/>
    <w:basedOn w:val="a2"/>
    <w:uiPriority w:val="63"/>
    <w:rsid w:val="00CE0E54"/>
    <w:pPr>
      <w:spacing w:after="0" w:line="240" w:lineRule="auto"/>
    </w:pPr>
    <w:rPr>
      <w:rFonts w:ascii="Calibri" w:eastAsia="MS Mincho" w:hAnsi="Calibri" w:cs="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0">
    <w:name w:val="Средняя заливка 1 - Акцент 211"/>
    <w:basedOn w:val="a2"/>
    <w:uiPriority w:val="63"/>
    <w:rsid w:val="00CE0E54"/>
    <w:pPr>
      <w:spacing w:after="0" w:line="240" w:lineRule="auto"/>
    </w:pPr>
    <w:rPr>
      <w:rFonts w:ascii="Calibri" w:eastAsia="MS Mincho" w:hAnsi="Calibri" w:cs="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10">
    <w:name w:val="Средняя заливка 1 - Акцент 311"/>
    <w:basedOn w:val="a2"/>
    <w:uiPriority w:val="63"/>
    <w:rsid w:val="00CE0E54"/>
    <w:pPr>
      <w:spacing w:after="0" w:line="240" w:lineRule="auto"/>
    </w:pPr>
    <w:rPr>
      <w:rFonts w:ascii="Calibri" w:eastAsia="MS Mincho" w:hAnsi="Calibri" w:cs="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10">
    <w:name w:val="Средняя заливка 1 - Акцент 411"/>
    <w:basedOn w:val="a2"/>
    <w:uiPriority w:val="63"/>
    <w:rsid w:val="00CE0E54"/>
    <w:pPr>
      <w:spacing w:after="0" w:line="240" w:lineRule="auto"/>
    </w:pPr>
    <w:rPr>
      <w:rFonts w:ascii="Calibri" w:eastAsia="MS Mincho" w:hAnsi="Calibri" w:cs="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10">
    <w:name w:val="Средняя заливка 1 - Акцент 511"/>
    <w:basedOn w:val="a2"/>
    <w:uiPriority w:val="63"/>
    <w:rsid w:val="00CE0E54"/>
    <w:pPr>
      <w:spacing w:after="0" w:line="240" w:lineRule="auto"/>
    </w:pPr>
    <w:rPr>
      <w:rFonts w:ascii="Calibri" w:eastAsia="MS Mincho" w:hAnsi="Calibri" w:cs="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10">
    <w:name w:val="Средняя заливка 1 - Акцент 611"/>
    <w:basedOn w:val="a2"/>
    <w:uiPriority w:val="63"/>
    <w:rsid w:val="00CE0E54"/>
    <w:pPr>
      <w:spacing w:after="0" w:line="240" w:lineRule="auto"/>
    </w:pPr>
    <w:rPr>
      <w:rFonts w:ascii="Calibri" w:eastAsia="MS Mincho" w:hAnsi="Calibri" w:cs="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10">
    <w:name w:val="Средняя заливка 211"/>
    <w:basedOn w:val="a2"/>
    <w:uiPriority w:val="64"/>
    <w:rsid w:val="00CE0E54"/>
    <w:pPr>
      <w:spacing w:after="0" w:line="240" w:lineRule="auto"/>
    </w:pPr>
    <w:rPr>
      <w:rFonts w:ascii="Calibri" w:eastAsia="MS Mincho" w:hAnsi="Calibri" w:cs="Times New Roman"/>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10">
    <w:name w:val="Средняя заливка 2 - Акцент 111"/>
    <w:basedOn w:val="a2"/>
    <w:uiPriority w:val="64"/>
    <w:rsid w:val="00CE0E54"/>
    <w:pPr>
      <w:spacing w:after="0" w:line="240" w:lineRule="auto"/>
    </w:pPr>
    <w:rPr>
      <w:rFonts w:ascii="Calibri" w:eastAsia="MS Mincho" w:hAnsi="Calibri" w:cs="Times New Roman"/>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10">
    <w:name w:val="Средняя заливка 2 - Акцент 211"/>
    <w:basedOn w:val="a2"/>
    <w:uiPriority w:val="64"/>
    <w:rsid w:val="00CE0E54"/>
    <w:pPr>
      <w:spacing w:after="0" w:line="240" w:lineRule="auto"/>
    </w:pPr>
    <w:rPr>
      <w:rFonts w:ascii="Calibri" w:eastAsia="MS Mincho" w:hAnsi="Calibri" w:cs="Times New Roman"/>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10">
    <w:name w:val="Средняя заливка 2 - Акцент 311"/>
    <w:basedOn w:val="a2"/>
    <w:uiPriority w:val="64"/>
    <w:rsid w:val="00CE0E54"/>
    <w:pPr>
      <w:spacing w:after="0" w:line="240" w:lineRule="auto"/>
    </w:pPr>
    <w:rPr>
      <w:rFonts w:ascii="Calibri" w:eastAsia="MS Mincho" w:hAnsi="Calibri" w:cs="Times New Roman"/>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10">
    <w:name w:val="Средняя заливка 2 - Акцент 411"/>
    <w:basedOn w:val="a2"/>
    <w:uiPriority w:val="64"/>
    <w:rsid w:val="00CE0E54"/>
    <w:pPr>
      <w:spacing w:after="0" w:line="240" w:lineRule="auto"/>
    </w:pPr>
    <w:rPr>
      <w:rFonts w:ascii="Calibri" w:eastAsia="MS Mincho" w:hAnsi="Calibri" w:cs="Times New Roman"/>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10">
    <w:name w:val="Средняя заливка 2 - Акцент 511"/>
    <w:basedOn w:val="a2"/>
    <w:uiPriority w:val="64"/>
    <w:rsid w:val="00CE0E54"/>
    <w:pPr>
      <w:spacing w:after="0" w:line="240" w:lineRule="auto"/>
    </w:pPr>
    <w:rPr>
      <w:rFonts w:ascii="Calibri" w:eastAsia="MS Mincho" w:hAnsi="Calibri" w:cs="Times New Roman"/>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10">
    <w:name w:val="Средняя заливка 2 - Акцент 611"/>
    <w:basedOn w:val="a2"/>
    <w:uiPriority w:val="64"/>
    <w:rsid w:val="00CE0E54"/>
    <w:pPr>
      <w:spacing w:after="0" w:line="240" w:lineRule="auto"/>
    </w:pPr>
    <w:rPr>
      <w:rFonts w:ascii="Calibri" w:eastAsia="MS Mincho" w:hAnsi="Calibri" w:cs="Times New Roman"/>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Средний список 111"/>
    <w:basedOn w:val="a2"/>
    <w:uiPriority w:val="65"/>
    <w:rsid w:val="00CE0E54"/>
    <w:pPr>
      <w:spacing w:after="0" w:line="240" w:lineRule="auto"/>
    </w:pPr>
    <w:rPr>
      <w:rFonts w:ascii="Calibri" w:eastAsia="MS Mincho" w:hAnsi="Calibri" w:cs="Times New Roman"/>
      <w:color w:val="000000"/>
      <w:lang w:val="en-US"/>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
    <w:basedOn w:val="a2"/>
    <w:uiPriority w:val="65"/>
    <w:rsid w:val="00CE0E54"/>
    <w:pPr>
      <w:spacing w:after="0" w:line="240" w:lineRule="auto"/>
    </w:pPr>
    <w:rPr>
      <w:rFonts w:ascii="Calibri" w:eastAsia="MS Mincho" w:hAnsi="Calibri" w:cs="Times New Roman"/>
      <w:color w:val="000000"/>
      <w:lang w:val="en-US"/>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
    <w:name w:val="Средний список 1 - Акцент 211"/>
    <w:basedOn w:val="a2"/>
    <w:uiPriority w:val="65"/>
    <w:rsid w:val="00CE0E54"/>
    <w:pPr>
      <w:spacing w:after="0" w:line="240" w:lineRule="auto"/>
    </w:pPr>
    <w:rPr>
      <w:rFonts w:ascii="Calibri" w:eastAsia="MS Mincho" w:hAnsi="Calibri" w:cs="Times New Roman"/>
      <w:color w:val="000000"/>
      <w:lang w:val="en-US"/>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11">
    <w:name w:val="Средний список 1 - Акцент 311"/>
    <w:basedOn w:val="a2"/>
    <w:uiPriority w:val="65"/>
    <w:rsid w:val="00CE0E54"/>
    <w:pPr>
      <w:spacing w:after="0" w:line="240" w:lineRule="auto"/>
    </w:pPr>
    <w:rPr>
      <w:rFonts w:ascii="Calibri" w:eastAsia="MS Mincho" w:hAnsi="Calibri" w:cs="Times New Roman"/>
      <w:color w:val="000000"/>
      <w:lang w:val="en-US"/>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11">
    <w:name w:val="Средний список 1 - Акцент 411"/>
    <w:basedOn w:val="a2"/>
    <w:uiPriority w:val="65"/>
    <w:rsid w:val="00CE0E54"/>
    <w:pPr>
      <w:spacing w:after="0" w:line="240" w:lineRule="auto"/>
    </w:pPr>
    <w:rPr>
      <w:rFonts w:ascii="Calibri" w:eastAsia="MS Mincho" w:hAnsi="Calibri" w:cs="Times New Roman"/>
      <w:color w:val="000000"/>
      <w:lang w:val="en-US"/>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11">
    <w:name w:val="Средний список 1 - Акцент 511"/>
    <w:basedOn w:val="a2"/>
    <w:uiPriority w:val="65"/>
    <w:rsid w:val="00CE0E54"/>
    <w:pPr>
      <w:spacing w:after="0" w:line="240" w:lineRule="auto"/>
    </w:pPr>
    <w:rPr>
      <w:rFonts w:ascii="Calibri" w:eastAsia="MS Mincho" w:hAnsi="Calibri" w:cs="Times New Roman"/>
      <w:color w:val="000000"/>
      <w:lang w:val="en-US"/>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11">
    <w:name w:val="Средний список 1 - Акцент 611"/>
    <w:basedOn w:val="a2"/>
    <w:uiPriority w:val="65"/>
    <w:rsid w:val="00CE0E54"/>
    <w:pPr>
      <w:spacing w:after="0" w:line="240" w:lineRule="auto"/>
    </w:pPr>
    <w:rPr>
      <w:rFonts w:ascii="Calibri" w:eastAsia="MS Mincho" w:hAnsi="Calibri" w:cs="Times New Roman"/>
      <w:color w:val="000000"/>
      <w:lang w:val="en-US"/>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1112">
    <w:name w:val="Средняя сетка 111"/>
    <w:basedOn w:val="a2"/>
    <w:uiPriority w:val="67"/>
    <w:rsid w:val="00CE0E54"/>
    <w:pPr>
      <w:spacing w:after="0" w:line="240" w:lineRule="auto"/>
    </w:pPr>
    <w:rPr>
      <w:rFonts w:ascii="Calibri" w:eastAsia="MS Mincho" w:hAnsi="Calibri" w:cs="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2">
    <w:name w:val="Средняя сетка 1 - Акцент 111"/>
    <w:basedOn w:val="a2"/>
    <w:uiPriority w:val="67"/>
    <w:rsid w:val="00CE0E54"/>
    <w:pPr>
      <w:spacing w:after="0" w:line="240" w:lineRule="auto"/>
    </w:pPr>
    <w:rPr>
      <w:rFonts w:ascii="Calibri" w:eastAsia="MS Mincho" w:hAnsi="Calibri" w:cs="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2">
    <w:name w:val="Средняя сетка 1 - Акцент 211"/>
    <w:basedOn w:val="a2"/>
    <w:uiPriority w:val="67"/>
    <w:rsid w:val="00CE0E54"/>
    <w:pPr>
      <w:spacing w:after="0" w:line="240" w:lineRule="auto"/>
    </w:pPr>
    <w:rPr>
      <w:rFonts w:ascii="Calibri" w:eastAsia="MS Mincho" w:hAnsi="Calibri" w:cs="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2">
    <w:name w:val="Средняя сетка 1 - Акцент 311"/>
    <w:basedOn w:val="a2"/>
    <w:uiPriority w:val="67"/>
    <w:rsid w:val="00CE0E54"/>
    <w:pPr>
      <w:spacing w:after="0" w:line="240" w:lineRule="auto"/>
    </w:pPr>
    <w:rPr>
      <w:rFonts w:ascii="Calibri" w:eastAsia="MS Mincho" w:hAnsi="Calibri" w:cs="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2">
    <w:name w:val="Средняя сетка 1 - Акцент 411"/>
    <w:basedOn w:val="a2"/>
    <w:uiPriority w:val="67"/>
    <w:rsid w:val="00CE0E54"/>
    <w:pPr>
      <w:spacing w:after="0" w:line="240" w:lineRule="auto"/>
    </w:pPr>
    <w:rPr>
      <w:rFonts w:ascii="Calibri" w:eastAsia="MS Mincho" w:hAnsi="Calibri" w:cs="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2">
    <w:name w:val="Средняя сетка 1 - Акцент 511"/>
    <w:basedOn w:val="a2"/>
    <w:uiPriority w:val="67"/>
    <w:rsid w:val="00CE0E54"/>
    <w:pPr>
      <w:spacing w:after="0" w:line="240" w:lineRule="auto"/>
    </w:pPr>
    <w:rPr>
      <w:rFonts w:ascii="Calibri" w:eastAsia="MS Mincho" w:hAnsi="Calibri" w:cs="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2">
    <w:name w:val="Средняя сетка 1 - Акцент 611"/>
    <w:basedOn w:val="a2"/>
    <w:uiPriority w:val="67"/>
    <w:rsid w:val="00CE0E54"/>
    <w:pPr>
      <w:spacing w:after="0" w:line="240" w:lineRule="auto"/>
    </w:pPr>
    <w:rPr>
      <w:rFonts w:ascii="Calibri" w:eastAsia="MS Mincho" w:hAnsi="Calibri" w:cs="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3110">
    <w:name w:val="Средняя сетка 311"/>
    <w:basedOn w:val="a2"/>
    <w:uiPriority w:val="69"/>
    <w:rsid w:val="00CE0E54"/>
    <w:pPr>
      <w:spacing w:after="0" w:line="240" w:lineRule="auto"/>
    </w:pPr>
    <w:rPr>
      <w:rFonts w:ascii="Calibri" w:eastAsia="MS Mincho" w:hAnsi="Calibri" w:cs="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1">
    <w:name w:val="Средняя сетка 3 - Акцент 111"/>
    <w:basedOn w:val="a2"/>
    <w:uiPriority w:val="69"/>
    <w:rsid w:val="00CE0E54"/>
    <w:pPr>
      <w:spacing w:after="0" w:line="240" w:lineRule="auto"/>
    </w:pPr>
    <w:rPr>
      <w:rFonts w:ascii="Calibri" w:eastAsia="MS Mincho" w:hAnsi="Calibri" w:cs="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1">
    <w:name w:val="Средняя сетка 3 - Акцент 211"/>
    <w:basedOn w:val="a2"/>
    <w:uiPriority w:val="69"/>
    <w:rsid w:val="00CE0E54"/>
    <w:pPr>
      <w:spacing w:after="0" w:line="240" w:lineRule="auto"/>
    </w:pPr>
    <w:rPr>
      <w:rFonts w:ascii="Calibri" w:eastAsia="MS Mincho" w:hAnsi="Calibri" w:cs="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1">
    <w:name w:val="Средняя сетка 3 - Акцент 311"/>
    <w:basedOn w:val="a2"/>
    <w:uiPriority w:val="69"/>
    <w:rsid w:val="00CE0E54"/>
    <w:pPr>
      <w:spacing w:after="0" w:line="240" w:lineRule="auto"/>
    </w:pPr>
    <w:rPr>
      <w:rFonts w:ascii="Calibri" w:eastAsia="MS Mincho" w:hAnsi="Calibri" w:cs="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1">
    <w:name w:val="Средняя сетка 3 - Акцент 411"/>
    <w:basedOn w:val="a2"/>
    <w:uiPriority w:val="69"/>
    <w:rsid w:val="00CE0E54"/>
    <w:pPr>
      <w:spacing w:after="0" w:line="240" w:lineRule="auto"/>
    </w:pPr>
    <w:rPr>
      <w:rFonts w:ascii="Calibri" w:eastAsia="MS Mincho" w:hAnsi="Calibri" w:cs="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1">
    <w:name w:val="Средняя сетка 3 - Акцент 511"/>
    <w:basedOn w:val="a2"/>
    <w:uiPriority w:val="69"/>
    <w:rsid w:val="00CE0E54"/>
    <w:pPr>
      <w:spacing w:after="0" w:line="240" w:lineRule="auto"/>
    </w:pPr>
    <w:rPr>
      <w:rFonts w:ascii="Calibri" w:eastAsia="MS Mincho" w:hAnsi="Calibri" w:cs="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1">
    <w:name w:val="Средняя сетка 3 - Акцент 611"/>
    <w:basedOn w:val="a2"/>
    <w:uiPriority w:val="69"/>
    <w:rsid w:val="00CE0E54"/>
    <w:pPr>
      <w:spacing w:after="0" w:line="240" w:lineRule="auto"/>
    </w:pPr>
    <w:rPr>
      <w:rFonts w:ascii="Calibri" w:eastAsia="MS Mincho" w:hAnsi="Calibri" w:cs="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19">
    <w:name w:val="Темный список11"/>
    <w:basedOn w:val="a2"/>
    <w:uiPriority w:val="70"/>
    <w:rsid w:val="00CE0E54"/>
    <w:pPr>
      <w:spacing w:after="0" w:line="240" w:lineRule="auto"/>
    </w:pPr>
    <w:rPr>
      <w:rFonts w:ascii="Calibri" w:eastAsia="MS Mincho" w:hAnsi="Calibri" w:cs="Times New Roman"/>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13">
    <w:name w:val="Темный список - Акцент 111"/>
    <w:basedOn w:val="a2"/>
    <w:uiPriority w:val="70"/>
    <w:rsid w:val="00CE0E54"/>
    <w:pPr>
      <w:spacing w:after="0" w:line="240" w:lineRule="auto"/>
    </w:pPr>
    <w:rPr>
      <w:rFonts w:ascii="Calibri" w:eastAsia="MS Mincho" w:hAnsi="Calibri" w:cs="Times New Roman"/>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13">
    <w:name w:val="Темный список - Акцент 211"/>
    <w:basedOn w:val="a2"/>
    <w:uiPriority w:val="70"/>
    <w:rsid w:val="00CE0E54"/>
    <w:pPr>
      <w:spacing w:after="0" w:line="240" w:lineRule="auto"/>
    </w:pPr>
    <w:rPr>
      <w:rFonts w:ascii="Calibri" w:eastAsia="MS Mincho" w:hAnsi="Calibri" w:cs="Times New Roman"/>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13">
    <w:name w:val="Темный список - Акцент 311"/>
    <w:basedOn w:val="a2"/>
    <w:uiPriority w:val="70"/>
    <w:rsid w:val="00CE0E54"/>
    <w:pPr>
      <w:spacing w:after="0" w:line="240" w:lineRule="auto"/>
    </w:pPr>
    <w:rPr>
      <w:rFonts w:ascii="Calibri" w:eastAsia="MS Mincho" w:hAnsi="Calibri" w:cs="Times New Roman"/>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13">
    <w:name w:val="Темный список - Акцент 411"/>
    <w:basedOn w:val="a2"/>
    <w:uiPriority w:val="70"/>
    <w:rsid w:val="00CE0E54"/>
    <w:pPr>
      <w:spacing w:after="0" w:line="240" w:lineRule="auto"/>
    </w:pPr>
    <w:rPr>
      <w:rFonts w:ascii="Calibri" w:eastAsia="MS Mincho" w:hAnsi="Calibri" w:cs="Times New Roman"/>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13">
    <w:name w:val="Темный список - Акцент 511"/>
    <w:basedOn w:val="a2"/>
    <w:uiPriority w:val="70"/>
    <w:rsid w:val="00CE0E54"/>
    <w:pPr>
      <w:spacing w:after="0" w:line="240" w:lineRule="auto"/>
    </w:pPr>
    <w:rPr>
      <w:rFonts w:ascii="Calibri" w:eastAsia="MS Mincho" w:hAnsi="Calibri" w:cs="Times New Roman"/>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13">
    <w:name w:val="Темный список - Акцент 611"/>
    <w:basedOn w:val="a2"/>
    <w:uiPriority w:val="70"/>
    <w:rsid w:val="00CE0E54"/>
    <w:pPr>
      <w:spacing w:after="0" w:line="240" w:lineRule="auto"/>
    </w:pPr>
    <w:rPr>
      <w:rFonts w:ascii="Calibri" w:eastAsia="MS Mincho" w:hAnsi="Calibri" w:cs="Times New Roman"/>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a">
    <w:name w:val="Цветная заливка11"/>
    <w:basedOn w:val="a2"/>
    <w:uiPriority w:val="71"/>
    <w:rsid w:val="00CE0E54"/>
    <w:pPr>
      <w:spacing w:after="0" w:line="240" w:lineRule="auto"/>
    </w:pPr>
    <w:rPr>
      <w:rFonts w:ascii="Calibri" w:eastAsia="MS Mincho" w:hAnsi="Calibri" w:cs="Times New Roman"/>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14">
    <w:name w:val="Цветная заливка - Акцент 111"/>
    <w:basedOn w:val="a2"/>
    <w:uiPriority w:val="71"/>
    <w:rsid w:val="00CE0E54"/>
    <w:pPr>
      <w:spacing w:after="0" w:line="240" w:lineRule="auto"/>
    </w:pPr>
    <w:rPr>
      <w:rFonts w:ascii="Calibri" w:eastAsia="MS Mincho" w:hAnsi="Calibri" w:cs="Times New Roman"/>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14">
    <w:name w:val="Цветная заливка - Акцент 211"/>
    <w:basedOn w:val="a2"/>
    <w:uiPriority w:val="71"/>
    <w:rsid w:val="00CE0E54"/>
    <w:pPr>
      <w:spacing w:after="0" w:line="240" w:lineRule="auto"/>
    </w:pPr>
    <w:rPr>
      <w:rFonts w:ascii="Calibri" w:eastAsia="MS Mincho" w:hAnsi="Calibri" w:cs="Times New Roman"/>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14">
    <w:name w:val="Цветная заливка - Акцент 311"/>
    <w:basedOn w:val="a2"/>
    <w:uiPriority w:val="71"/>
    <w:rsid w:val="00CE0E54"/>
    <w:pPr>
      <w:spacing w:after="0" w:line="240" w:lineRule="auto"/>
    </w:pPr>
    <w:rPr>
      <w:rFonts w:ascii="Calibri" w:eastAsia="MS Mincho" w:hAnsi="Calibri" w:cs="Times New Roman"/>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14">
    <w:name w:val="Цветная заливка - Акцент 411"/>
    <w:basedOn w:val="a2"/>
    <w:uiPriority w:val="71"/>
    <w:rsid w:val="00CE0E54"/>
    <w:pPr>
      <w:spacing w:after="0" w:line="240" w:lineRule="auto"/>
    </w:pPr>
    <w:rPr>
      <w:rFonts w:ascii="Calibri" w:eastAsia="MS Mincho" w:hAnsi="Calibri" w:cs="Times New Roman"/>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14">
    <w:name w:val="Цветная заливка - Акцент 511"/>
    <w:basedOn w:val="a2"/>
    <w:uiPriority w:val="71"/>
    <w:rsid w:val="00CE0E54"/>
    <w:pPr>
      <w:spacing w:after="0" w:line="240" w:lineRule="auto"/>
    </w:pPr>
    <w:rPr>
      <w:rFonts w:ascii="Calibri" w:eastAsia="MS Mincho" w:hAnsi="Calibri" w:cs="Times New Roman"/>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14">
    <w:name w:val="Цветная заливка - Акцент 611"/>
    <w:basedOn w:val="a2"/>
    <w:uiPriority w:val="71"/>
    <w:rsid w:val="00CE0E54"/>
    <w:pPr>
      <w:spacing w:after="0" w:line="240" w:lineRule="auto"/>
    </w:pPr>
    <w:rPr>
      <w:rFonts w:ascii="Calibri" w:eastAsia="MS Mincho" w:hAnsi="Calibri" w:cs="Times New Roman"/>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1b">
    <w:name w:val="Цветной список11"/>
    <w:basedOn w:val="a2"/>
    <w:uiPriority w:val="72"/>
    <w:rsid w:val="00CE0E54"/>
    <w:pPr>
      <w:spacing w:after="0" w:line="240" w:lineRule="auto"/>
    </w:pPr>
    <w:rPr>
      <w:rFonts w:ascii="Calibri" w:eastAsia="MS Mincho" w:hAnsi="Calibri" w:cs="Times New Roman"/>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5">
    <w:name w:val="Цветной список - Акцент 111"/>
    <w:basedOn w:val="a2"/>
    <w:uiPriority w:val="72"/>
    <w:rsid w:val="00CE0E54"/>
    <w:pPr>
      <w:spacing w:after="0" w:line="240" w:lineRule="auto"/>
    </w:pPr>
    <w:rPr>
      <w:rFonts w:ascii="Calibri" w:eastAsia="MS Mincho" w:hAnsi="Calibri" w:cs="Times New Roman"/>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15">
    <w:name w:val="Цветной список - Акцент 211"/>
    <w:basedOn w:val="a2"/>
    <w:uiPriority w:val="72"/>
    <w:rsid w:val="00CE0E54"/>
    <w:pPr>
      <w:spacing w:after="0" w:line="240" w:lineRule="auto"/>
    </w:pPr>
    <w:rPr>
      <w:rFonts w:ascii="Calibri" w:eastAsia="MS Mincho" w:hAnsi="Calibri" w:cs="Times New Roman"/>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15">
    <w:name w:val="Цветной список - Акцент 311"/>
    <w:basedOn w:val="a2"/>
    <w:uiPriority w:val="72"/>
    <w:rsid w:val="00CE0E54"/>
    <w:pPr>
      <w:spacing w:after="0" w:line="240" w:lineRule="auto"/>
    </w:pPr>
    <w:rPr>
      <w:rFonts w:ascii="Calibri" w:eastAsia="MS Mincho" w:hAnsi="Calibri" w:cs="Times New Roman"/>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15">
    <w:name w:val="Цветной список - Акцент 411"/>
    <w:basedOn w:val="a2"/>
    <w:uiPriority w:val="72"/>
    <w:rsid w:val="00CE0E54"/>
    <w:pPr>
      <w:spacing w:after="0" w:line="240" w:lineRule="auto"/>
    </w:pPr>
    <w:rPr>
      <w:rFonts w:ascii="Calibri" w:eastAsia="MS Mincho" w:hAnsi="Calibri" w:cs="Times New Roman"/>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15">
    <w:name w:val="Цветной список - Акцент 511"/>
    <w:basedOn w:val="a2"/>
    <w:uiPriority w:val="72"/>
    <w:rsid w:val="00CE0E54"/>
    <w:pPr>
      <w:spacing w:after="0" w:line="240" w:lineRule="auto"/>
    </w:pPr>
    <w:rPr>
      <w:rFonts w:ascii="Calibri" w:eastAsia="MS Mincho" w:hAnsi="Calibri" w:cs="Times New Roman"/>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15">
    <w:name w:val="Цветной список - Акцент 611"/>
    <w:basedOn w:val="a2"/>
    <w:uiPriority w:val="72"/>
    <w:rsid w:val="00CE0E54"/>
    <w:pPr>
      <w:spacing w:after="0" w:line="240" w:lineRule="auto"/>
    </w:pPr>
    <w:rPr>
      <w:rFonts w:ascii="Calibri" w:eastAsia="MS Mincho" w:hAnsi="Calibri" w:cs="Times New Roman"/>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1c">
    <w:name w:val="Цветная сетка11"/>
    <w:basedOn w:val="a2"/>
    <w:uiPriority w:val="73"/>
    <w:rsid w:val="00CE0E54"/>
    <w:pPr>
      <w:spacing w:after="0" w:line="240" w:lineRule="auto"/>
    </w:pPr>
    <w:rPr>
      <w:rFonts w:ascii="Calibri" w:eastAsia="MS Mincho" w:hAnsi="Calibri" w:cs="Times New Roman"/>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16">
    <w:name w:val="Цветная сетка - Акцент 111"/>
    <w:basedOn w:val="a2"/>
    <w:uiPriority w:val="73"/>
    <w:rsid w:val="00CE0E54"/>
    <w:pPr>
      <w:spacing w:after="0" w:line="240" w:lineRule="auto"/>
    </w:pPr>
    <w:rPr>
      <w:rFonts w:ascii="Calibri" w:eastAsia="MS Mincho" w:hAnsi="Calibri" w:cs="Times New Roman"/>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16">
    <w:name w:val="Цветная сетка - Акцент 211"/>
    <w:basedOn w:val="a2"/>
    <w:uiPriority w:val="73"/>
    <w:rsid w:val="00CE0E54"/>
    <w:pPr>
      <w:spacing w:after="0" w:line="240" w:lineRule="auto"/>
    </w:pPr>
    <w:rPr>
      <w:rFonts w:ascii="Calibri" w:eastAsia="MS Mincho" w:hAnsi="Calibri" w:cs="Times New Roman"/>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16">
    <w:name w:val="Цветная сетка - Акцент 311"/>
    <w:basedOn w:val="a2"/>
    <w:uiPriority w:val="73"/>
    <w:rsid w:val="00CE0E54"/>
    <w:pPr>
      <w:spacing w:after="0" w:line="240" w:lineRule="auto"/>
    </w:pPr>
    <w:rPr>
      <w:rFonts w:ascii="Calibri" w:eastAsia="MS Mincho" w:hAnsi="Calibri" w:cs="Times New Roman"/>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16">
    <w:name w:val="Цветная сетка - Акцент 411"/>
    <w:basedOn w:val="a2"/>
    <w:uiPriority w:val="73"/>
    <w:rsid w:val="00CE0E54"/>
    <w:pPr>
      <w:spacing w:after="0" w:line="240" w:lineRule="auto"/>
    </w:pPr>
    <w:rPr>
      <w:rFonts w:ascii="Calibri" w:eastAsia="MS Mincho" w:hAnsi="Calibri" w:cs="Times New Roman"/>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16">
    <w:name w:val="Цветная сетка - Акцент 511"/>
    <w:basedOn w:val="a2"/>
    <w:uiPriority w:val="73"/>
    <w:rsid w:val="00CE0E54"/>
    <w:pPr>
      <w:spacing w:after="0" w:line="240" w:lineRule="auto"/>
    </w:pPr>
    <w:rPr>
      <w:rFonts w:ascii="Calibri" w:eastAsia="MS Mincho" w:hAnsi="Calibri" w:cs="Times New Roman"/>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16">
    <w:name w:val="Цветная сетка - Акцент 611"/>
    <w:basedOn w:val="a2"/>
    <w:uiPriority w:val="73"/>
    <w:rsid w:val="00CE0E54"/>
    <w:pPr>
      <w:spacing w:after="0" w:line="240" w:lineRule="auto"/>
    </w:pPr>
    <w:rPr>
      <w:rFonts w:ascii="Calibri" w:eastAsia="MS Mincho" w:hAnsi="Calibri" w:cs="Times New Roman"/>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UnresolvedMention">
    <w:name w:val="Unresolved Mention"/>
    <w:basedOn w:val="a1"/>
    <w:uiPriority w:val="99"/>
    <w:semiHidden/>
    <w:unhideWhenUsed/>
    <w:rsid w:val="00DB6415"/>
    <w:rPr>
      <w:color w:val="605E5C"/>
      <w:shd w:val="clear" w:color="auto" w:fill="E1DFDD"/>
    </w:rPr>
  </w:style>
  <w:style w:type="paragraph" w:styleId="aff6">
    <w:name w:val="Balloon Text"/>
    <w:basedOn w:val="a0"/>
    <w:link w:val="aff7"/>
    <w:uiPriority w:val="99"/>
    <w:semiHidden/>
    <w:unhideWhenUsed/>
    <w:rsid w:val="0086649F"/>
    <w:pPr>
      <w:spacing w:after="0" w:line="240" w:lineRule="auto"/>
    </w:pPr>
    <w:rPr>
      <w:rFonts w:ascii="Tahoma" w:hAnsi="Tahoma" w:cs="Tahoma"/>
      <w:sz w:val="16"/>
      <w:szCs w:val="16"/>
    </w:rPr>
  </w:style>
  <w:style w:type="character" w:customStyle="1" w:styleId="aff7">
    <w:name w:val="Текст выноски Знак"/>
    <w:basedOn w:val="a1"/>
    <w:link w:val="aff6"/>
    <w:uiPriority w:val="99"/>
    <w:semiHidden/>
    <w:rsid w:val="008664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0E54"/>
    <w:pPr>
      <w:spacing w:line="256" w:lineRule="auto"/>
    </w:pPr>
  </w:style>
  <w:style w:type="paragraph" w:styleId="11">
    <w:name w:val="heading 1"/>
    <w:basedOn w:val="a0"/>
    <w:next w:val="a0"/>
    <w:link w:val="12"/>
    <w:uiPriority w:val="9"/>
    <w:qFormat/>
    <w:rsid w:val="00CE0E54"/>
    <w:pPr>
      <w:keepNext/>
      <w:keepLines/>
      <w:spacing w:before="240" w:after="0"/>
      <w:outlineLvl w:val="0"/>
    </w:pPr>
    <w:rPr>
      <w:rFonts w:ascii="Calibri" w:eastAsia="MS Gothic" w:hAnsi="Calibri" w:cs="Times New Roman"/>
      <w:b/>
      <w:bCs/>
      <w:color w:val="365F91"/>
      <w:sz w:val="28"/>
      <w:szCs w:val="28"/>
    </w:rPr>
  </w:style>
  <w:style w:type="paragraph" w:styleId="2">
    <w:name w:val="heading 2"/>
    <w:basedOn w:val="a0"/>
    <w:next w:val="a0"/>
    <w:link w:val="20"/>
    <w:uiPriority w:val="9"/>
    <w:semiHidden/>
    <w:unhideWhenUsed/>
    <w:qFormat/>
    <w:rsid w:val="00CE0E54"/>
    <w:pPr>
      <w:keepNext/>
      <w:keepLines/>
      <w:spacing w:before="40" w:after="0"/>
      <w:outlineLvl w:val="1"/>
    </w:pPr>
    <w:rPr>
      <w:rFonts w:ascii="Calibri" w:eastAsia="MS Gothic" w:hAnsi="Calibri" w:cs="Times New Roman"/>
      <w:b/>
      <w:bCs/>
      <w:color w:val="4F81BD"/>
      <w:sz w:val="26"/>
      <w:szCs w:val="26"/>
    </w:rPr>
  </w:style>
  <w:style w:type="paragraph" w:styleId="3">
    <w:name w:val="heading 3"/>
    <w:basedOn w:val="a0"/>
    <w:next w:val="a0"/>
    <w:link w:val="30"/>
    <w:uiPriority w:val="9"/>
    <w:semiHidden/>
    <w:unhideWhenUsed/>
    <w:qFormat/>
    <w:rsid w:val="00CE0E54"/>
    <w:pPr>
      <w:keepNext/>
      <w:keepLines/>
      <w:spacing w:before="40" w:after="0"/>
      <w:outlineLvl w:val="2"/>
    </w:pPr>
    <w:rPr>
      <w:rFonts w:ascii="Calibri" w:eastAsia="MS Gothic" w:hAnsi="Calibri" w:cs="Times New Roman"/>
      <w:b/>
      <w:bCs/>
      <w:color w:val="4F81BD"/>
    </w:rPr>
  </w:style>
  <w:style w:type="paragraph" w:styleId="4">
    <w:name w:val="heading 4"/>
    <w:basedOn w:val="a0"/>
    <w:next w:val="a0"/>
    <w:link w:val="40"/>
    <w:uiPriority w:val="9"/>
    <w:semiHidden/>
    <w:unhideWhenUsed/>
    <w:qFormat/>
    <w:rsid w:val="00CE0E54"/>
    <w:pPr>
      <w:keepNext/>
      <w:keepLines/>
      <w:spacing w:before="40" w:after="0"/>
      <w:outlineLvl w:val="3"/>
    </w:pPr>
    <w:rPr>
      <w:rFonts w:ascii="Calibri" w:eastAsia="MS Gothic" w:hAnsi="Calibri" w:cs="Times New Roman"/>
      <w:b/>
      <w:bCs/>
      <w:i/>
      <w:iCs/>
      <w:color w:val="4F81BD"/>
    </w:rPr>
  </w:style>
  <w:style w:type="paragraph" w:styleId="5">
    <w:name w:val="heading 5"/>
    <w:basedOn w:val="a0"/>
    <w:next w:val="a0"/>
    <w:link w:val="50"/>
    <w:uiPriority w:val="9"/>
    <w:semiHidden/>
    <w:unhideWhenUsed/>
    <w:qFormat/>
    <w:rsid w:val="00CE0E54"/>
    <w:pPr>
      <w:keepNext/>
      <w:keepLines/>
      <w:spacing w:before="40" w:after="0"/>
      <w:outlineLvl w:val="4"/>
    </w:pPr>
    <w:rPr>
      <w:rFonts w:ascii="Calibri" w:eastAsia="MS Gothic" w:hAnsi="Calibri" w:cs="Times New Roman"/>
      <w:color w:val="243F60"/>
    </w:rPr>
  </w:style>
  <w:style w:type="paragraph" w:styleId="6">
    <w:name w:val="heading 6"/>
    <w:basedOn w:val="a0"/>
    <w:next w:val="a0"/>
    <w:link w:val="60"/>
    <w:uiPriority w:val="9"/>
    <w:semiHidden/>
    <w:unhideWhenUsed/>
    <w:qFormat/>
    <w:rsid w:val="00CE0E54"/>
    <w:pPr>
      <w:keepNext/>
      <w:keepLines/>
      <w:spacing w:before="40" w:after="0"/>
      <w:outlineLvl w:val="5"/>
    </w:pPr>
    <w:rPr>
      <w:rFonts w:ascii="Calibri" w:eastAsia="MS Gothic" w:hAnsi="Calibri" w:cs="Times New Roman"/>
      <w:i/>
      <w:iCs/>
      <w:color w:val="243F60"/>
    </w:rPr>
  </w:style>
  <w:style w:type="paragraph" w:styleId="7">
    <w:name w:val="heading 7"/>
    <w:basedOn w:val="a0"/>
    <w:next w:val="a0"/>
    <w:link w:val="70"/>
    <w:uiPriority w:val="9"/>
    <w:semiHidden/>
    <w:unhideWhenUsed/>
    <w:qFormat/>
    <w:rsid w:val="00CE0E54"/>
    <w:pPr>
      <w:keepNext/>
      <w:keepLines/>
      <w:spacing w:before="40" w:after="0"/>
      <w:outlineLvl w:val="6"/>
    </w:pPr>
    <w:rPr>
      <w:rFonts w:ascii="Calibri" w:eastAsia="MS Gothic" w:hAnsi="Calibri" w:cs="Times New Roman"/>
      <w:i/>
      <w:iCs/>
      <w:color w:val="404040"/>
    </w:rPr>
  </w:style>
  <w:style w:type="paragraph" w:styleId="8">
    <w:name w:val="heading 8"/>
    <w:basedOn w:val="a0"/>
    <w:next w:val="a0"/>
    <w:link w:val="80"/>
    <w:uiPriority w:val="9"/>
    <w:semiHidden/>
    <w:unhideWhenUsed/>
    <w:qFormat/>
    <w:rsid w:val="00CE0E54"/>
    <w:pPr>
      <w:keepNext/>
      <w:keepLines/>
      <w:spacing w:before="40" w:after="0"/>
      <w:outlineLvl w:val="7"/>
    </w:pPr>
    <w:rPr>
      <w:rFonts w:ascii="Calibri" w:eastAsia="MS Gothic" w:hAnsi="Calibri" w:cs="Times New Roman"/>
      <w:color w:val="4F81BD"/>
      <w:sz w:val="20"/>
      <w:szCs w:val="20"/>
    </w:rPr>
  </w:style>
  <w:style w:type="paragraph" w:styleId="9">
    <w:name w:val="heading 9"/>
    <w:basedOn w:val="a0"/>
    <w:next w:val="a0"/>
    <w:link w:val="90"/>
    <w:uiPriority w:val="9"/>
    <w:semiHidden/>
    <w:unhideWhenUsed/>
    <w:qFormat/>
    <w:rsid w:val="00CE0E54"/>
    <w:pPr>
      <w:keepNext/>
      <w:keepLines/>
      <w:spacing w:before="40" w:after="0"/>
      <w:outlineLvl w:val="8"/>
    </w:pPr>
    <w:rPr>
      <w:rFonts w:ascii="Calibri" w:eastAsia="MS Gothic" w:hAnsi="Calibri" w:cs="Times New Roman"/>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EF7D86"/>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2">
    <w:name w:val="Заголовок 1 Знак"/>
    <w:basedOn w:val="a1"/>
    <w:link w:val="11"/>
    <w:uiPriority w:val="9"/>
    <w:rsid w:val="00CE0E54"/>
    <w:rPr>
      <w:rFonts w:ascii="Calibri" w:eastAsia="MS Gothic" w:hAnsi="Calibri" w:cs="Times New Roman"/>
      <w:b/>
      <w:bCs/>
      <w:color w:val="365F91"/>
      <w:sz w:val="28"/>
      <w:szCs w:val="28"/>
    </w:rPr>
  </w:style>
  <w:style w:type="character" w:customStyle="1" w:styleId="20">
    <w:name w:val="Заголовок 2 Знак"/>
    <w:basedOn w:val="a1"/>
    <w:link w:val="2"/>
    <w:uiPriority w:val="9"/>
    <w:semiHidden/>
    <w:rsid w:val="00CE0E54"/>
    <w:rPr>
      <w:rFonts w:ascii="Calibri" w:eastAsia="MS Gothic" w:hAnsi="Calibri" w:cs="Times New Roman"/>
      <w:b/>
      <w:bCs/>
      <w:color w:val="4F81BD"/>
      <w:sz w:val="26"/>
      <w:szCs w:val="26"/>
    </w:rPr>
  </w:style>
  <w:style w:type="character" w:customStyle="1" w:styleId="30">
    <w:name w:val="Заголовок 3 Знак"/>
    <w:basedOn w:val="a1"/>
    <w:link w:val="3"/>
    <w:uiPriority w:val="9"/>
    <w:semiHidden/>
    <w:rsid w:val="00CE0E54"/>
    <w:rPr>
      <w:rFonts w:ascii="Calibri" w:eastAsia="MS Gothic" w:hAnsi="Calibri" w:cs="Times New Roman"/>
      <w:b/>
      <w:bCs/>
      <w:color w:val="4F81BD"/>
    </w:rPr>
  </w:style>
  <w:style w:type="character" w:customStyle="1" w:styleId="40">
    <w:name w:val="Заголовок 4 Знак"/>
    <w:basedOn w:val="a1"/>
    <w:link w:val="4"/>
    <w:uiPriority w:val="9"/>
    <w:semiHidden/>
    <w:rsid w:val="00CE0E54"/>
    <w:rPr>
      <w:rFonts w:ascii="Calibri" w:eastAsia="MS Gothic" w:hAnsi="Calibri" w:cs="Times New Roman"/>
      <w:b/>
      <w:bCs/>
      <w:i/>
      <w:iCs/>
      <w:color w:val="4F81BD"/>
    </w:rPr>
  </w:style>
  <w:style w:type="character" w:customStyle="1" w:styleId="50">
    <w:name w:val="Заголовок 5 Знак"/>
    <w:basedOn w:val="a1"/>
    <w:link w:val="5"/>
    <w:uiPriority w:val="9"/>
    <w:semiHidden/>
    <w:rsid w:val="00CE0E54"/>
    <w:rPr>
      <w:rFonts w:ascii="Calibri" w:eastAsia="MS Gothic" w:hAnsi="Calibri" w:cs="Times New Roman"/>
      <w:color w:val="243F60"/>
    </w:rPr>
  </w:style>
  <w:style w:type="character" w:customStyle="1" w:styleId="60">
    <w:name w:val="Заголовок 6 Знак"/>
    <w:basedOn w:val="a1"/>
    <w:link w:val="6"/>
    <w:uiPriority w:val="9"/>
    <w:semiHidden/>
    <w:rsid w:val="00CE0E54"/>
    <w:rPr>
      <w:rFonts w:ascii="Calibri" w:eastAsia="MS Gothic" w:hAnsi="Calibri" w:cs="Times New Roman"/>
      <w:i/>
      <w:iCs/>
      <w:color w:val="243F60"/>
    </w:rPr>
  </w:style>
  <w:style w:type="character" w:customStyle="1" w:styleId="70">
    <w:name w:val="Заголовок 7 Знак"/>
    <w:basedOn w:val="a1"/>
    <w:link w:val="7"/>
    <w:uiPriority w:val="9"/>
    <w:semiHidden/>
    <w:rsid w:val="00CE0E54"/>
    <w:rPr>
      <w:rFonts w:ascii="Calibri" w:eastAsia="MS Gothic" w:hAnsi="Calibri" w:cs="Times New Roman"/>
      <w:i/>
      <w:iCs/>
      <w:color w:val="404040"/>
    </w:rPr>
  </w:style>
  <w:style w:type="character" w:customStyle="1" w:styleId="80">
    <w:name w:val="Заголовок 8 Знак"/>
    <w:basedOn w:val="a1"/>
    <w:link w:val="8"/>
    <w:uiPriority w:val="9"/>
    <w:semiHidden/>
    <w:rsid w:val="00CE0E54"/>
    <w:rPr>
      <w:rFonts w:ascii="Calibri" w:eastAsia="MS Gothic" w:hAnsi="Calibri" w:cs="Times New Roman"/>
      <w:color w:val="4F81BD"/>
      <w:sz w:val="20"/>
      <w:szCs w:val="20"/>
    </w:rPr>
  </w:style>
  <w:style w:type="character" w:customStyle="1" w:styleId="90">
    <w:name w:val="Заголовок 9 Знак"/>
    <w:basedOn w:val="a1"/>
    <w:link w:val="9"/>
    <w:uiPriority w:val="9"/>
    <w:semiHidden/>
    <w:rsid w:val="00CE0E54"/>
    <w:rPr>
      <w:rFonts w:ascii="Calibri" w:eastAsia="MS Gothic" w:hAnsi="Calibri" w:cs="Times New Roman"/>
      <w:i/>
      <w:iCs/>
      <w:color w:val="404040"/>
      <w:sz w:val="20"/>
      <w:szCs w:val="20"/>
    </w:rPr>
  </w:style>
  <w:style w:type="character" w:styleId="a5">
    <w:name w:val="Hyperlink"/>
    <w:basedOn w:val="a1"/>
    <w:uiPriority w:val="99"/>
    <w:unhideWhenUsed/>
    <w:rsid w:val="00CE0E54"/>
    <w:rPr>
      <w:color w:val="0563C1" w:themeColor="hyperlink"/>
      <w:u w:val="single"/>
    </w:rPr>
  </w:style>
  <w:style w:type="character" w:styleId="a6">
    <w:name w:val="FollowedHyperlink"/>
    <w:basedOn w:val="a1"/>
    <w:uiPriority w:val="99"/>
    <w:semiHidden/>
    <w:unhideWhenUsed/>
    <w:rsid w:val="00CE0E54"/>
    <w:rPr>
      <w:color w:val="954F72" w:themeColor="followedHyperlink"/>
      <w:u w:val="single"/>
    </w:rPr>
  </w:style>
  <w:style w:type="paragraph" w:customStyle="1" w:styleId="msonormal0">
    <w:name w:val="msonormal"/>
    <w:basedOn w:val="a0"/>
    <w:rsid w:val="00CE0E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0"/>
    <w:link w:val="13"/>
    <w:uiPriority w:val="99"/>
    <w:semiHidden/>
    <w:unhideWhenUsed/>
    <w:rsid w:val="00CE0E54"/>
    <w:pPr>
      <w:tabs>
        <w:tab w:val="center" w:pos="4677"/>
        <w:tab w:val="right" w:pos="9355"/>
      </w:tabs>
      <w:spacing w:after="0" w:line="240" w:lineRule="auto"/>
    </w:pPr>
  </w:style>
  <w:style w:type="character" w:customStyle="1" w:styleId="a8">
    <w:name w:val="Верхний колонтитул Знак"/>
    <w:basedOn w:val="a1"/>
    <w:link w:val="14"/>
    <w:uiPriority w:val="99"/>
    <w:semiHidden/>
    <w:rsid w:val="00CE0E54"/>
  </w:style>
  <w:style w:type="paragraph" w:styleId="a9">
    <w:name w:val="footer"/>
    <w:basedOn w:val="a0"/>
    <w:link w:val="15"/>
    <w:uiPriority w:val="99"/>
    <w:semiHidden/>
    <w:unhideWhenUsed/>
    <w:rsid w:val="00CE0E54"/>
    <w:pPr>
      <w:tabs>
        <w:tab w:val="center" w:pos="4677"/>
        <w:tab w:val="right" w:pos="9355"/>
      </w:tabs>
      <w:spacing w:after="0" w:line="240" w:lineRule="auto"/>
    </w:pPr>
  </w:style>
  <w:style w:type="character" w:customStyle="1" w:styleId="aa">
    <w:name w:val="Нижний колонтитул Знак"/>
    <w:basedOn w:val="a1"/>
    <w:link w:val="16"/>
    <w:uiPriority w:val="99"/>
    <w:semiHidden/>
    <w:rsid w:val="00CE0E54"/>
  </w:style>
  <w:style w:type="paragraph" w:styleId="ab">
    <w:name w:val="macro"/>
    <w:link w:val="17"/>
    <w:uiPriority w:val="99"/>
    <w:semiHidden/>
    <w:unhideWhenUsed/>
    <w:rsid w:val="00CE0E54"/>
    <w:pPr>
      <w:tabs>
        <w:tab w:val="left" w:pos="480"/>
        <w:tab w:val="left" w:pos="960"/>
        <w:tab w:val="left" w:pos="1440"/>
        <w:tab w:val="left" w:pos="1920"/>
        <w:tab w:val="left" w:pos="2400"/>
        <w:tab w:val="left" w:pos="2880"/>
        <w:tab w:val="left" w:pos="3360"/>
        <w:tab w:val="left" w:pos="3840"/>
        <w:tab w:val="left" w:pos="4320"/>
      </w:tabs>
      <w:spacing w:after="0" w:line="256" w:lineRule="auto"/>
    </w:pPr>
    <w:rPr>
      <w:rFonts w:ascii="Consolas" w:hAnsi="Consolas"/>
      <w:sz w:val="20"/>
      <w:szCs w:val="20"/>
    </w:rPr>
  </w:style>
  <w:style w:type="character" w:customStyle="1" w:styleId="ac">
    <w:name w:val="Текст макроса Знак"/>
    <w:basedOn w:val="a1"/>
    <w:link w:val="18"/>
    <w:uiPriority w:val="99"/>
    <w:semiHidden/>
    <w:rsid w:val="00CE0E54"/>
    <w:rPr>
      <w:rFonts w:ascii="Consolas" w:hAnsi="Consolas"/>
      <w:sz w:val="20"/>
      <w:szCs w:val="20"/>
    </w:rPr>
  </w:style>
  <w:style w:type="paragraph" w:styleId="ad">
    <w:name w:val="List"/>
    <w:basedOn w:val="a0"/>
    <w:uiPriority w:val="99"/>
    <w:semiHidden/>
    <w:unhideWhenUsed/>
    <w:rsid w:val="00CE0E54"/>
    <w:pPr>
      <w:ind w:left="283" w:hanging="283"/>
      <w:contextualSpacing/>
    </w:pPr>
  </w:style>
  <w:style w:type="paragraph" w:styleId="ae">
    <w:name w:val="List Bullet"/>
    <w:basedOn w:val="a0"/>
    <w:uiPriority w:val="99"/>
    <w:semiHidden/>
    <w:unhideWhenUsed/>
    <w:rsid w:val="00CE0E54"/>
    <w:pPr>
      <w:tabs>
        <w:tab w:val="num" w:pos="360"/>
      </w:tabs>
      <w:ind w:left="360" w:hanging="360"/>
      <w:contextualSpacing/>
    </w:pPr>
  </w:style>
  <w:style w:type="paragraph" w:styleId="a">
    <w:name w:val="List Number"/>
    <w:basedOn w:val="a0"/>
    <w:uiPriority w:val="99"/>
    <w:semiHidden/>
    <w:unhideWhenUsed/>
    <w:rsid w:val="00CE0E54"/>
    <w:pPr>
      <w:numPr>
        <w:numId w:val="1"/>
      </w:numPr>
      <w:contextualSpacing/>
    </w:pPr>
  </w:style>
  <w:style w:type="paragraph" w:styleId="22">
    <w:name w:val="List 2"/>
    <w:basedOn w:val="a0"/>
    <w:uiPriority w:val="99"/>
    <w:semiHidden/>
    <w:unhideWhenUsed/>
    <w:rsid w:val="00CE0E54"/>
    <w:pPr>
      <w:ind w:left="566" w:hanging="283"/>
      <w:contextualSpacing/>
    </w:pPr>
  </w:style>
  <w:style w:type="paragraph" w:styleId="32">
    <w:name w:val="List 3"/>
    <w:basedOn w:val="a0"/>
    <w:uiPriority w:val="99"/>
    <w:semiHidden/>
    <w:unhideWhenUsed/>
    <w:rsid w:val="00CE0E54"/>
    <w:pPr>
      <w:ind w:left="849" w:hanging="283"/>
      <w:contextualSpacing/>
    </w:pPr>
  </w:style>
  <w:style w:type="paragraph" w:styleId="23">
    <w:name w:val="List Bullet 2"/>
    <w:basedOn w:val="a0"/>
    <w:uiPriority w:val="99"/>
    <w:semiHidden/>
    <w:unhideWhenUsed/>
    <w:rsid w:val="00CE0E54"/>
    <w:pPr>
      <w:tabs>
        <w:tab w:val="num" w:pos="720"/>
      </w:tabs>
      <w:ind w:left="720" w:hanging="360"/>
      <w:contextualSpacing/>
    </w:pPr>
  </w:style>
  <w:style w:type="paragraph" w:styleId="33">
    <w:name w:val="List Bullet 3"/>
    <w:basedOn w:val="a0"/>
    <w:uiPriority w:val="99"/>
    <w:semiHidden/>
    <w:unhideWhenUsed/>
    <w:rsid w:val="00CE0E54"/>
    <w:pPr>
      <w:tabs>
        <w:tab w:val="num" w:pos="1080"/>
      </w:tabs>
      <w:ind w:left="1080" w:hanging="360"/>
      <w:contextualSpacing/>
    </w:pPr>
  </w:style>
  <w:style w:type="paragraph" w:styleId="24">
    <w:name w:val="List Number 2"/>
    <w:basedOn w:val="a0"/>
    <w:uiPriority w:val="99"/>
    <w:semiHidden/>
    <w:unhideWhenUsed/>
    <w:rsid w:val="00CE0E54"/>
    <w:pPr>
      <w:tabs>
        <w:tab w:val="num" w:pos="360"/>
      </w:tabs>
      <w:ind w:left="360" w:hanging="360"/>
      <w:contextualSpacing/>
    </w:pPr>
  </w:style>
  <w:style w:type="paragraph" w:styleId="34">
    <w:name w:val="List Number 3"/>
    <w:basedOn w:val="a0"/>
    <w:uiPriority w:val="99"/>
    <w:semiHidden/>
    <w:unhideWhenUsed/>
    <w:rsid w:val="00CE0E54"/>
    <w:pPr>
      <w:tabs>
        <w:tab w:val="num" w:pos="720"/>
      </w:tabs>
      <w:ind w:left="720" w:hanging="360"/>
      <w:contextualSpacing/>
    </w:pPr>
  </w:style>
  <w:style w:type="paragraph" w:styleId="af">
    <w:name w:val="Title"/>
    <w:basedOn w:val="a0"/>
    <w:next w:val="a0"/>
    <w:link w:val="af0"/>
    <w:uiPriority w:val="10"/>
    <w:qFormat/>
    <w:rsid w:val="00CE0E54"/>
    <w:pPr>
      <w:spacing w:after="0" w:line="240" w:lineRule="auto"/>
      <w:contextualSpacing/>
    </w:pPr>
    <w:rPr>
      <w:rFonts w:ascii="Calibri" w:eastAsia="MS Gothic" w:hAnsi="Calibri" w:cs="Times New Roman"/>
      <w:color w:val="17365D"/>
      <w:spacing w:val="5"/>
      <w:kern w:val="28"/>
      <w:sz w:val="52"/>
      <w:szCs w:val="52"/>
    </w:rPr>
  </w:style>
  <w:style w:type="character" w:customStyle="1" w:styleId="af0">
    <w:name w:val="Название Знак"/>
    <w:basedOn w:val="a1"/>
    <w:link w:val="af"/>
    <w:uiPriority w:val="10"/>
    <w:rsid w:val="00CE0E54"/>
    <w:rPr>
      <w:rFonts w:ascii="Calibri" w:eastAsia="MS Gothic" w:hAnsi="Calibri" w:cs="Times New Roman"/>
      <w:color w:val="17365D"/>
      <w:spacing w:val="5"/>
      <w:kern w:val="28"/>
      <w:sz w:val="52"/>
      <w:szCs w:val="52"/>
    </w:rPr>
  </w:style>
  <w:style w:type="paragraph" w:styleId="af1">
    <w:name w:val="Body Text"/>
    <w:basedOn w:val="a0"/>
    <w:link w:val="19"/>
    <w:uiPriority w:val="99"/>
    <w:semiHidden/>
    <w:unhideWhenUsed/>
    <w:rsid w:val="00CE0E54"/>
    <w:pPr>
      <w:spacing w:after="120"/>
    </w:pPr>
  </w:style>
  <w:style w:type="character" w:customStyle="1" w:styleId="af2">
    <w:name w:val="Основной текст Знак"/>
    <w:basedOn w:val="a1"/>
    <w:link w:val="1a"/>
    <w:uiPriority w:val="99"/>
    <w:semiHidden/>
    <w:rsid w:val="00CE0E54"/>
  </w:style>
  <w:style w:type="paragraph" w:styleId="af3">
    <w:name w:val="List Continue"/>
    <w:basedOn w:val="a0"/>
    <w:uiPriority w:val="99"/>
    <w:semiHidden/>
    <w:unhideWhenUsed/>
    <w:rsid w:val="00CE0E54"/>
    <w:pPr>
      <w:spacing w:after="120"/>
      <w:ind w:left="283"/>
      <w:contextualSpacing/>
    </w:pPr>
  </w:style>
  <w:style w:type="paragraph" w:styleId="25">
    <w:name w:val="List Continue 2"/>
    <w:basedOn w:val="a0"/>
    <w:uiPriority w:val="99"/>
    <w:semiHidden/>
    <w:unhideWhenUsed/>
    <w:rsid w:val="00CE0E54"/>
    <w:pPr>
      <w:spacing w:after="120"/>
      <w:ind w:left="566"/>
      <w:contextualSpacing/>
    </w:pPr>
  </w:style>
  <w:style w:type="paragraph" w:styleId="35">
    <w:name w:val="List Continue 3"/>
    <w:basedOn w:val="a0"/>
    <w:uiPriority w:val="99"/>
    <w:semiHidden/>
    <w:unhideWhenUsed/>
    <w:rsid w:val="00CE0E54"/>
    <w:pPr>
      <w:spacing w:after="120"/>
      <w:ind w:left="849"/>
      <w:contextualSpacing/>
    </w:pPr>
  </w:style>
  <w:style w:type="paragraph" w:styleId="af4">
    <w:name w:val="Subtitle"/>
    <w:basedOn w:val="a0"/>
    <w:next w:val="a0"/>
    <w:link w:val="af5"/>
    <w:uiPriority w:val="11"/>
    <w:qFormat/>
    <w:rsid w:val="00CE0E54"/>
    <w:rPr>
      <w:rFonts w:ascii="Calibri" w:eastAsia="MS Gothic" w:hAnsi="Calibri" w:cs="Times New Roman"/>
      <w:i/>
      <w:iCs/>
      <w:color w:val="4F81BD"/>
      <w:spacing w:val="15"/>
      <w:sz w:val="24"/>
      <w:szCs w:val="24"/>
    </w:rPr>
  </w:style>
  <w:style w:type="character" w:customStyle="1" w:styleId="af5">
    <w:name w:val="Подзаголовок Знак"/>
    <w:basedOn w:val="a1"/>
    <w:link w:val="af4"/>
    <w:uiPriority w:val="11"/>
    <w:rsid w:val="00CE0E54"/>
    <w:rPr>
      <w:rFonts w:ascii="Calibri" w:eastAsia="MS Gothic" w:hAnsi="Calibri" w:cs="Times New Roman"/>
      <w:i/>
      <w:iCs/>
      <w:color w:val="4F81BD"/>
      <w:spacing w:val="15"/>
      <w:sz w:val="24"/>
      <w:szCs w:val="24"/>
    </w:rPr>
  </w:style>
  <w:style w:type="paragraph" w:styleId="26">
    <w:name w:val="Body Text 2"/>
    <w:basedOn w:val="a0"/>
    <w:link w:val="211"/>
    <w:uiPriority w:val="99"/>
    <w:semiHidden/>
    <w:unhideWhenUsed/>
    <w:rsid w:val="00CE0E54"/>
    <w:pPr>
      <w:spacing w:after="120" w:line="480" w:lineRule="auto"/>
    </w:pPr>
  </w:style>
  <w:style w:type="character" w:customStyle="1" w:styleId="27">
    <w:name w:val="Основной текст 2 Знак"/>
    <w:basedOn w:val="a1"/>
    <w:link w:val="212"/>
    <w:uiPriority w:val="99"/>
    <w:semiHidden/>
    <w:rsid w:val="00CE0E54"/>
  </w:style>
  <w:style w:type="paragraph" w:styleId="36">
    <w:name w:val="Body Text 3"/>
    <w:basedOn w:val="a0"/>
    <w:link w:val="311"/>
    <w:uiPriority w:val="99"/>
    <w:semiHidden/>
    <w:unhideWhenUsed/>
    <w:rsid w:val="00CE0E54"/>
    <w:pPr>
      <w:spacing w:after="120"/>
    </w:pPr>
    <w:rPr>
      <w:sz w:val="16"/>
      <w:szCs w:val="16"/>
    </w:rPr>
  </w:style>
  <w:style w:type="character" w:customStyle="1" w:styleId="37">
    <w:name w:val="Основной текст 3 Знак"/>
    <w:basedOn w:val="a1"/>
    <w:link w:val="312"/>
    <w:uiPriority w:val="99"/>
    <w:semiHidden/>
    <w:rsid w:val="00CE0E54"/>
    <w:rPr>
      <w:sz w:val="16"/>
      <w:szCs w:val="16"/>
    </w:rPr>
  </w:style>
  <w:style w:type="paragraph" w:styleId="af6">
    <w:name w:val="No Spacing"/>
    <w:uiPriority w:val="1"/>
    <w:qFormat/>
    <w:rsid w:val="00CE0E54"/>
    <w:pPr>
      <w:spacing w:after="0" w:line="240" w:lineRule="auto"/>
    </w:pPr>
  </w:style>
  <w:style w:type="paragraph" w:styleId="28">
    <w:name w:val="Quote"/>
    <w:basedOn w:val="a0"/>
    <w:next w:val="a0"/>
    <w:link w:val="29"/>
    <w:uiPriority w:val="29"/>
    <w:qFormat/>
    <w:rsid w:val="00CE0E54"/>
    <w:pPr>
      <w:spacing w:before="200"/>
      <w:ind w:left="864" w:right="864"/>
      <w:jc w:val="center"/>
    </w:pPr>
    <w:rPr>
      <w:i/>
      <w:iCs/>
      <w:color w:val="000000"/>
    </w:rPr>
  </w:style>
  <w:style w:type="character" w:customStyle="1" w:styleId="29">
    <w:name w:val="Цитата 2 Знак"/>
    <w:basedOn w:val="a1"/>
    <w:link w:val="28"/>
    <w:uiPriority w:val="29"/>
    <w:rsid w:val="00CE0E54"/>
    <w:rPr>
      <w:i/>
      <w:iCs/>
      <w:color w:val="000000"/>
    </w:rPr>
  </w:style>
  <w:style w:type="paragraph" w:styleId="af7">
    <w:name w:val="Intense Quote"/>
    <w:basedOn w:val="a0"/>
    <w:next w:val="a0"/>
    <w:link w:val="af8"/>
    <w:uiPriority w:val="30"/>
    <w:qFormat/>
    <w:rsid w:val="00CE0E54"/>
    <w:pPr>
      <w:pBdr>
        <w:top w:val="single" w:sz="4" w:space="10" w:color="4472C4" w:themeColor="accent1"/>
        <w:bottom w:val="single" w:sz="4" w:space="10" w:color="4472C4" w:themeColor="accent1"/>
      </w:pBdr>
      <w:spacing w:before="360" w:after="360"/>
      <w:ind w:left="864" w:right="864"/>
      <w:jc w:val="center"/>
    </w:pPr>
    <w:rPr>
      <w:b/>
      <w:bCs/>
      <w:i/>
      <w:iCs/>
      <w:color w:val="4F81BD"/>
    </w:rPr>
  </w:style>
  <w:style w:type="character" w:customStyle="1" w:styleId="af8">
    <w:name w:val="Выделенная цитата Знак"/>
    <w:basedOn w:val="a1"/>
    <w:link w:val="af7"/>
    <w:uiPriority w:val="30"/>
    <w:rsid w:val="00CE0E54"/>
    <w:rPr>
      <w:b/>
      <w:bCs/>
      <w:i/>
      <w:iCs/>
      <w:color w:val="4F81BD"/>
    </w:rPr>
  </w:style>
  <w:style w:type="paragraph" w:customStyle="1" w:styleId="110">
    <w:name w:val="Заголовок 11"/>
    <w:basedOn w:val="a0"/>
    <w:next w:val="a0"/>
    <w:uiPriority w:val="9"/>
    <w:qFormat/>
    <w:rsid w:val="00CE0E54"/>
    <w:pPr>
      <w:keepNext/>
      <w:keepLines/>
      <w:spacing w:before="480" w:after="0" w:line="276" w:lineRule="auto"/>
      <w:outlineLvl w:val="0"/>
    </w:pPr>
    <w:rPr>
      <w:rFonts w:ascii="Calibri" w:eastAsia="MS Gothic" w:hAnsi="Calibri" w:cs="Times New Roman"/>
      <w:b/>
      <w:bCs/>
      <w:color w:val="365F91"/>
      <w:sz w:val="28"/>
      <w:szCs w:val="28"/>
      <w:lang w:val="en-US"/>
    </w:rPr>
  </w:style>
  <w:style w:type="paragraph" w:customStyle="1" w:styleId="213">
    <w:name w:val="Заголовок 21"/>
    <w:basedOn w:val="a0"/>
    <w:next w:val="a0"/>
    <w:uiPriority w:val="9"/>
    <w:qFormat/>
    <w:rsid w:val="00CE0E54"/>
    <w:pPr>
      <w:keepNext/>
      <w:keepLines/>
      <w:spacing w:before="200" w:after="0" w:line="276" w:lineRule="auto"/>
      <w:outlineLvl w:val="1"/>
    </w:pPr>
    <w:rPr>
      <w:rFonts w:ascii="Calibri" w:eastAsia="MS Gothic" w:hAnsi="Calibri" w:cs="Times New Roman"/>
      <w:b/>
      <w:bCs/>
      <w:color w:val="4F81BD"/>
      <w:sz w:val="26"/>
      <w:szCs w:val="26"/>
      <w:lang w:val="en-US"/>
    </w:rPr>
  </w:style>
  <w:style w:type="paragraph" w:customStyle="1" w:styleId="313">
    <w:name w:val="Заголовок 31"/>
    <w:basedOn w:val="a0"/>
    <w:next w:val="a0"/>
    <w:uiPriority w:val="9"/>
    <w:qFormat/>
    <w:rsid w:val="00CE0E54"/>
    <w:pPr>
      <w:keepNext/>
      <w:keepLines/>
      <w:spacing w:before="200" w:after="0" w:line="276" w:lineRule="auto"/>
      <w:outlineLvl w:val="2"/>
    </w:pPr>
    <w:rPr>
      <w:rFonts w:ascii="Calibri" w:eastAsia="MS Gothic" w:hAnsi="Calibri" w:cs="Times New Roman"/>
      <w:b/>
      <w:bCs/>
      <w:color w:val="4F81BD"/>
      <w:lang w:val="en-US"/>
    </w:rPr>
  </w:style>
  <w:style w:type="paragraph" w:customStyle="1" w:styleId="41">
    <w:name w:val="Заголовок 41"/>
    <w:basedOn w:val="a0"/>
    <w:next w:val="a0"/>
    <w:uiPriority w:val="9"/>
    <w:semiHidden/>
    <w:qFormat/>
    <w:rsid w:val="00CE0E54"/>
    <w:pPr>
      <w:keepNext/>
      <w:keepLines/>
      <w:spacing w:before="200" w:after="0" w:line="276" w:lineRule="auto"/>
      <w:outlineLvl w:val="3"/>
    </w:pPr>
    <w:rPr>
      <w:rFonts w:ascii="Calibri" w:eastAsia="MS Gothic" w:hAnsi="Calibri" w:cs="Times New Roman"/>
      <w:b/>
      <w:bCs/>
      <w:i/>
      <w:iCs/>
      <w:color w:val="4F81BD"/>
      <w:lang w:val="en-US"/>
    </w:rPr>
  </w:style>
  <w:style w:type="paragraph" w:customStyle="1" w:styleId="51">
    <w:name w:val="Заголовок 51"/>
    <w:basedOn w:val="a0"/>
    <w:next w:val="a0"/>
    <w:uiPriority w:val="9"/>
    <w:semiHidden/>
    <w:qFormat/>
    <w:rsid w:val="00CE0E54"/>
    <w:pPr>
      <w:keepNext/>
      <w:keepLines/>
      <w:spacing w:before="200" w:after="0" w:line="276" w:lineRule="auto"/>
      <w:outlineLvl w:val="4"/>
    </w:pPr>
    <w:rPr>
      <w:rFonts w:ascii="Calibri" w:eastAsia="MS Gothic" w:hAnsi="Calibri" w:cs="Times New Roman"/>
      <w:color w:val="243F60"/>
      <w:lang w:val="en-US"/>
    </w:rPr>
  </w:style>
  <w:style w:type="paragraph" w:customStyle="1" w:styleId="61">
    <w:name w:val="Заголовок 61"/>
    <w:basedOn w:val="a0"/>
    <w:next w:val="a0"/>
    <w:uiPriority w:val="9"/>
    <w:semiHidden/>
    <w:qFormat/>
    <w:rsid w:val="00CE0E54"/>
    <w:pPr>
      <w:keepNext/>
      <w:keepLines/>
      <w:spacing w:before="200" w:after="0" w:line="276" w:lineRule="auto"/>
      <w:outlineLvl w:val="5"/>
    </w:pPr>
    <w:rPr>
      <w:rFonts w:ascii="Calibri" w:eastAsia="MS Gothic" w:hAnsi="Calibri" w:cs="Times New Roman"/>
      <w:i/>
      <w:iCs/>
      <w:color w:val="243F60"/>
      <w:lang w:val="en-US"/>
    </w:rPr>
  </w:style>
  <w:style w:type="paragraph" w:customStyle="1" w:styleId="71">
    <w:name w:val="Заголовок 71"/>
    <w:basedOn w:val="a0"/>
    <w:next w:val="a0"/>
    <w:uiPriority w:val="9"/>
    <w:semiHidden/>
    <w:qFormat/>
    <w:rsid w:val="00CE0E54"/>
    <w:pPr>
      <w:keepNext/>
      <w:keepLines/>
      <w:spacing w:before="200" w:after="0" w:line="276" w:lineRule="auto"/>
      <w:outlineLvl w:val="6"/>
    </w:pPr>
    <w:rPr>
      <w:rFonts w:ascii="Calibri" w:eastAsia="MS Gothic" w:hAnsi="Calibri" w:cs="Times New Roman"/>
      <w:i/>
      <w:iCs/>
      <w:color w:val="404040"/>
      <w:lang w:val="en-US"/>
    </w:rPr>
  </w:style>
  <w:style w:type="paragraph" w:customStyle="1" w:styleId="81">
    <w:name w:val="Заголовок 81"/>
    <w:basedOn w:val="a0"/>
    <w:next w:val="a0"/>
    <w:uiPriority w:val="9"/>
    <w:semiHidden/>
    <w:qFormat/>
    <w:rsid w:val="00CE0E54"/>
    <w:pPr>
      <w:keepNext/>
      <w:keepLines/>
      <w:spacing w:before="200" w:after="0" w:line="276" w:lineRule="auto"/>
      <w:outlineLvl w:val="7"/>
    </w:pPr>
    <w:rPr>
      <w:rFonts w:ascii="Calibri" w:eastAsia="MS Gothic" w:hAnsi="Calibri" w:cs="Times New Roman"/>
      <w:color w:val="4F81BD"/>
      <w:sz w:val="20"/>
      <w:szCs w:val="20"/>
      <w:lang w:val="en-US"/>
    </w:rPr>
  </w:style>
  <w:style w:type="paragraph" w:customStyle="1" w:styleId="91">
    <w:name w:val="Заголовок 91"/>
    <w:basedOn w:val="a0"/>
    <w:next w:val="a0"/>
    <w:uiPriority w:val="9"/>
    <w:semiHidden/>
    <w:qFormat/>
    <w:rsid w:val="00CE0E54"/>
    <w:pPr>
      <w:keepNext/>
      <w:keepLines/>
      <w:spacing w:before="200" w:after="0" w:line="276" w:lineRule="auto"/>
      <w:outlineLvl w:val="8"/>
    </w:pPr>
    <w:rPr>
      <w:rFonts w:ascii="Calibri" w:eastAsia="MS Gothic" w:hAnsi="Calibri" w:cs="Times New Roman"/>
      <w:i/>
      <w:iCs/>
      <w:color w:val="404040"/>
      <w:sz w:val="20"/>
      <w:szCs w:val="20"/>
      <w:lang w:val="en-US"/>
    </w:rPr>
  </w:style>
  <w:style w:type="paragraph" w:customStyle="1" w:styleId="14">
    <w:name w:val="Верхний колонтитул1"/>
    <w:basedOn w:val="a0"/>
    <w:next w:val="a7"/>
    <w:link w:val="a8"/>
    <w:uiPriority w:val="99"/>
    <w:rsid w:val="00CE0E54"/>
    <w:pPr>
      <w:tabs>
        <w:tab w:val="center" w:pos="4680"/>
        <w:tab w:val="right" w:pos="9360"/>
      </w:tabs>
      <w:spacing w:after="0" w:line="240" w:lineRule="auto"/>
    </w:pPr>
  </w:style>
  <w:style w:type="paragraph" w:customStyle="1" w:styleId="16">
    <w:name w:val="Нижний колонтитул1"/>
    <w:basedOn w:val="a0"/>
    <w:next w:val="a9"/>
    <w:link w:val="aa"/>
    <w:uiPriority w:val="99"/>
    <w:rsid w:val="00CE0E54"/>
    <w:pPr>
      <w:tabs>
        <w:tab w:val="center" w:pos="4680"/>
        <w:tab w:val="right" w:pos="9360"/>
      </w:tabs>
      <w:spacing w:after="0" w:line="240" w:lineRule="auto"/>
    </w:pPr>
  </w:style>
  <w:style w:type="paragraph" w:customStyle="1" w:styleId="1b">
    <w:name w:val="Без интервала1"/>
    <w:next w:val="af6"/>
    <w:uiPriority w:val="1"/>
    <w:qFormat/>
    <w:rsid w:val="00CE0E54"/>
    <w:pPr>
      <w:spacing w:after="0" w:line="240" w:lineRule="auto"/>
    </w:pPr>
    <w:rPr>
      <w:rFonts w:eastAsia="MS Mincho"/>
      <w:lang w:val="en-US"/>
    </w:rPr>
  </w:style>
  <w:style w:type="paragraph" w:customStyle="1" w:styleId="1c">
    <w:name w:val="Заголовок1"/>
    <w:basedOn w:val="a0"/>
    <w:next w:val="a0"/>
    <w:uiPriority w:val="10"/>
    <w:qFormat/>
    <w:rsid w:val="00CE0E54"/>
    <w:pPr>
      <w:pBdr>
        <w:bottom w:val="single" w:sz="8" w:space="4" w:color="4F81BD"/>
      </w:pBdr>
      <w:spacing w:after="300" w:line="240" w:lineRule="auto"/>
      <w:contextualSpacing/>
    </w:pPr>
    <w:rPr>
      <w:rFonts w:ascii="Calibri" w:eastAsia="MS Gothic" w:hAnsi="Calibri" w:cs="Times New Roman"/>
      <w:color w:val="17365D"/>
      <w:spacing w:val="5"/>
      <w:kern w:val="28"/>
      <w:sz w:val="52"/>
      <w:szCs w:val="52"/>
      <w:lang w:val="en-US"/>
    </w:rPr>
  </w:style>
  <w:style w:type="paragraph" w:customStyle="1" w:styleId="1d">
    <w:name w:val="Подзаголовок1"/>
    <w:basedOn w:val="a0"/>
    <w:next w:val="a0"/>
    <w:uiPriority w:val="11"/>
    <w:qFormat/>
    <w:rsid w:val="00CE0E54"/>
    <w:pPr>
      <w:spacing w:after="200" w:line="276" w:lineRule="auto"/>
    </w:pPr>
    <w:rPr>
      <w:rFonts w:ascii="Calibri" w:eastAsia="MS Gothic" w:hAnsi="Calibri" w:cs="Times New Roman"/>
      <w:i/>
      <w:iCs/>
      <w:color w:val="4F81BD"/>
      <w:spacing w:val="15"/>
      <w:sz w:val="24"/>
      <w:szCs w:val="24"/>
      <w:lang w:val="en-US"/>
    </w:rPr>
  </w:style>
  <w:style w:type="paragraph" w:customStyle="1" w:styleId="1a">
    <w:name w:val="Основной текст1"/>
    <w:basedOn w:val="a0"/>
    <w:next w:val="af1"/>
    <w:link w:val="af2"/>
    <w:uiPriority w:val="99"/>
    <w:rsid w:val="00CE0E54"/>
    <w:pPr>
      <w:spacing w:after="120" w:line="276" w:lineRule="auto"/>
    </w:pPr>
  </w:style>
  <w:style w:type="paragraph" w:customStyle="1" w:styleId="212">
    <w:name w:val="Основной текст 21"/>
    <w:basedOn w:val="a0"/>
    <w:next w:val="26"/>
    <w:link w:val="27"/>
    <w:uiPriority w:val="99"/>
    <w:rsid w:val="00CE0E54"/>
    <w:pPr>
      <w:spacing w:after="120" w:line="480" w:lineRule="auto"/>
    </w:pPr>
  </w:style>
  <w:style w:type="paragraph" w:customStyle="1" w:styleId="312">
    <w:name w:val="Основной текст 31"/>
    <w:basedOn w:val="a0"/>
    <w:next w:val="36"/>
    <w:link w:val="37"/>
    <w:uiPriority w:val="99"/>
    <w:rsid w:val="00CE0E54"/>
    <w:pPr>
      <w:spacing w:after="120" w:line="276" w:lineRule="auto"/>
    </w:pPr>
    <w:rPr>
      <w:sz w:val="16"/>
      <w:szCs w:val="16"/>
    </w:rPr>
  </w:style>
  <w:style w:type="paragraph" w:customStyle="1" w:styleId="1e">
    <w:name w:val="Список1"/>
    <w:basedOn w:val="a0"/>
    <w:next w:val="ad"/>
    <w:uiPriority w:val="99"/>
    <w:rsid w:val="00CE0E54"/>
    <w:pPr>
      <w:spacing w:after="200" w:line="276" w:lineRule="auto"/>
      <w:ind w:left="360" w:hanging="360"/>
      <w:contextualSpacing/>
    </w:pPr>
    <w:rPr>
      <w:rFonts w:eastAsia="MS Mincho"/>
      <w:lang w:val="en-US"/>
    </w:rPr>
  </w:style>
  <w:style w:type="paragraph" w:customStyle="1" w:styleId="214">
    <w:name w:val="Список 21"/>
    <w:basedOn w:val="a0"/>
    <w:next w:val="22"/>
    <w:uiPriority w:val="99"/>
    <w:rsid w:val="00CE0E54"/>
    <w:pPr>
      <w:spacing w:after="200" w:line="276" w:lineRule="auto"/>
      <w:ind w:left="720" w:hanging="360"/>
      <w:contextualSpacing/>
    </w:pPr>
    <w:rPr>
      <w:rFonts w:eastAsia="MS Mincho"/>
      <w:lang w:val="en-US"/>
    </w:rPr>
  </w:style>
  <w:style w:type="paragraph" w:customStyle="1" w:styleId="314">
    <w:name w:val="Список 31"/>
    <w:basedOn w:val="a0"/>
    <w:next w:val="32"/>
    <w:uiPriority w:val="99"/>
    <w:rsid w:val="00CE0E54"/>
    <w:pPr>
      <w:spacing w:after="200" w:line="276" w:lineRule="auto"/>
      <w:ind w:left="1080" w:hanging="360"/>
      <w:contextualSpacing/>
    </w:pPr>
    <w:rPr>
      <w:rFonts w:eastAsia="MS Mincho"/>
      <w:lang w:val="en-US"/>
    </w:rPr>
  </w:style>
  <w:style w:type="paragraph" w:customStyle="1" w:styleId="10">
    <w:name w:val="Маркированный список1"/>
    <w:basedOn w:val="a0"/>
    <w:next w:val="ae"/>
    <w:uiPriority w:val="99"/>
    <w:rsid w:val="00CE0E54"/>
    <w:pPr>
      <w:numPr>
        <w:numId w:val="2"/>
      </w:numPr>
      <w:spacing w:after="200" w:line="276" w:lineRule="auto"/>
      <w:contextualSpacing/>
    </w:pPr>
    <w:rPr>
      <w:rFonts w:eastAsia="MS Mincho"/>
      <w:lang w:val="en-US"/>
    </w:rPr>
  </w:style>
  <w:style w:type="paragraph" w:customStyle="1" w:styleId="210">
    <w:name w:val="Маркированный список 21"/>
    <w:basedOn w:val="a0"/>
    <w:next w:val="23"/>
    <w:uiPriority w:val="99"/>
    <w:rsid w:val="00CE0E54"/>
    <w:pPr>
      <w:numPr>
        <w:numId w:val="3"/>
      </w:numPr>
      <w:spacing w:after="200" w:line="276" w:lineRule="auto"/>
      <w:contextualSpacing/>
    </w:pPr>
    <w:rPr>
      <w:rFonts w:eastAsia="MS Mincho"/>
      <w:lang w:val="en-US"/>
    </w:rPr>
  </w:style>
  <w:style w:type="paragraph" w:customStyle="1" w:styleId="310">
    <w:name w:val="Маркированный список 31"/>
    <w:basedOn w:val="a0"/>
    <w:next w:val="33"/>
    <w:uiPriority w:val="99"/>
    <w:rsid w:val="00CE0E54"/>
    <w:pPr>
      <w:numPr>
        <w:numId w:val="4"/>
      </w:numPr>
      <w:spacing w:after="200" w:line="276" w:lineRule="auto"/>
      <w:contextualSpacing/>
    </w:pPr>
    <w:rPr>
      <w:rFonts w:eastAsia="MS Mincho"/>
      <w:lang w:val="en-US"/>
    </w:rPr>
  </w:style>
  <w:style w:type="paragraph" w:customStyle="1" w:styleId="1">
    <w:name w:val="Нумерованный список1"/>
    <w:basedOn w:val="a0"/>
    <w:next w:val="a"/>
    <w:uiPriority w:val="99"/>
    <w:rsid w:val="00CE0E54"/>
    <w:pPr>
      <w:numPr>
        <w:numId w:val="5"/>
      </w:numPr>
      <w:spacing w:after="200" w:line="276" w:lineRule="auto"/>
      <w:contextualSpacing/>
    </w:pPr>
    <w:rPr>
      <w:rFonts w:eastAsia="MS Mincho"/>
      <w:lang w:val="en-US"/>
    </w:rPr>
  </w:style>
  <w:style w:type="paragraph" w:customStyle="1" w:styleId="21">
    <w:name w:val="Нумерованный список 21"/>
    <w:basedOn w:val="a0"/>
    <w:next w:val="24"/>
    <w:uiPriority w:val="99"/>
    <w:rsid w:val="00CE0E54"/>
    <w:pPr>
      <w:numPr>
        <w:numId w:val="6"/>
      </w:numPr>
      <w:spacing w:after="200" w:line="276" w:lineRule="auto"/>
      <w:contextualSpacing/>
    </w:pPr>
    <w:rPr>
      <w:rFonts w:eastAsia="MS Mincho"/>
      <w:lang w:val="en-US"/>
    </w:rPr>
  </w:style>
  <w:style w:type="paragraph" w:customStyle="1" w:styleId="31">
    <w:name w:val="Нумерованный список 31"/>
    <w:basedOn w:val="a0"/>
    <w:next w:val="34"/>
    <w:uiPriority w:val="99"/>
    <w:rsid w:val="00CE0E54"/>
    <w:pPr>
      <w:numPr>
        <w:numId w:val="7"/>
      </w:numPr>
      <w:spacing w:after="200" w:line="276" w:lineRule="auto"/>
      <w:contextualSpacing/>
    </w:pPr>
    <w:rPr>
      <w:rFonts w:eastAsia="MS Mincho"/>
      <w:lang w:val="en-US"/>
    </w:rPr>
  </w:style>
  <w:style w:type="paragraph" w:customStyle="1" w:styleId="1f">
    <w:name w:val="Продолжение списка1"/>
    <w:basedOn w:val="a0"/>
    <w:next w:val="af3"/>
    <w:uiPriority w:val="99"/>
    <w:rsid w:val="00CE0E54"/>
    <w:pPr>
      <w:spacing w:after="120" w:line="276" w:lineRule="auto"/>
      <w:ind w:left="360"/>
      <w:contextualSpacing/>
    </w:pPr>
    <w:rPr>
      <w:rFonts w:eastAsia="MS Mincho"/>
      <w:lang w:val="en-US"/>
    </w:rPr>
  </w:style>
  <w:style w:type="paragraph" w:customStyle="1" w:styleId="215">
    <w:name w:val="Продолжение списка 21"/>
    <w:basedOn w:val="a0"/>
    <w:next w:val="25"/>
    <w:uiPriority w:val="99"/>
    <w:rsid w:val="00CE0E54"/>
    <w:pPr>
      <w:spacing w:after="120" w:line="276" w:lineRule="auto"/>
      <w:ind w:left="720"/>
      <w:contextualSpacing/>
    </w:pPr>
    <w:rPr>
      <w:rFonts w:eastAsia="MS Mincho"/>
      <w:lang w:val="en-US"/>
    </w:rPr>
  </w:style>
  <w:style w:type="paragraph" w:customStyle="1" w:styleId="315">
    <w:name w:val="Продолжение списка 31"/>
    <w:basedOn w:val="a0"/>
    <w:next w:val="35"/>
    <w:uiPriority w:val="99"/>
    <w:rsid w:val="00CE0E54"/>
    <w:pPr>
      <w:spacing w:after="120" w:line="276" w:lineRule="auto"/>
      <w:ind w:left="1080"/>
      <w:contextualSpacing/>
    </w:pPr>
    <w:rPr>
      <w:rFonts w:eastAsia="MS Mincho"/>
      <w:lang w:val="en-US"/>
    </w:rPr>
  </w:style>
  <w:style w:type="paragraph" w:customStyle="1" w:styleId="18">
    <w:name w:val="Текст макроса1"/>
    <w:next w:val="ab"/>
    <w:link w:val="ac"/>
    <w:uiPriority w:val="99"/>
    <w:rsid w:val="00CE0E54"/>
    <w:pPr>
      <w:tabs>
        <w:tab w:val="left" w:pos="576"/>
        <w:tab w:val="left" w:pos="1152"/>
        <w:tab w:val="left" w:pos="1728"/>
        <w:tab w:val="left" w:pos="2304"/>
        <w:tab w:val="left" w:pos="2880"/>
        <w:tab w:val="left" w:pos="3456"/>
        <w:tab w:val="left" w:pos="4032"/>
      </w:tabs>
      <w:spacing w:after="200" w:line="276" w:lineRule="auto"/>
    </w:pPr>
    <w:rPr>
      <w:rFonts w:ascii="Consolas" w:hAnsi="Consolas"/>
      <w:sz w:val="20"/>
      <w:szCs w:val="20"/>
    </w:rPr>
  </w:style>
  <w:style w:type="paragraph" w:customStyle="1" w:styleId="216">
    <w:name w:val="Цитата 21"/>
    <w:basedOn w:val="a0"/>
    <w:next w:val="a0"/>
    <w:uiPriority w:val="29"/>
    <w:qFormat/>
    <w:rsid w:val="00CE0E54"/>
    <w:pPr>
      <w:spacing w:after="200" w:line="276" w:lineRule="auto"/>
    </w:pPr>
    <w:rPr>
      <w:rFonts w:eastAsia="MS Mincho"/>
      <w:i/>
      <w:iCs/>
      <w:color w:val="000000"/>
      <w:lang w:val="en-US"/>
    </w:rPr>
  </w:style>
  <w:style w:type="paragraph" w:customStyle="1" w:styleId="1f0">
    <w:name w:val="Название объекта1"/>
    <w:basedOn w:val="a0"/>
    <w:next w:val="a0"/>
    <w:uiPriority w:val="35"/>
    <w:semiHidden/>
    <w:qFormat/>
    <w:rsid w:val="00CE0E54"/>
    <w:pPr>
      <w:spacing w:after="200" w:line="240" w:lineRule="auto"/>
    </w:pPr>
    <w:rPr>
      <w:rFonts w:eastAsia="MS Mincho"/>
      <w:b/>
      <w:bCs/>
      <w:color w:val="4F81BD"/>
      <w:sz w:val="18"/>
      <w:szCs w:val="18"/>
      <w:lang w:val="en-US"/>
    </w:rPr>
  </w:style>
  <w:style w:type="paragraph" w:customStyle="1" w:styleId="1f1">
    <w:name w:val="Выделенная цитата1"/>
    <w:basedOn w:val="a0"/>
    <w:next w:val="a0"/>
    <w:uiPriority w:val="30"/>
    <w:qFormat/>
    <w:rsid w:val="00CE0E54"/>
    <w:pPr>
      <w:pBdr>
        <w:bottom w:val="single" w:sz="4" w:space="4" w:color="4F81BD"/>
      </w:pBdr>
      <w:spacing w:before="200" w:after="280" w:line="276" w:lineRule="auto"/>
      <w:ind w:left="936" w:right="936"/>
    </w:pPr>
    <w:rPr>
      <w:rFonts w:eastAsia="MS Mincho"/>
      <w:b/>
      <w:bCs/>
      <w:i/>
      <w:iCs/>
      <w:color w:val="4F81BD"/>
      <w:lang w:val="en-US"/>
    </w:rPr>
  </w:style>
  <w:style w:type="paragraph" w:customStyle="1" w:styleId="1f2">
    <w:name w:val="Заголовок оглавления1"/>
    <w:basedOn w:val="11"/>
    <w:next w:val="a0"/>
    <w:uiPriority w:val="39"/>
    <w:semiHidden/>
    <w:qFormat/>
    <w:rsid w:val="00CE0E54"/>
  </w:style>
  <w:style w:type="character" w:styleId="af9">
    <w:name w:val="Subtle Emphasis"/>
    <w:basedOn w:val="a1"/>
    <w:uiPriority w:val="19"/>
    <w:qFormat/>
    <w:rsid w:val="00CE0E54"/>
    <w:rPr>
      <w:i/>
      <w:iCs/>
      <w:color w:val="404040" w:themeColor="text1" w:themeTint="BF"/>
    </w:rPr>
  </w:style>
  <w:style w:type="character" w:styleId="afa">
    <w:name w:val="Intense Emphasis"/>
    <w:basedOn w:val="a1"/>
    <w:uiPriority w:val="21"/>
    <w:qFormat/>
    <w:rsid w:val="00CE0E54"/>
    <w:rPr>
      <w:i/>
      <w:iCs/>
      <w:color w:val="4472C4" w:themeColor="accent1"/>
    </w:rPr>
  </w:style>
  <w:style w:type="character" w:styleId="afb">
    <w:name w:val="Subtle Reference"/>
    <w:basedOn w:val="a1"/>
    <w:uiPriority w:val="31"/>
    <w:qFormat/>
    <w:rsid w:val="00CE0E54"/>
    <w:rPr>
      <w:smallCaps/>
      <w:color w:val="5A5A5A" w:themeColor="text1" w:themeTint="A5"/>
    </w:rPr>
  </w:style>
  <w:style w:type="character" w:styleId="afc">
    <w:name w:val="Intense Reference"/>
    <w:basedOn w:val="a1"/>
    <w:uiPriority w:val="32"/>
    <w:qFormat/>
    <w:rsid w:val="00CE0E54"/>
    <w:rPr>
      <w:b/>
      <w:bCs/>
      <w:smallCaps/>
      <w:color w:val="4472C4" w:themeColor="accent1"/>
      <w:spacing w:val="5"/>
    </w:rPr>
  </w:style>
  <w:style w:type="character" w:styleId="afd">
    <w:name w:val="Book Title"/>
    <w:basedOn w:val="a1"/>
    <w:uiPriority w:val="33"/>
    <w:qFormat/>
    <w:rsid w:val="00CE0E54"/>
    <w:rPr>
      <w:b/>
      <w:bCs/>
      <w:smallCaps/>
      <w:spacing w:val="5"/>
    </w:rPr>
  </w:style>
  <w:style w:type="character" w:customStyle="1" w:styleId="1f3">
    <w:name w:val="Слабое выделение1"/>
    <w:basedOn w:val="a1"/>
    <w:uiPriority w:val="19"/>
    <w:qFormat/>
    <w:rsid w:val="00CE0E54"/>
    <w:rPr>
      <w:i/>
      <w:iCs/>
      <w:color w:val="808080"/>
    </w:rPr>
  </w:style>
  <w:style w:type="character" w:customStyle="1" w:styleId="1f4">
    <w:name w:val="Сильное выделение1"/>
    <w:basedOn w:val="a1"/>
    <w:uiPriority w:val="21"/>
    <w:qFormat/>
    <w:rsid w:val="00CE0E54"/>
    <w:rPr>
      <w:b/>
      <w:bCs/>
      <w:i/>
      <w:iCs/>
      <w:color w:val="4F81BD"/>
    </w:rPr>
  </w:style>
  <w:style w:type="character" w:customStyle="1" w:styleId="1f5">
    <w:name w:val="Слабая ссылка1"/>
    <w:basedOn w:val="a1"/>
    <w:uiPriority w:val="31"/>
    <w:qFormat/>
    <w:rsid w:val="00CE0E54"/>
    <w:rPr>
      <w:smallCaps/>
      <w:color w:val="C0504D"/>
      <w:u w:val="single"/>
    </w:rPr>
  </w:style>
  <w:style w:type="character" w:customStyle="1" w:styleId="1f6">
    <w:name w:val="Сильная ссылка1"/>
    <w:basedOn w:val="a1"/>
    <w:uiPriority w:val="32"/>
    <w:qFormat/>
    <w:rsid w:val="00CE0E54"/>
    <w:rPr>
      <w:b/>
      <w:bCs/>
      <w:smallCaps/>
      <w:color w:val="C0504D"/>
      <w:spacing w:val="5"/>
      <w:u w:val="single"/>
    </w:rPr>
  </w:style>
  <w:style w:type="character" w:customStyle="1" w:styleId="111">
    <w:name w:val="Заголовок 1 Знак1"/>
    <w:basedOn w:val="a1"/>
    <w:uiPriority w:val="9"/>
    <w:rsid w:val="00CE0E54"/>
    <w:rPr>
      <w:rFonts w:asciiTheme="majorHAnsi" w:eastAsiaTheme="majorEastAsia" w:hAnsiTheme="majorHAnsi" w:cstheme="majorBidi" w:hint="default"/>
      <w:color w:val="2F5496" w:themeColor="accent1" w:themeShade="BF"/>
      <w:sz w:val="32"/>
      <w:szCs w:val="32"/>
    </w:rPr>
  </w:style>
  <w:style w:type="character" w:customStyle="1" w:styleId="217">
    <w:name w:val="Заголовок 2 Знак1"/>
    <w:basedOn w:val="a1"/>
    <w:uiPriority w:val="9"/>
    <w:semiHidden/>
    <w:rsid w:val="00CE0E54"/>
    <w:rPr>
      <w:rFonts w:asciiTheme="majorHAnsi" w:eastAsiaTheme="majorEastAsia" w:hAnsiTheme="majorHAnsi" w:cstheme="majorBidi" w:hint="default"/>
      <w:color w:val="2F5496" w:themeColor="accent1" w:themeShade="BF"/>
      <w:sz w:val="26"/>
      <w:szCs w:val="26"/>
    </w:rPr>
  </w:style>
  <w:style w:type="character" w:customStyle="1" w:styleId="316">
    <w:name w:val="Заголовок 3 Знак1"/>
    <w:basedOn w:val="a1"/>
    <w:uiPriority w:val="9"/>
    <w:semiHidden/>
    <w:rsid w:val="00CE0E54"/>
    <w:rPr>
      <w:rFonts w:asciiTheme="majorHAnsi" w:eastAsiaTheme="majorEastAsia" w:hAnsiTheme="majorHAnsi" w:cstheme="majorBidi" w:hint="default"/>
      <w:color w:val="1F3763" w:themeColor="accent1" w:themeShade="7F"/>
      <w:sz w:val="24"/>
      <w:szCs w:val="24"/>
    </w:rPr>
  </w:style>
  <w:style w:type="character" w:customStyle="1" w:styleId="410">
    <w:name w:val="Заголовок 4 Знак1"/>
    <w:basedOn w:val="a1"/>
    <w:uiPriority w:val="9"/>
    <w:semiHidden/>
    <w:rsid w:val="00CE0E54"/>
    <w:rPr>
      <w:rFonts w:asciiTheme="majorHAnsi" w:eastAsiaTheme="majorEastAsia" w:hAnsiTheme="majorHAnsi" w:cstheme="majorBidi" w:hint="default"/>
      <w:i/>
      <w:iCs/>
      <w:color w:val="2F5496" w:themeColor="accent1" w:themeShade="BF"/>
    </w:rPr>
  </w:style>
  <w:style w:type="character" w:customStyle="1" w:styleId="510">
    <w:name w:val="Заголовок 5 Знак1"/>
    <w:basedOn w:val="a1"/>
    <w:uiPriority w:val="9"/>
    <w:semiHidden/>
    <w:rsid w:val="00CE0E54"/>
    <w:rPr>
      <w:rFonts w:asciiTheme="majorHAnsi" w:eastAsiaTheme="majorEastAsia" w:hAnsiTheme="majorHAnsi" w:cstheme="majorBidi" w:hint="default"/>
      <w:color w:val="2F5496" w:themeColor="accent1" w:themeShade="BF"/>
    </w:rPr>
  </w:style>
  <w:style w:type="character" w:customStyle="1" w:styleId="610">
    <w:name w:val="Заголовок 6 Знак1"/>
    <w:basedOn w:val="a1"/>
    <w:uiPriority w:val="9"/>
    <w:semiHidden/>
    <w:rsid w:val="00CE0E54"/>
    <w:rPr>
      <w:rFonts w:asciiTheme="majorHAnsi" w:eastAsiaTheme="majorEastAsia" w:hAnsiTheme="majorHAnsi" w:cstheme="majorBidi" w:hint="default"/>
      <w:color w:val="1F3763" w:themeColor="accent1" w:themeShade="7F"/>
    </w:rPr>
  </w:style>
  <w:style w:type="character" w:customStyle="1" w:styleId="710">
    <w:name w:val="Заголовок 7 Знак1"/>
    <w:basedOn w:val="a1"/>
    <w:uiPriority w:val="9"/>
    <w:semiHidden/>
    <w:rsid w:val="00CE0E54"/>
    <w:rPr>
      <w:rFonts w:asciiTheme="majorHAnsi" w:eastAsiaTheme="majorEastAsia" w:hAnsiTheme="majorHAnsi" w:cstheme="majorBidi" w:hint="default"/>
      <w:i/>
      <w:iCs/>
      <w:color w:val="1F3763" w:themeColor="accent1" w:themeShade="7F"/>
    </w:rPr>
  </w:style>
  <w:style w:type="character" w:customStyle="1" w:styleId="810">
    <w:name w:val="Заголовок 8 Знак1"/>
    <w:basedOn w:val="a1"/>
    <w:uiPriority w:val="9"/>
    <w:semiHidden/>
    <w:rsid w:val="00CE0E54"/>
    <w:rPr>
      <w:rFonts w:asciiTheme="majorHAnsi" w:eastAsiaTheme="majorEastAsia" w:hAnsiTheme="majorHAnsi" w:cstheme="majorBidi" w:hint="default"/>
      <w:color w:val="272727" w:themeColor="text1" w:themeTint="D8"/>
      <w:sz w:val="21"/>
      <w:szCs w:val="21"/>
    </w:rPr>
  </w:style>
  <w:style w:type="character" w:customStyle="1" w:styleId="910">
    <w:name w:val="Заголовок 9 Знак1"/>
    <w:basedOn w:val="a1"/>
    <w:uiPriority w:val="9"/>
    <w:semiHidden/>
    <w:rsid w:val="00CE0E54"/>
    <w:rPr>
      <w:rFonts w:asciiTheme="majorHAnsi" w:eastAsiaTheme="majorEastAsia" w:hAnsiTheme="majorHAnsi" w:cstheme="majorBidi" w:hint="default"/>
      <w:i/>
      <w:iCs/>
      <w:color w:val="272727" w:themeColor="text1" w:themeTint="D8"/>
      <w:sz w:val="21"/>
      <w:szCs w:val="21"/>
    </w:rPr>
  </w:style>
  <w:style w:type="character" w:customStyle="1" w:styleId="13">
    <w:name w:val="Верхний колонтитул Знак1"/>
    <w:basedOn w:val="a1"/>
    <w:link w:val="a7"/>
    <w:uiPriority w:val="99"/>
    <w:semiHidden/>
    <w:locked/>
    <w:rsid w:val="00CE0E54"/>
  </w:style>
  <w:style w:type="character" w:customStyle="1" w:styleId="15">
    <w:name w:val="Нижний колонтитул Знак1"/>
    <w:basedOn w:val="a1"/>
    <w:link w:val="a9"/>
    <w:uiPriority w:val="99"/>
    <w:semiHidden/>
    <w:locked/>
    <w:rsid w:val="00CE0E54"/>
  </w:style>
  <w:style w:type="character" w:customStyle="1" w:styleId="1f7">
    <w:name w:val="Заголовок Знак1"/>
    <w:basedOn w:val="a1"/>
    <w:uiPriority w:val="10"/>
    <w:rsid w:val="00CE0E54"/>
    <w:rPr>
      <w:rFonts w:asciiTheme="majorHAnsi" w:eastAsiaTheme="majorEastAsia" w:hAnsiTheme="majorHAnsi" w:cstheme="majorBidi" w:hint="default"/>
      <w:spacing w:val="-10"/>
      <w:kern w:val="28"/>
      <w:sz w:val="56"/>
      <w:szCs w:val="56"/>
    </w:rPr>
  </w:style>
  <w:style w:type="character" w:customStyle="1" w:styleId="1f8">
    <w:name w:val="Подзаголовок Знак1"/>
    <w:basedOn w:val="a1"/>
    <w:uiPriority w:val="11"/>
    <w:rsid w:val="00CE0E54"/>
    <w:rPr>
      <w:rFonts w:ascii="Times New Roman" w:eastAsiaTheme="minorEastAsia" w:hAnsi="Times New Roman" w:cs="Times New Roman" w:hint="default"/>
      <w:color w:val="5A5A5A" w:themeColor="text1" w:themeTint="A5"/>
      <w:spacing w:val="15"/>
    </w:rPr>
  </w:style>
  <w:style w:type="character" w:customStyle="1" w:styleId="19">
    <w:name w:val="Основной текст Знак1"/>
    <w:basedOn w:val="a1"/>
    <w:link w:val="af1"/>
    <w:uiPriority w:val="99"/>
    <w:semiHidden/>
    <w:locked/>
    <w:rsid w:val="00CE0E54"/>
  </w:style>
  <w:style w:type="character" w:customStyle="1" w:styleId="211">
    <w:name w:val="Основной текст 2 Знак1"/>
    <w:basedOn w:val="a1"/>
    <w:link w:val="26"/>
    <w:uiPriority w:val="99"/>
    <w:semiHidden/>
    <w:locked/>
    <w:rsid w:val="00CE0E54"/>
  </w:style>
  <w:style w:type="character" w:customStyle="1" w:styleId="311">
    <w:name w:val="Основной текст 3 Знак1"/>
    <w:basedOn w:val="a1"/>
    <w:link w:val="36"/>
    <w:uiPriority w:val="99"/>
    <w:semiHidden/>
    <w:locked/>
    <w:rsid w:val="00CE0E54"/>
    <w:rPr>
      <w:sz w:val="16"/>
      <w:szCs w:val="16"/>
    </w:rPr>
  </w:style>
  <w:style w:type="character" w:customStyle="1" w:styleId="17">
    <w:name w:val="Текст макроса Знак1"/>
    <w:basedOn w:val="a1"/>
    <w:link w:val="ab"/>
    <w:uiPriority w:val="99"/>
    <w:semiHidden/>
    <w:locked/>
    <w:rsid w:val="00CE0E54"/>
    <w:rPr>
      <w:rFonts w:ascii="Consolas" w:hAnsi="Consolas"/>
      <w:sz w:val="20"/>
      <w:szCs w:val="20"/>
    </w:rPr>
  </w:style>
  <w:style w:type="character" w:customStyle="1" w:styleId="218">
    <w:name w:val="Цитата 2 Знак1"/>
    <w:basedOn w:val="a1"/>
    <w:uiPriority w:val="29"/>
    <w:rsid w:val="00CE0E54"/>
    <w:rPr>
      <w:i/>
      <w:iCs/>
      <w:color w:val="404040" w:themeColor="text1" w:themeTint="BF"/>
    </w:rPr>
  </w:style>
  <w:style w:type="character" w:customStyle="1" w:styleId="1f9">
    <w:name w:val="Выделенная цитата Знак1"/>
    <w:basedOn w:val="a1"/>
    <w:uiPriority w:val="30"/>
    <w:rsid w:val="00CE0E54"/>
    <w:rPr>
      <w:i/>
      <w:iCs/>
      <w:color w:val="4472C4" w:themeColor="accent1"/>
    </w:rPr>
  </w:style>
  <w:style w:type="table" w:styleId="afe">
    <w:name w:val="Table Grid"/>
    <w:basedOn w:val="a2"/>
    <w:uiPriority w:val="39"/>
    <w:rsid w:val="00CE0E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Light Shading"/>
    <w:basedOn w:val="a2"/>
    <w:uiPriority w:val="60"/>
    <w:semiHidden/>
    <w:unhideWhenUsed/>
    <w:rsid w:val="00CE0E5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f0">
    <w:name w:val="Light List"/>
    <w:basedOn w:val="a2"/>
    <w:uiPriority w:val="61"/>
    <w:semiHidden/>
    <w:unhideWhenUsed/>
    <w:rsid w:val="00CE0E5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f1">
    <w:name w:val="Light Grid"/>
    <w:basedOn w:val="a2"/>
    <w:uiPriority w:val="62"/>
    <w:semiHidden/>
    <w:unhideWhenUsed/>
    <w:rsid w:val="00CE0E5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fa">
    <w:name w:val="Medium Shading 1"/>
    <w:basedOn w:val="a2"/>
    <w:uiPriority w:val="63"/>
    <w:semiHidden/>
    <w:unhideWhenUsed/>
    <w:rsid w:val="00CE0E5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2a">
    <w:name w:val="Medium Shading 2"/>
    <w:basedOn w:val="a2"/>
    <w:uiPriority w:val="64"/>
    <w:semiHidden/>
    <w:unhideWhenUsed/>
    <w:rsid w:val="00CE0E54"/>
    <w:pPr>
      <w:spacing w:after="0" w:line="240" w:lineRule="auto"/>
    </w:p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fb">
    <w:name w:val="Medium List 1"/>
    <w:basedOn w:val="a2"/>
    <w:uiPriority w:val="65"/>
    <w:semiHidden/>
    <w:unhideWhenUsed/>
    <w:rsid w:val="00CE0E5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2b">
    <w:name w:val="Medium List 2"/>
    <w:basedOn w:val="a2"/>
    <w:uiPriority w:val="66"/>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fc">
    <w:name w:val="Medium Grid 1"/>
    <w:basedOn w:val="a2"/>
    <w:uiPriority w:val="67"/>
    <w:semiHidden/>
    <w:unhideWhenUsed/>
    <w:rsid w:val="00CE0E5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2c">
    <w:name w:val="Medium Grid 2"/>
    <w:basedOn w:val="a2"/>
    <w:uiPriority w:val="68"/>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38">
    <w:name w:val="Medium Grid 3"/>
    <w:basedOn w:val="a2"/>
    <w:uiPriority w:val="69"/>
    <w:semiHidden/>
    <w:unhideWhenUsed/>
    <w:rsid w:val="00CE0E5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aff2">
    <w:name w:val="Dark List"/>
    <w:basedOn w:val="a2"/>
    <w:uiPriority w:val="70"/>
    <w:semiHidden/>
    <w:unhideWhenUsed/>
    <w:rsid w:val="00CE0E5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aff3">
    <w:name w:val="Colorful Shading"/>
    <w:basedOn w:val="a2"/>
    <w:uiPriority w:val="71"/>
    <w:semiHidden/>
    <w:unhideWhenUsed/>
    <w:rsid w:val="00CE0E54"/>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aff4">
    <w:name w:val="Colorful List"/>
    <w:basedOn w:val="a2"/>
    <w:uiPriority w:val="72"/>
    <w:semiHidden/>
    <w:unhideWhenUsed/>
    <w:rsid w:val="00CE0E5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aff5">
    <w:name w:val="Colorful Grid"/>
    <w:basedOn w:val="a2"/>
    <w:uiPriority w:val="73"/>
    <w:semiHidden/>
    <w:unhideWhenUsed/>
    <w:rsid w:val="00CE0E5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Light Shading Accent 1"/>
    <w:basedOn w:val="a2"/>
    <w:uiPriority w:val="60"/>
    <w:semiHidden/>
    <w:unhideWhenUsed/>
    <w:rsid w:val="00CE0E54"/>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10">
    <w:name w:val="Light List Accent 1"/>
    <w:basedOn w:val="a2"/>
    <w:uiPriority w:val="61"/>
    <w:semiHidden/>
    <w:unhideWhenUsed/>
    <w:rsid w:val="00CE0E54"/>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11">
    <w:name w:val="Light Grid Accent 1"/>
    <w:basedOn w:val="a2"/>
    <w:uiPriority w:val="62"/>
    <w:semiHidden/>
    <w:unhideWhenUsed/>
    <w:rsid w:val="00CE0E54"/>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1-1">
    <w:name w:val="Medium Shading 1 Accent 1"/>
    <w:basedOn w:val="a2"/>
    <w:uiPriority w:val="63"/>
    <w:semiHidden/>
    <w:unhideWhenUsed/>
    <w:rsid w:val="00CE0E54"/>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2-1">
    <w:name w:val="Medium Shading 2 Accent 1"/>
    <w:basedOn w:val="a2"/>
    <w:uiPriority w:val="64"/>
    <w:semiHidden/>
    <w:unhideWhenUsed/>
    <w:rsid w:val="00CE0E54"/>
    <w:pPr>
      <w:spacing w:after="0" w:line="240" w:lineRule="auto"/>
    </w:p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0">
    <w:name w:val="Medium List 1 Accent 1"/>
    <w:basedOn w:val="a2"/>
    <w:uiPriority w:val="65"/>
    <w:semiHidden/>
    <w:unhideWhenUsed/>
    <w:rsid w:val="00CE0E54"/>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hint="default"/>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2-10">
    <w:name w:val="Medium List 2 Accent 1"/>
    <w:basedOn w:val="a2"/>
    <w:uiPriority w:val="66"/>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11">
    <w:name w:val="Medium Grid 1 Accent 1"/>
    <w:basedOn w:val="a2"/>
    <w:uiPriority w:val="67"/>
    <w:semiHidden/>
    <w:unhideWhenUsed/>
    <w:rsid w:val="00CE0E54"/>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2-11">
    <w:name w:val="Medium Grid 2 Accent 1"/>
    <w:basedOn w:val="a2"/>
    <w:uiPriority w:val="68"/>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3-1">
    <w:name w:val="Medium Grid 3 Accent 1"/>
    <w:basedOn w:val="a2"/>
    <w:uiPriority w:val="69"/>
    <w:semiHidden/>
    <w:unhideWhenUsed/>
    <w:rsid w:val="00CE0E5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12">
    <w:name w:val="Dark List Accent 1"/>
    <w:basedOn w:val="a2"/>
    <w:uiPriority w:val="70"/>
    <w:semiHidden/>
    <w:unhideWhenUsed/>
    <w:rsid w:val="00CE0E54"/>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13">
    <w:name w:val="Colorful Shading Accent 1"/>
    <w:basedOn w:val="a2"/>
    <w:uiPriority w:val="71"/>
    <w:semiHidden/>
    <w:unhideWhenUsed/>
    <w:rsid w:val="00CE0E54"/>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14">
    <w:name w:val="Colorful List Accent 1"/>
    <w:basedOn w:val="a2"/>
    <w:uiPriority w:val="72"/>
    <w:semiHidden/>
    <w:unhideWhenUsed/>
    <w:rsid w:val="00CE0E54"/>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15">
    <w:name w:val="Colorful Grid Accent 1"/>
    <w:basedOn w:val="a2"/>
    <w:uiPriority w:val="73"/>
    <w:semiHidden/>
    <w:unhideWhenUsed/>
    <w:rsid w:val="00CE0E5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2">
    <w:name w:val="Light Shading Accent 2"/>
    <w:basedOn w:val="a2"/>
    <w:uiPriority w:val="60"/>
    <w:semiHidden/>
    <w:unhideWhenUsed/>
    <w:rsid w:val="00CE0E54"/>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Lines="0" w:before="0" w:beforeAutospacing="0" w:afterLines="0" w:after="0" w:afterAutospacing="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20">
    <w:name w:val="Light List Accent 2"/>
    <w:basedOn w:val="a2"/>
    <w:uiPriority w:val="61"/>
    <w:semiHidden/>
    <w:unhideWhenUsed/>
    <w:rsid w:val="00CE0E5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ED7D31" w:themeFill="accent2"/>
      </w:tcPr>
    </w:tblStylePr>
    <w:tblStylePr w:type="lastRow">
      <w:pPr>
        <w:spacing w:beforeLines="0" w:before="0" w:beforeAutospacing="0" w:afterLines="0" w:after="0" w:afterAutospacing="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21">
    <w:name w:val="Light Grid Accent 2"/>
    <w:basedOn w:val="a2"/>
    <w:uiPriority w:val="62"/>
    <w:semiHidden/>
    <w:unhideWhenUsed/>
    <w:rsid w:val="00CE0E5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1-2">
    <w:name w:val="Medium Shading 1 Accent 2"/>
    <w:basedOn w:val="a2"/>
    <w:uiPriority w:val="63"/>
    <w:semiHidden/>
    <w:unhideWhenUsed/>
    <w:rsid w:val="00CE0E54"/>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Lines="0" w:before="0" w:beforeAutospacing="0" w:afterLines="0" w:after="0" w:afterAutospacing="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2-2">
    <w:name w:val="Medium Shading 2 Accent 2"/>
    <w:basedOn w:val="a2"/>
    <w:uiPriority w:val="64"/>
    <w:semiHidden/>
    <w:unhideWhenUsed/>
    <w:rsid w:val="00CE0E54"/>
    <w:pPr>
      <w:spacing w:after="0" w:line="240" w:lineRule="auto"/>
    </w:p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2"/>
    <w:uiPriority w:val="65"/>
    <w:semiHidden/>
    <w:unhideWhenUsed/>
    <w:rsid w:val="00CE0E54"/>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hint="default"/>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2-20">
    <w:name w:val="Medium List 2 Accent 2"/>
    <w:basedOn w:val="a2"/>
    <w:uiPriority w:val="66"/>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21">
    <w:name w:val="Medium Grid 1 Accent 2"/>
    <w:basedOn w:val="a2"/>
    <w:uiPriority w:val="67"/>
    <w:semiHidden/>
    <w:unhideWhenUsed/>
    <w:rsid w:val="00CE0E54"/>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21">
    <w:name w:val="Medium Grid 2 Accent 2"/>
    <w:basedOn w:val="a2"/>
    <w:uiPriority w:val="68"/>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3-2">
    <w:name w:val="Medium Grid 3 Accent 2"/>
    <w:basedOn w:val="a2"/>
    <w:uiPriority w:val="69"/>
    <w:semiHidden/>
    <w:unhideWhenUsed/>
    <w:rsid w:val="00CE0E5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22">
    <w:name w:val="Dark List Accent 2"/>
    <w:basedOn w:val="a2"/>
    <w:uiPriority w:val="70"/>
    <w:semiHidden/>
    <w:unhideWhenUsed/>
    <w:rsid w:val="00CE0E54"/>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23">
    <w:name w:val="Colorful Shading Accent 2"/>
    <w:basedOn w:val="a2"/>
    <w:uiPriority w:val="71"/>
    <w:semiHidden/>
    <w:unhideWhenUsed/>
    <w:rsid w:val="00CE0E54"/>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24">
    <w:name w:val="Colorful List Accent 2"/>
    <w:basedOn w:val="a2"/>
    <w:uiPriority w:val="72"/>
    <w:semiHidden/>
    <w:unhideWhenUsed/>
    <w:rsid w:val="00CE0E54"/>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25">
    <w:name w:val="Colorful Grid Accent 2"/>
    <w:basedOn w:val="a2"/>
    <w:uiPriority w:val="73"/>
    <w:semiHidden/>
    <w:unhideWhenUsed/>
    <w:rsid w:val="00CE0E5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
    <w:name w:val="Light Shading Accent 3"/>
    <w:basedOn w:val="a2"/>
    <w:uiPriority w:val="60"/>
    <w:semiHidden/>
    <w:unhideWhenUsed/>
    <w:rsid w:val="00CE0E54"/>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Lines="0" w:before="0" w:beforeAutospacing="0" w:afterLines="0" w:after="0" w:afterAutospacing="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30">
    <w:name w:val="Light List Accent 3"/>
    <w:basedOn w:val="a2"/>
    <w:uiPriority w:val="61"/>
    <w:semiHidden/>
    <w:unhideWhenUsed/>
    <w:rsid w:val="00CE0E54"/>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A5A5A5" w:themeFill="accent3"/>
      </w:tcPr>
    </w:tblStylePr>
    <w:tblStylePr w:type="lastRow">
      <w:pPr>
        <w:spacing w:beforeLines="0" w:before="0" w:beforeAutospacing="0" w:afterLines="0" w:after="0" w:afterAutospacing="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31">
    <w:name w:val="Light Grid Accent 3"/>
    <w:basedOn w:val="a2"/>
    <w:uiPriority w:val="62"/>
    <w:semiHidden/>
    <w:unhideWhenUsed/>
    <w:rsid w:val="00CE0E54"/>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1-3">
    <w:name w:val="Medium Shading 1 Accent 3"/>
    <w:basedOn w:val="a2"/>
    <w:uiPriority w:val="63"/>
    <w:semiHidden/>
    <w:unhideWhenUsed/>
    <w:rsid w:val="00CE0E54"/>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Lines="0" w:before="0" w:beforeAutospacing="0" w:afterLines="0" w:after="0" w:afterAutospacing="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2-3">
    <w:name w:val="Medium Shading 2 Accent 3"/>
    <w:basedOn w:val="a2"/>
    <w:uiPriority w:val="64"/>
    <w:semiHidden/>
    <w:unhideWhenUsed/>
    <w:rsid w:val="00CE0E54"/>
    <w:pPr>
      <w:spacing w:after="0" w:line="240" w:lineRule="auto"/>
    </w:p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Medium List 1 Accent 3"/>
    <w:basedOn w:val="a2"/>
    <w:uiPriority w:val="65"/>
    <w:semiHidden/>
    <w:unhideWhenUsed/>
    <w:rsid w:val="00CE0E54"/>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hint="default"/>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2-30">
    <w:name w:val="Medium List 2 Accent 3"/>
    <w:basedOn w:val="a2"/>
    <w:uiPriority w:val="66"/>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1">
    <w:name w:val="Medium Grid 1 Accent 3"/>
    <w:basedOn w:val="a2"/>
    <w:uiPriority w:val="67"/>
    <w:semiHidden/>
    <w:unhideWhenUsed/>
    <w:rsid w:val="00CE0E54"/>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31">
    <w:name w:val="Medium Grid 2 Accent 3"/>
    <w:basedOn w:val="a2"/>
    <w:uiPriority w:val="68"/>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3-3">
    <w:name w:val="Medium Grid 3 Accent 3"/>
    <w:basedOn w:val="a2"/>
    <w:uiPriority w:val="69"/>
    <w:semiHidden/>
    <w:unhideWhenUsed/>
    <w:rsid w:val="00CE0E5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2">
    <w:name w:val="Dark List Accent 3"/>
    <w:basedOn w:val="a2"/>
    <w:uiPriority w:val="70"/>
    <w:semiHidden/>
    <w:unhideWhenUsed/>
    <w:rsid w:val="00CE0E54"/>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33">
    <w:name w:val="Colorful Shading Accent 3"/>
    <w:basedOn w:val="a2"/>
    <w:uiPriority w:val="71"/>
    <w:semiHidden/>
    <w:unhideWhenUsed/>
    <w:rsid w:val="00CE0E54"/>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34">
    <w:name w:val="Colorful List Accent 3"/>
    <w:basedOn w:val="a2"/>
    <w:uiPriority w:val="72"/>
    <w:semiHidden/>
    <w:unhideWhenUsed/>
    <w:rsid w:val="00CE0E54"/>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35">
    <w:name w:val="Colorful Grid Accent 3"/>
    <w:basedOn w:val="a2"/>
    <w:uiPriority w:val="73"/>
    <w:semiHidden/>
    <w:unhideWhenUsed/>
    <w:rsid w:val="00CE0E5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
    <w:name w:val="Light Shading Accent 4"/>
    <w:basedOn w:val="a2"/>
    <w:uiPriority w:val="60"/>
    <w:semiHidden/>
    <w:unhideWhenUsed/>
    <w:rsid w:val="00CE0E54"/>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Lines="0" w:before="0" w:beforeAutospacing="0" w:afterLines="0" w:after="0" w:afterAutospacing="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40">
    <w:name w:val="Light List Accent 4"/>
    <w:basedOn w:val="a2"/>
    <w:uiPriority w:val="61"/>
    <w:semiHidden/>
    <w:unhideWhenUsed/>
    <w:rsid w:val="00CE0E54"/>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FFC000" w:themeFill="accent4"/>
      </w:tcPr>
    </w:tblStylePr>
    <w:tblStylePr w:type="lastRow">
      <w:pPr>
        <w:spacing w:beforeLines="0" w:before="0" w:beforeAutospacing="0" w:afterLines="0" w:after="0" w:afterAutospacing="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41">
    <w:name w:val="Light Grid Accent 4"/>
    <w:basedOn w:val="a2"/>
    <w:uiPriority w:val="62"/>
    <w:semiHidden/>
    <w:unhideWhenUsed/>
    <w:rsid w:val="00CE0E54"/>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1-4">
    <w:name w:val="Medium Shading 1 Accent 4"/>
    <w:basedOn w:val="a2"/>
    <w:uiPriority w:val="63"/>
    <w:semiHidden/>
    <w:unhideWhenUsed/>
    <w:rsid w:val="00CE0E54"/>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Lines="0" w:before="0" w:beforeAutospacing="0" w:afterLines="0" w:after="0" w:afterAutospacing="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2-4">
    <w:name w:val="Medium Shading 2 Accent 4"/>
    <w:basedOn w:val="a2"/>
    <w:uiPriority w:val="64"/>
    <w:semiHidden/>
    <w:unhideWhenUsed/>
    <w:rsid w:val="00CE0E54"/>
    <w:pPr>
      <w:spacing w:after="0" w:line="240" w:lineRule="auto"/>
    </w:p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0">
    <w:name w:val="Medium List 1 Accent 4"/>
    <w:basedOn w:val="a2"/>
    <w:uiPriority w:val="65"/>
    <w:semiHidden/>
    <w:unhideWhenUsed/>
    <w:rsid w:val="00CE0E54"/>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hint="default"/>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2-40">
    <w:name w:val="Medium List 2 Accent 4"/>
    <w:basedOn w:val="a2"/>
    <w:uiPriority w:val="66"/>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41">
    <w:name w:val="Medium Grid 1 Accent 4"/>
    <w:basedOn w:val="a2"/>
    <w:uiPriority w:val="67"/>
    <w:semiHidden/>
    <w:unhideWhenUsed/>
    <w:rsid w:val="00CE0E54"/>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2-41">
    <w:name w:val="Medium Grid 2 Accent 4"/>
    <w:basedOn w:val="a2"/>
    <w:uiPriority w:val="68"/>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3-4">
    <w:name w:val="Medium Grid 3 Accent 4"/>
    <w:basedOn w:val="a2"/>
    <w:uiPriority w:val="69"/>
    <w:semiHidden/>
    <w:unhideWhenUsed/>
    <w:rsid w:val="00CE0E5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42">
    <w:name w:val="Dark List Accent 4"/>
    <w:basedOn w:val="a2"/>
    <w:uiPriority w:val="70"/>
    <w:semiHidden/>
    <w:unhideWhenUsed/>
    <w:rsid w:val="00CE0E54"/>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43">
    <w:name w:val="Colorful Shading Accent 4"/>
    <w:basedOn w:val="a2"/>
    <w:uiPriority w:val="71"/>
    <w:semiHidden/>
    <w:unhideWhenUsed/>
    <w:rsid w:val="00CE0E54"/>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44">
    <w:name w:val="Colorful List Accent 4"/>
    <w:basedOn w:val="a2"/>
    <w:uiPriority w:val="72"/>
    <w:semiHidden/>
    <w:unhideWhenUsed/>
    <w:rsid w:val="00CE0E54"/>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45">
    <w:name w:val="Colorful Grid Accent 4"/>
    <w:basedOn w:val="a2"/>
    <w:uiPriority w:val="73"/>
    <w:semiHidden/>
    <w:unhideWhenUsed/>
    <w:rsid w:val="00CE0E5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
    <w:name w:val="Light Shading Accent 5"/>
    <w:basedOn w:val="a2"/>
    <w:uiPriority w:val="60"/>
    <w:semiHidden/>
    <w:unhideWhenUsed/>
    <w:rsid w:val="00CE0E54"/>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50">
    <w:name w:val="Light List Accent 5"/>
    <w:basedOn w:val="a2"/>
    <w:uiPriority w:val="61"/>
    <w:semiHidden/>
    <w:unhideWhenUsed/>
    <w:rsid w:val="00CE0E54"/>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5"/>
      </w:tcPr>
    </w:tblStylePr>
    <w:tblStylePr w:type="lastRow">
      <w:pPr>
        <w:spacing w:beforeLines="0" w:before="0" w:beforeAutospacing="0" w:afterLines="0" w:after="0" w:afterAutospacing="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51">
    <w:name w:val="Light Grid Accent 5"/>
    <w:basedOn w:val="a2"/>
    <w:uiPriority w:val="62"/>
    <w:semiHidden/>
    <w:unhideWhenUsed/>
    <w:rsid w:val="00CE0E54"/>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5">
    <w:name w:val="Medium Shading 1 Accent 5"/>
    <w:basedOn w:val="a2"/>
    <w:uiPriority w:val="63"/>
    <w:semiHidden/>
    <w:unhideWhenUsed/>
    <w:rsid w:val="00CE0E54"/>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Lines="0" w:before="0" w:beforeAutospacing="0" w:afterLines="0" w:after="0" w:afterAutospacing="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2-5">
    <w:name w:val="Medium Shading 2 Accent 5"/>
    <w:basedOn w:val="a2"/>
    <w:uiPriority w:val="64"/>
    <w:semiHidden/>
    <w:unhideWhenUsed/>
    <w:rsid w:val="00CE0E54"/>
    <w:pPr>
      <w:spacing w:after="0" w:line="240" w:lineRule="auto"/>
    </w:p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50">
    <w:name w:val="Medium List 1 Accent 5"/>
    <w:basedOn w:val="a2"/>
    <w:uiPriority w:val="65"/>
    <w:semiHidden/>
    <w:unhideWhenUsed/>
    <w:rsid w:val="00CE0E54"/>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hint="default"/>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2-50">
    <w:name w:val="Medium List 2 Accent 5"/>
    <w:basedOn w:val="a2"/>
    <w:uiPriority w:val="66"/>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51">
    <w:name w:val="Medium Grid 1 Accent 5"/>
    <w:basedOn w:val="a2"/>
    <w:uiPriority w:val="67"/>
    <w:semiHidden/>
    <w:unhideWhenUsed/>
    <w:rsid w:val="00CE0E54"/>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2-51">
    <w:name w:val="Medium Grid 2 Accent 5"/>
    <w:basedOn w:val="a2"/>
    <w:uiPriority w:val="68"/>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3-5">
    <w:name w:val="Medium Grid 3 Accent 5"/>
    <w:basedOn w:val="a2"/>
    <w:uiPriority w:val="69"/>
    <w:semiHidden/>
    <w:unhideWhenUsed/>
    <w:rsid w:val="00CE0E5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52">
    <w:name w:val="Dark List Accent 5"/>
    <w:basedOn w:val="a2"/>
    <w:uiPriority w:val="70"/>
    <w:semiHidden/>
    <w:unhideWhenUsed/>
    <w:rsid w:val="00CE0E54"/>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53">
    <w:name w:val="Colorful Shading Accent 5"/>
    <w:basedOn w:val="a2"/>
    <w:uiPriority w:val="71"/>
    <w:semiHidden/>
    <w:unhideWhenUsed/>
    <w:rsid w:val="00CE0E54"/>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54">
    <w:name w:val="Colorful List Accent 5"/>
    <w:basedOn w:val="a2"/>
    <w:uiPriority w:val="72"/>
    <w:semiHidden/>
    <w:unhideWhenUsed/>
    <w:rsid w:val="00CE0E54"/>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55">
    <w:name w:val="Colorful Grid Accent 5"/>
    <w:basedOn w:val="a2"/>
    <w:uiPriority w:val="73"/>
    <w:semiHidden/>
    <w:unhideWhenUsed/>
    <w:rsid w:val="00CE0E5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6">
    <w:name w:val="Light Shading Accent 6"/>
    <w:basedOn w:val="a2"/>
    <w:uiPriority w:val="60"/>
    <w:semiHidden/>
    <w:unhideWhenUsed/>
    <w:rsid w:val="00CE0E54"/>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Lines="0" w:before="0" w:beforeAutospacing="0" w:afterLines="0" w:after="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60">
    <w:name w:val="Light List Accent 6"/>
    <w:basedOn w:val="a2"/>
    <w:uiPriority w:val="61"/>
    <w:semiHidden/>
    <w:unhideWhenUsed/>
    <w:rsid w:val="00CE0E54"/>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61">
    <w:name w:val="Light Grid Accent 6"/>
    <w:basedOn w:val="a2"/>
    <w:uiPriority w:val="62"/>
    <w:semiHidden/>
    <w:unhideWhenUsed/>
    <w:rsid w:val="00CE0E54"/>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6">
    <w:name w:val="Medium Shading 1 Accent 6"/>
    <w:basedOn w:val="a2"/>
    <w:uiPriority w:val="63"/>
    <w:semiHidden/>
    <w:unhideWhenUsed/>
    <w:rsid w:val="00CE0E54"/>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6">
    <w:name w:val="Medium Shading 2 Accent 6"/>
    <w:basedOn w:val="a2"/>
    <w:uiPriority w:val="64"/>
    <w:semiHidden/>
    <w:unhideWhenUsed/>
    <w:rsid w:val="00CE0E54"/>
    <w:pPr>
      <w:spacing w:after="0" w:line="240" w:lineRule="auto"/>
    </w:p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0">
    <w:name w:val="Medium List 1 Accent 6"/>
    <w:basedOn w:val="a2"/>
    <w:uiPriority w:val="65"/>
    <w:semiHidden/>
    <w:unhideWhenUsed/>
    <w:rsid w:val="00CE0E54"/>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hint="default"/>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60">
    <w:name w:val="Medium List 2 Accent 6"/>
    <w:basedOn w:val="a2"/>
    <w:uiPriority w:val="66"/>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1">
    <w:name w:val="Medium Grid 1 Accent 6"/>
    <w:basedOn w:val="a2"/>
    <w:uiPriority w:val="67"/>
    <w:semiHidden/>
    <w:unhideWhenUsed/>
    <w:rsid w:val="00CE0E54"/>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61">
    <w:name w:val="Medium Grid 2 Accent 6"/>
    <w:basedOn w:val="a2"/>
    <w:uiPriority w:val="68"/>
    <w:semiHidden/>
    <w:unhideWhenUsed/>
    <w:rsid w:val="00CE0E5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6">
    <w:name w:val="Medium Grid 3 Accent 6"/>
    <w:basedOn w:val="a2"/>
    <w:uiPriority w:val="69"/>
    <w:semiHidden/>
    <w:unhideWhenUsed/>
    <w:rsid w:val="00CE0E5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62">
    <w:name w:val="Dark List Accent 6"/>
    <w:basedOn w:val="a2"/>
    <w:uiPriority w:val="70"/>
    <w:semiHidden/>
    <w:unhideWhenUsed/>
    <w:rsid w:val="00CE0E54"/>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63">
    <w:name w:val="Colorful Shading Accent 6"/>
    <w:basedOn w:val="a2"/>
    <w:uiPriority w:val="71"/>
    <w:semiHidden/>
    <w:unhideWhenUsed/>
    <w:rsid w:val="00CE0E54"/>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64">
    <w:name w:val="Colorful List Accent 6"/>
    <w:basedOn w:val="a2"/>
    <w:uiPriority w:val="72"/>
    <w:semiHidden/>
    <w:unhideWhenUsed/>
    <w:rsid w:val="00CE0E54"/>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65">
    <w:name w:val="Colorful Grid Accent 6"/>
    <w:basedOn w:val="a2"/>
    <w:uiPriority w:val="73"/>
    <w:semiHidden/>
    <w:unhideWhenUsed/>
    <w:rsid w:val="00CE0E5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1fd">
    <w:name w:val="Сетка таблицы1"/>
    <w:basedOn w:val="a2"/>
    <w:uiPriority w:val="59"/>
    <w:rsid w:val="00CE0E54"/>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Светлая заливка1"/>
    <w:basedOn w:val="a2"/>
    <w:uiPriority w:val="60"/>
    <w:rsid w:val="00CE0E54"/>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ветлая заливка - Акцент 11"/>
    <w:basedOn w:val="a2"/>
    <w:uiPriority w:val="60"/>
    <w:rsid w:val="00CE0E54"/>
    <w:pPr>
      <w:spacing w:after="0" w:line="240" w:lineRule="auto"/>
    </w:pPr>
    <w:rPr>
      <w:rFonts w:eastAsia="MS Mincho"/>
      <w:color w:val="365F91"/>
      <w:lang w:val="en-US"/>
    </w:rPr>
    <w:tblPr>
      <w:tblStyleRowBandSize w:val="1"/>
      <w:tblStyleColBandSize w:val="1"/>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0">
    <w:name w:val="Светлая заливка - Акцент 21"/>
    <w:basedOn w:val="a2"/>
    <w:uiPriority w:val="60"/>
    <w:rsid w:val="00CE0E54"/>
    <w:pPr>
      <w:spacing w:after="0" w:line="240" w:lineRule="auto"/>
    </w:pPr>
    <w:rPr>
      <w:rFonts w:eastAsia="MS Mincho"/>
      <w:color w:val="943634"/>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0">
    <w:name w:val="Светлая заливка - Акцент 31"/>
    <w:basedOn w:val="a2"/>
    <w:uiPriority w:val="60"/>
    <w:rsid w:val="00CE0E54"/>
    <w:pPr>
      <w:spacing w:after="0" w:line="240" w:lineRule="auto"/>
    </w:pPr>
    <w:rPr>
      <w:rFonts w:eastAsia="MS Mincho"/>
      <w:color w:val="76923C"/>
      <w:lang w:val="en-US"/>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0">
    <w:name w:val="Светлая заливка - Акцент 41"/>
    <w:basedOn w:val="a2"/>
    <w:uiPriority w:val="60"/>
    <w:rsid w:val="00CE0E54"/>
    <w:pPr>
      <w:spacing w:after="0" w:line="240" w:lineRule="auto"/>
    </w:pPr>
    <w:rPr>
      <w:rFonts w:eastAsia="MS Mincho"/>
      <w:color w:val="5F497A"/>
      <w:lang w:val="en-US"/>
    </w:rPr>
    <w:tblPr>
      <w:tblStyleRowBandSize w:val="1"/>
      <w:tblStyleColBandSize w:val="1"/>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0">
    <w:name w:val="Светлая заливка - Акцент 51"/>
    <w:basedOn w:val="a2"/>
    <w:uiPriority w:val="60"/>
    <w:rsid w:val="00CE0E54"/>
    <w:pPr>
      <w:spacing w:after="0" w:line="240" w:lineRule="auto"/>
    </w:pPr>
    <w:rPr>
      <w:rFonts w:eastAsia="MS Mincho"/>
      <w:color w:val="31849B"/>
      <w:lang w:val="en-US"/>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0">
    <w:name w:val="Светлая заливка - Акцент 61"/>
    <w:basedOn w:val="a2"/>
    <w:uiPriority w:val="60"/>
    <w:rsid w:val="00CE0E54"/>
    <w:pPr>
      <w:spacing w:after="0" w:line="240" w:lineRule="auto"/>
    </w:pPr>
    <w:rPr>
      <w:rFonts w:eastAsia="MS Mincho"/>
      <w:color w:val="E36C0A"/>
      <w:lang w:val="en-US"/>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f">
    <w:name w:val="Светлый список1"/>
    <w:basedOn w:val="a2"/>
    <w:uiPriority w:val="61"/>
    <w:rsid w:val="00CE0E54"/>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Светлый список - Акцент 11"/>
    <w:basedOn w:val="a2"/>
    <w:uiPriority w:val="61"/>
    <w:rsid w:val="00CE0E54"/>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Светлый список - Акцент 21"/>
    <w:basedOn w:val="a2"/>
    <w:uiPriority w:val="61"/>
    <w:rsid w:val="00CE0E54"/>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1">
    <w:name w:val="Светлый список - Акцент 31"/>
    <w:basedOn w:val="a2"/>
    <w:uiPriority w:val="61"/>
    <w:rsid w:val="00CE0E54"/>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1">
    <w:name w:val="Светлый список - Акцент 41"/>
    <w:basedOn w:val="a2"/>
    <w:uiPriority w:val="61"/>
    <w:rsid w:val="00CE0E54"/>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1">
    <w:name w:val="Светлый список - Акцент 51"/>
    <w:basedOn w:val="a2"/>
    <w:uiPriority w:val="61"/>
    <w:rsid w:val="00CE0E54"/>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1">
    <w:name w:val="Светлый список - Акцент 61"/>
    <w:basedOn w:val="a2"/>
    <w:uiPriority w:val="61"/>
    <w:rsid w:val="00CE0E54"/>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f0">
    <w:name w:val="Светлая сетка1"/>
    <w:basedOn w:val="a2"/>
    <w:uiPriority w:val="62"/>
    <w:rsid w:val="00CE0E54"/>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2">
    <w:name w:val="Светлая сетка - Акцент 11"/>
    <w:basedOn w:val="a2"/>
    <w:uiPriority w:val="62"/>
    <w:rsid w:val="00CE0E54"/>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2">
    <w:name w:val="Светлая сетка - Акцент 21"/>
    <w:basedOn w:val="a2"/>
    <w:uiPriority w:val="62"/>
    <w:rsid w:val="00CE0E54"/>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2">
    <w:name w:val="Светлая сетка - Акцент 31"/>
    <w:basedOn w:val="a2"/>
    <w:uiPriority w:val="62"/>
    <w:rsid w:val="00CE0E54"/>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2">
    <w:name w:val="Светлая сетка - Акцент 41"/>
    <w:basedOn w:val="a2"/>
    <w:uiPriority w:val="62"/>
    <w:rsid w:val="00CE0E54"/>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2">
    <w:name w:val="Светлая сетка - Акцент 51"/>
    <w:basedOn w:val="a2"/>
    <w:uiPriority w:val="62"/>
    <w:rsid w:val="00CE0E54"/>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2">
    <w:name w:val="Светлая сетка - Акцент 61"/>
    <w:basedOn w:val="a2"/>
    <w:uiPriority w:val="62"/>
    <w:rsid w:val="00CE0E54"/>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2">
    <w:name w:val="Средняя заливка 11"/>
    <w:basedOn w:val="a2"/>
    <w:uiPriority w:val="63"/>
    <w:rsid w:val="00CE0E54"/>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0">
    <w:name w:val="Средняя заливка 1 - Акцент 11"/>
    <w:basedOn w:val="a2"/>
    <w:uiPriority w:val="63"/>
    <w:rsid w:val="00CE0E54"/>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0">
    <w:name w:val="Средняя заливка 1 - Акцент 21"/>
    <w:basedOn w:val="a2"/>
    <w:uiPriority w:val="63"/>
    <w:rsid w:val="00CE0E54"/>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0">
    <w:name w:val="Средняя заливка 1 - Акцент 31"/>
    <w:basedOn w:val="a2"/>
    <w:uiPriority w:val="63"/>
    <w:rsid w:val="00CE0E54"/>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0">
    <w:name w:val="Средняя заливка 1 - Акцент 41"/>
    <w:basedOn w:val="a2"/>
    <w:uiPriority w:val="63"/>
    <w:rsid w:val="00CE0E54"/>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0">
    <w:name w:val="Средняя заливка 1 - Акцент 51"/>
    <w:basedOn w:val="a2"/>
    <w:uiPriority w:val="63"/>
    <w:rsid w:val="00CE0E54"/>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0">
    <w:name w:val="Средняя заливка 1 - Акцент 61"/>
    <w:basedOn w:val="a2"/>
    <w:uiPriority w:val="63"/>
    <w:rsid w:val="00CE0E54"/>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9">
    <w:name w:val="Средняя заливка 21"/>
    <w:basedOn w:val="a2"/>
    <w:uiPriority w:val="64"/>
    <w:rsid w:val="00CE0E54"/>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0">
    <w:name w:val="Средняя заливка 2 - Акцент 11"/>
    <w:basedOn w:val="a2"/>
    <w:uiPriority w:val="64"/>
    <w:rsid w:val="00CE0E54"/>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0">
    <w:name w:val="Средняя заливка 2 - Акцент 21"/>
    <w:basedOn w:val="a2"/>
    <w:uiPriority w:val="64"/>
    <w:rsid w:val="00CE0E54"/>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0">
    <w:name w:val="Средняя заливка 2 - Акцент 31"/>
    <w:basedOn w:val="a2"/>
    <w:uiPriority w:val="64"/>
    <w:rsid w:val="00CE0E54"/>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0">
    <w:name w:val="Средняя заливка 2 - Акцент 41"/>
    <w:basedOn w:val="a2"/>
    <w:uiPriority w:val="64"/>
    <w:rsid w:val="00CE0E54"/>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0">
    <w:name w:val="Средняя заливка 2 - Акцент 51"/>
    <w:basedOn w:val="a2"/>
    <w:uiPriority w:val="64"/>
    <w:rsid w:val="00CE0E54"/>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0">
    <w:name w:val="Средняя заливка 2 - Акцент 61"/>
    <w:basedOn w:val="a2"/>
    <w:uiPriority w:val="64"/>
    <w:rsid w:val="00CE0E54"/>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Средний список 11"/>
    <w:basedOn w:val="a2"/>
    <w:uiPriority w:val="65"/>
    <w:rsid w:val="00CE0E54"/>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
    <w:basedOn w:val="a2"/>
    <w:uiPriority w:val="65"/>
    <w:rsid w:val="00CE0E54"/>
    <w:pPr>
      <w:spacing w:after="0" w:line="240" w:lineRule="auto"/>
    </w:pPr>
    <w:rPr>
      <w:rFonts w:eastAsia="MS Mincho"/>
      <w:color w:val="000000"/>
      <w:lang w:val="en-US"/>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
    <w:name w:val="Средний список 1 - Акцент 21"/>
    <w:basedOn w:val="a2"/>
    <w:uiPriority w:val="65"/>
    <w:rsid w:val="00CE0E54"/>
    <w:pPr>
      <w:spacing w:after="0" w:line="240" w:lineRule="auto"/>
    </w:pPr>
    <w:rPr>
      <w:rFonts w:eastAsia="MS Mincho"/>
      <w:color w:val="000000"/>
      <w:lang w:val="en-US"/>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1">
    <w:name w:val="Средний список 1 - Акцент 31"/>
    <w:basedOn w:val="a2"/>
    <w:uiPriority w:val="65"/>
    <w:rsid w:val="00CE0E54"/>
    <w:pPr>
      <w:spacing w:after="0" w:line="240" w:lineRule="auto"/>
    </w:pPr>
    <w:rPr>
      <w:rFonts w:eastAsia="MS Mincho"/>
      <w:color w:val="000000"/>
      <w:lang w:val="en-US"/>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1">
    <w:name w:val="Средний список 1 - Акцент 41"/>
    <w:basedOn w:val="a2"/>
    <w:uiPriority w:val="65"/>
    <w:rsid w:val="00CE0E54"/>
    <w:pPr>
      <w:spacing w:after="0" w:line="240" w:lineRule="auto"/>
    </w:pPr>
    <w:rPr>
      <w:rFonts w:eastAsia="MS Mincho"/>
      <w:color w:val="000000"/>
      <w:lang w:val="en-US"/>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1">
    <w:name w:val="Средний список 1 - Акцент 51"/>
    <w:basedOn w:val="a2"/>
    <w:uiPriority w:val="65"/>
    <w:rsid w:val="00CE0E54"/>
    <w:pPr>
      <w:spacing w:after="0" w:line="240" w:lineRule="auto"/>
    </w:pPr>
    <w:rPr>
      <w:rFonts w:eastAsia="MS Mincho"/>
      <w:color w:val="000000"/>
      <w:lang w:val="en-US"/>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1">
    <w:name w:val="Средний список 1 - Акцент 61"/>
    <w:basedOn w:val="a2"/>
    <w:uiPriority w:val="65"/>
    <w:rsid w:val="00CE0E54"/>
    <w:pPr>
      <w:spacing w:after="0" w:line="240" w:lineRule="auto"/>
    </w:pPr>
    <w:rPr>
      <w:rFonts w:eastAsia="MS Mincho"/>
      <w:color w:val="000000"/>
      <w:lang w:val="en-US"/>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a">
    <w:name w:val="Средний список 21"/>
    <w:basedOn w:val="a2"/>
    <w:uiPriority w:val="66"/>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
    <w:name w:val="Средний список 2 - Акцент 11"/>
    <w:basedOn w:val="a2"/>
    <w:uiPriority w:val="66"/>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1">
    <w:name w:val="Средний список 2 - Акцент 21"/>
    <w:basedOn w:val="a2"/>
    <w:uiPriority w:val="66"/>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1">
    <w:name w:val="Средний список 2 - Акцент 31"/>
    <w:basedOn w:val="a2"/>
    <w:uiPriority w:val="66"/>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1">
    <w:name w:val="Средний список 2 - Акцент 41"/>
    <w:basedOn w:val="a2"/>
    <w:uiPriority w:val="66"/>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1">
    <w:name w:val="Средний список 2 - Акцент 51"/>
    <w:basedOn w:val="a2"/>
    <w:uiPriority w:val="66"/>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1">
    <w:name w:val="Средний список 2 - Акцент 61"/>
    <w:basedOn w:val="a2"/>
    <w:uiPriority w:val="66"/>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4">
    <w:name w:val="Средняя сетка 11"/>
    <w:basedOn w:val="a2"/>
    <w:uiPriority w:val="67"/>
    <w:rsid w:val="00CE0E54"/>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2">
    <w:name w:val="Средняя сетка 1 - Акцент 11"/>
    <w:basedOn w:val="a2"/>
    <w:uiPriority w:val="67"/>
    <w:rsid w:val="00CE0E54"/>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2">
    <w:name w:val="Средняя сетка 1 - Акцент 21"/>
    <w:basedOn w:val="a2"/>
    <w:uiPriority w:val="67"/>
    <w:rsid w:val="00CE0E54"/>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2">
    <w:name w:val="Средняя сетка 1 - Акцент 31"/>
    <w:basedOn w:val="a2"/>
    <w:uiPriority w:val="67"/>
    <w:rsid w:val="00CE0E54"/>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2">
    <w:name w:val="Средняя сетка 1 - Акцент 41"/>
    <w:basedOn w:val="a2"/>
    <w:uiPriority w:val="67"/>
    <w:rsid w:val="00CE0E54"/>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2">
    <w:name w:val="Средняя сетка 1 - Акцент 51"/>
    <w:basedOn w:val="a2"/>
    <w:uiPriority w:val="67"/>
    <w:rsid w:val="00CE0E54"/>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2">
    <w:name w:val="Средняя сетка 1 - Акцент 61"/>
    <w:basedOn w:val="a2"/>
    <w:uiPriority w:val="67"/>
    <w:rsid w:val="00CE0E54"/>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b">
    <w:name w:val="Средняя сетка 21"/>
    <w:basedOn w:val="a2"/>
    <w:uiPriority w:val="68"/>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2">
    <w:name w:val="Средняя сетка 2 - Акцент 11"/>
    <w:basedOn w:val="a2"/>
    <w:uiPriority w:val="68"/>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2">
    <w:name w:val="Средняя сетка 2 - Акцент 21"/>
    <w:basedOn w:val="a2"/>
    <w:uiPriority w:val="68"/>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2">
    <w:name w:val="Средняя сетка 2 - Акцент 31"/>
    <w:basedOn w:val="a2"/>
    <w:uiPriority w:val="68"/>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2">
    <w:name w:val="Средняя сетка 2 - Акцент 41"/>
    <w:basedOn w:val="a2"/>
    <w:uiPriority w:val="68"/>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2">
    <w:name w:val="Средняя сетка 2 - Акцент 51"/>
    <w:basedOn w:val="a2"/>
    <w:uiPriority w:val="68"/>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2">
    <w:name w:val="Средняя сетка 2 - Акцент 61"/>
    <w:basedOn w:val="a2"/>
    <w:uiPriority w:val="68"/>
    <w:rsid w:val="00CE0E54"/>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7">
    <w:name w:val="Средняя сетка 31"/>
    <w:basedOn w:val="a2"/>
    <w:uiPriority w:val="69"/>
    <w:rsid w:val="00CE0E54"/>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2"/>
    <w:uiPriority w:val="69"/>
    <w:rsid w:val="00CE0E54"/>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2"/>
    <w:uiPriority w:val="69"/>
    <w:rsid w:val="00CE0E54"/>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2"/>
    <w:uiPriority w:val="69"/>
    <w:rsid w:val="00CE0E54"/>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2"/>
    <w:uiPriority w:val="69"/>
    <w:rsid w:val="00CE0E54"/>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2"/>
    <w:uiPriority w:val="69"/>
    <w:rsid w:val="00CE0E54"/>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2"/>
    <w:uiPriority w:val="69"/>
    <w:rsid w:val="00CE0E54"/>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f1">
    <w:name w:val="Темный список1"/>
    <w:basedOn w:val="a2"/>
    <w:uiPriority w:val="70"/>
    <w:rsid w:val="00CE0E54"/>
    <w:pPr>
      <w:spacing w:after="0" w:line="240" w:lineRule="auto"/>
    </w:pPr>
    <w:rPr>
      <w:rFonts w:eastAsia="MS Mincho"/>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3">
    <w:name w:val="Темный список - Акцент 11"/>
    <w:basedOn w:val="a2"/>
    <w:uiPriority w:val="70"/>
    <w:rsid w:val="00CE0E54"/>
    <w:pPr>
      <w:spacing w:after="0" w:line="240" w:lineRule="auto"/>
    </w:pPr>
    <w:rPr>
      <w:rFonts w:eastAsia="MS Mincho"/>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3">
    <w:name w:val="Темный список - Акцент 21"/>
    <w:basedOn w:val="a2"/>
    <w:uiPriority w:val="70"/>
    <w:rsid w:val="00CE0E54"/>
    <w:pPr>
      <w:spacing w:after="0" w:line="240" w:lineRule="auto"/>
    </w:pPr>
    <w:rPr>
      <w:rFonts w:eastAsia="MS Mincho"/>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3">
    <w:name w:val="Темный список - Акцент 31"/>
    <w:basedOn w:val="a2"/>
    <w:uiPriority w:val="70"/>
    <w:rsid w:val="00CE0E54"/>
    <w:pPr>
      <w:spacing w:after="0" w:line="240" w:lineRule="auto"/>
    </w:pPr>
    <w:rPr>
      <w:rFonts w:eastAsia="MS Mincho"/>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3">
    <w:name w:val="Темный список - Акцент 41"/>
    <w:basedOn w:val="a2"/>
    <w:uiPriority w:val="70"/>
    <w:rsid w:val="00CE0E54"/>
    <w:pPr>
      <w:spacing w:after="0" w:line="240" w:lineRule="auto"/>
    </w:pPr>
    <w:rPr>
      <w:rFonts w:eastAsia="MS Mincho"/>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3">
    <w:name w:val="Темный список - Акцент 51"/>
    <w:basedOn w:val="a2"/>
    <w:uiPriority w:val="70"/>
    <w:rsid w:val="00CE0E54"/>
    <w:pPr>
      <w:spacing w:after="0" w:line="240" w:lineRule="auto"/>
    </w:pPr>
    <w:rPr>
      <w:rFonts w:eastAsia="MS Mincho"/>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3">
    <w:name w:val="Темный список - Акцент 61"/>
    <w:basedOn w:val="a2"/>
    <w:uiPriority w:val="70"/>
    <w:rsid w:val="00CE0E54"/>
    <w:pPr>
      <w:spacing w:after="0" w:line="240" w:lineRule="auto"/>
    </w:pPr>
    <w:rPr>
      <w:rFonts w:eastAsia="MS Mincho"/>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f2">
    <w:name w:val="Цветная заливка1"/>
    <w:basedOn w:val="a2"/>
    <w:uiPriority w:val="71"/>
    <w:rsid w:val="00CE0E54"/>
    <w:pPr>
      <w:spacing w:after="0" w:line="240" w:lineRule="auto"/>
    </w:pPr>
    <w:rPr>
      <w:rFonts w:eastAsia="MS Mincho"/>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4">
    <w:name w:val="Цветная заливка - Акцент 11"/>
    <w:basedOn w:val="a2"/>
    <w:uiPriority w:val="71"/>
    <w:rsid w:val="00CE0E54"/>
    <w:pPr>
      <w:spacing w:after="0" w:line="240" w:lineRule="auto"/>
    </w:pPr>
    <w:rPr>
      <w:rFonts w:eastAsia="MS Mincho"/>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4">
    <w:name w:val="Цветная заливка - Акцент 21"/>
    <w:basedOn w:val="a2"/>
    <w:uiPriority w:val="71"/>
    <w:rsid w:val="00CE0E54"/>
    <w:pPr>
      <w:spacing w:after="0" w:line="240" w:lineRule="auto"/>
    </w:pPr>
    <w:rPr>
      <w:rFonts w:eastAsia="MS Mincho"/>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4">
    <w:name w:val="Цветная заливка - Акцент 31"/>
    <w:basedOn w:val="a2"/>
    <w:uiPriority w:val="71"/>
    <w:rsid w:val="00CE0E54"/>
    <w:pPr>
      <w:spacing w:after="0" w:line="240" w:lineRule="auto"/>
    </w:pPr>
    <w:rPr>
      <w:rFonts w:eastAsia="MS Mincho"/>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4">
    <w:name w:val="Цветная заливка - Акцент 41"/>
    <w:basedOn w:val="a2"/>
    <w:uiPriority w:val="71"/>
    <w:rsid w:val="00CE0E54"/>
    <w:pPr>
      <w:spacing w:after="0" w:line="240" w:lineRule="auto"/>
    </w:pPr>
    <w:rPr>
      <w:rFonts w:eastAsia="MS Mincho"/>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4">
    <w:name w:val="Цветная заливка - Акцент 51"/>
    <w:basedOn w:val="a2"/>
    <w:uiPriority w:val="71"/>
    <w:rsid w:val="00CE0E54"/>
    <w:pPr>
      <w:spacing w:after="0" w:line="240" w:lineRule="auto"/>
    </w:pPr>
    <w:rPr>
      <w:rFonts w:eastAsia="MS Mincho"/>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4">
    <w:name w:val="Цветная заливка - Акцент 61"/>
    <w:basedOn w:val="a2"/>
    <w:uiPriority w:val="71"/>
    <w:rsid w:val="00CE0E54"/>
    <w:pPr>
      <w:spacing w:after="0" w:line="240" w:lineRule="auto"/>
    </w:pPr>
    <w:rPr>
      <w:rFonts w:eastAsia="MS Mincho"/>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f3">
    <w:name w:val="Цветной список1"/>
    <w:basedOn w:val="a2"/>
    <w:uiPriority w:val="72"/>
    <w:rsid w:val="00CE0E54"/>
    <w:pPr>
      <w:spacing w:after="0" w:line="240" w:lineRule="auto"/>
    </w:pPr>
    <w:rPr>
      <w:rFonts w:eastAsia="MS Mincho"/>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5">
    <w:name w:val="Цветной список - Акцент 11"/>
    <w:basedOn w:val="a2"/>
    <w:uiPriority w:val="72"/>
    <w:rsid w:val="00CE0E54"/>
    <w:pPr>
      <w:spacing w:after="0" w:line="240" w:lineRule="auto"/>
    </w:pPr>
    <w:rPr>
      <w:rFonts w:eastAsia="MS Mincho"/>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5">
    <w:name w:val="Цветной список - Акцент 21"/>
    <w:basedOn w:val="a2"/>
    <w:uiPriority w:val="72"/>
    <w:rsid w:val="00CE0E54"/>
    <w:pPr>
      <w:spacing w:after="0" w:line="240" w:lineRule="auto"/>
    </w:pPr>
    <w:rPr>
      <w:rFonts w:eastAsia="MS Mincho"/>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5">
    <w:name w:val="Цветной список - Акцент 31"/>
    <w:basedOn w:val="a2"/>
    <w:uiPriority w:val="72"/>
    <w:rsid w:val="00CE0E54"/>
    <w:pPr>
      <w:spacing w:after="0" w:line="240" w:lineRule="auto"/>
    </w:pPr>
    <w:rPr>
      <w:rFonts w:eastAsia="MS Mincho"/>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5">
    <w:name w:val="Цветной список - Акцент 41"/>
    <w:basedOn w:val="a2"/>
    <w:uiPriority w:val="72"/>
    <w:rsid w:val="00CE0E54"/>
    <w:pPr>
      <w:spacing w:after="0" w:line="240" w:lineRule="auto"/>
    </w:pPr>
    <w:rPr>
      <w:rFonts w:eastAsia="MS Mincho"/>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5">
    <w:name w:val="Цветной список - Акцент 51"/>
    <w:basedOn w:val="a2"/>
    <w:uiPriority w:val="72"/>
    <w:rsid w:val="00CE0E54"/>
    <w:pPr>
      <w:spacing w:after="0" w:line="240" w:lineRule="auto"/>
    </w:pPr>
    <w:rPr>
      <w:rFonts w:eastAsia="MS Mincho"/>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5">
    <w:name w:val="Цветной список - Акцент 61"/>
    <w:basedOn w:val="a2"/>
    <w:uiPriority w:val="72"/>
    <w:rsid w:val="00CE0E54"/>
    <w:pPr>
      <w:spacing w:after="0" w:line="240" w:lineRule="auto"/>
    </w:pPr>
    <w:rPr>
      <w:rFonts w:eastAsia="MS Mincho"/>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f4">
    <w:name w:val="Цветная сетка1"/>
    <w:basedOn w:val="a2"/>
    <w:uiPriority w:val="73"/>
    <w:rsid w:val="00CE0E54"/>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6">
    <w:name w:val="Цветная сетка - Акцент 11"/>
    <w:basedOn w:val="a2"/>
    <w:uiPriority w:val="73"/>
    <w:rsid w:val="00CE0E54"/>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6">
    <w:name w:val="Цветная сетка - Акцент 21"/>
    <w:basedOn w:val="a2"/>
    <w:uiPriority w:val="73"/>
    <w:rsid w:val="00CE0E54"/>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6">
    <w:name w:val="Цветная сетка - Акцент 31"/>
    <w:basedOn w:val="a2"/>
    <w:uiPriority w:val="73"/>
    <w:rsid w:val="00CE0E54"/>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6">
    <w:name w:val="Цветная сетка - Акцент 41"/>
    <w:basedOn w:val="a2"/>
    <w:uiPriority w:val="73"/>
    <w:rsid w:val="00CE0E54"/>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6">
    <w:name w:val="Цветная сетка - Акцент 51"/>
    <w:basedOn w:val="a2"/>
    <w:uiPriority w:val="73"/>
    <w:rsid w:val="00CE0E54"/>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6">
    <w:name w:val="Цветная сетка - Акцент 61"/>
    <w:basedOn w:val="a2"/>
    <w:uiPriority w:val="73"/>
    <w:rsid w:val="00CE0E54"/>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numbering" w:customStyle="1" w:styleId="1ff5">
    <w:name w:val="Нет списка1"/>
    <w:next w:val="a3"/>
    <w:uiPriority w:val="99"/>
    <w:semiHidden/>
    <w:unhideWhenUsed/>
    <w:rsid w:val="00CE0E54"/>
  </w:style>
  <w:style w:type="table" w:customStyle="1" w:styleId="2d">
    <w:name w:val="Сетка таблицы2"/>
    <w:basedOn w:val="a2"/>
    <w:next w:val="afe"/>
    <w:uiPriority w:val="39"/>
    <w:rsid w:val="00CE0E5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ветлая заливка2"/>
    <w:basedOn w:val="a2"/>
    <w:next w:val="aff"/>
    <w:uiPriority w:val="60"/>
    <w:semiHidden/>
    <w:unhideWhenUsed/>
    <w:rsid w:val="00CE0E54"/>
    <w:pPr>
      <w:spacing w:after="0" w:line="240" w:lineRule="auto"/>
    </w:pPr>
    <w:rPr>
      <w:rFonts w:ascii="Calibri" w:eastAsia="Calibri" w:hAnsi="Calibri" w:cs="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f">
    <w:name w:val="Светлый список2"/>
    <w:basedOn w:val="a2"/>
    <w:next w:val="aff0"/>
    <w:uiPriority w:val="61"/>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2f0">
    <w:name w:val="Светлая сетка2"/>
    <w:basedOn w:val="a2"/>
    <w:next w:val="aff1"/>
    <w:uiPriority w:val="62"/>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0">
    <w:name w:val="Средняя заливка 12"/>
    <w:basedOn w:val="a2"/>
    <w:next w:val="1fa"/>
    <w:uiPriority w:val="63"/>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220">
    <w:name w:val="Средняя заливка 22"/>
    <w:basedOn w:val="a2"/>
    <w:next w:val="2a"/>
    <w:uiPriority w:val="64"/>
    <w:semiHidden/>
    <w:unhideWhenUsed/>
    <w:rsid w:val="00CE0E54"/>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
    <w:name w:val="Средний список 12"/>
    <w:basedOn w:val="a2"/>
    <w:next w:val="1fb"/>
    <w:uiPriority w:val="65"/>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libri Light" w:eastAsia="Times New Roman" w:hAnsi="Calibri Light" w:cs="Times New Roman"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
    <w:name w:val="Средний список 22"/>
    <w:basedOn w:val="a2"/>
    <w:next w:val="2b"/>
    <w:uiPriority w:val="66"/>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22">
    <w:name w:val="Средняя сетка 12"/>
    <w:basedOn w:val="a2"/>
    <w:next w:val="1fc"/>
    <w:uiPriority w:val="67"/>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222">
    <w:name w:val="Средняя сетка 22"/>
    <w:basedOn w:val="a2"/>
    <w:next w:val="2c"/>
    <w:uiPriority w:val="68"/>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320">
    <w:name w:val="Средняя сетка 32"/>
    <w:basedOn w:val="a2"/>
    <w:next w:val="38"/>
    <w:uiPriority w:val="69"/>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2f1">
    <w:name w:val="Темный список2"/>
    <w:basedOn w:val="a2"/>
    <w:next w:val="aff2"/>
    <w:uiPriority w:val="70"/>
    <w:semiHidden/>
    <w:unhideWhenUsed/>
    <w:rsid w:val="00CE0E54"/>
    <w:pPr>
      <w:spacing w:after="0" w:line="240" w:lineRule="auto"/>
    </w:pPr>
    <w:rPr>
      <w:rFonts w:ascii="Calibri" w:eastAsia="Calibri" w:hAnsi="Calibri" w:cs="Times New Roman"/>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2f2">
    <w:name w:val="Цветная заливка2"/>
    <w:basedOn w:val="a2"/>
    <w:next w:val="aff3"/>
    <w:uiPriority w:val="71"/>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2f3">
    <w:name w:val="Цветной список2"/>
    <w:basedOn w:val="a2"/>
    <w:next w:val="aff4"/>
    <w:uiPriority w:val="72"/>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2f4">
    <w:name w:val="Цветная сетка2"/>
    <w:basedOn w:val="a2"/>
    <w:next w:val="aff5"/>
    <w:uiPriority w:val="73"/>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120">
    <w:name w:val="Светлая заливка - Акцент 12"/>
    <w:basedOn w:val="a2"/>
    <w:next w:val="-1"/>
    <w:uiPriority w:val="60"/>
    <w:semiHidden/>
    <w:unhideWhenUsed/>
    <w:rsid w:val="00CE0E54"/>
    <w:pPr>
      <w:spacing w:after="0" w:line="240" w:lineRule="auto"/>
    </w:pPr>
    <w:rPr>
      <w:rFonts w:ascii="Calibri" w:eastAsia="Calibri" w:hAnsi="Calibri" w:cs="Times New Roman"/>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customStyle="1" w:styleId="-121">
    <w:name w:val="Светлый список - Акцент 12"/>
    <w:basedOn w:val="a2"/>
    <w:next w:val="-10"/>
    <w:uiPriority w:val="61"/>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customStyle="1" w:styleId="-122">
    <w:name w:val="Светлая сетка - Акцент 12"/>
    <w:basedOn w:val="a2"/>
    <w:next w:val="-11"/>
    <w:uiPriority w:val="62"/>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customStyle="1" w:styleId="1-12">
    <w:name w:val="Средняя заливка 1 - Акцент 12"/>
    <w:basedOn w:val="a2"/>
    <w:next w:val="1-1"/>
    <w:uiPriority w:val="63"/>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2-12">
    <w:name w:val="Средняя заливка 2 - Акцент 12"/>
    <w:basedOn w:val="a2"/>
    <w:next w:val="2-1"/>
    <w:uiPriority w:val="64"/>
    <w:semiHidden/>
    <w:unhideWhenUsed/>
    <w:rsid w:val="00CE0E54"/>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20">
    <w:name w:val="Средний список 1 - Акцент 12"/>
    <w:basedOn w:val="a2"/>
    <w:next w:val="1-10"/>
    <w:uiPriority w:val="65"/>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Calibri Light" w:eastAsia="Times New Roman" w:hAnsi="Calibri Light" w:cs="Times New Roman" w:hint="default"/>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customStyle="1" w:styleId="2-120">
    <w:name w:val="Средний список 2 - Акцент 12"/>
    <w:basedOn w:val="a2"/>
    <w:next w:val="2-10"/>
    <w:uiPriority w:val="66"/>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121">
    <w:name w:val="Средняя сетка 1 - Акцент 12"/>
    <w:basedOn w:val="a2"/>
    <w:next w:val="1-11"/>
    <w:uiPriority w:val="67"/>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customStyle="1" w:styleId="2-121">
    <w:name w:val="Средняя сетка 2 - Акцент 12"/>
    <w:basedOn w:val="a2"/>
    <w:next w:val="2-11"/>
    <w:uiPriority w:val="68"/>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customStyle="1" w:styleId="3-12">
    <w:name w:val="Средняя сетка 3 - Акцент 12"/>
    <w:basedOn w:val="a2"/>
    <w:next w:val="3-1"/>
    <w:uiPriority w:val="69"/>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customStyle="1" w:styleId="-123">
    <w:name w:val="Темный список - Акцент 12"/>
    <w:basedOn w:val="a2"/>
    <w:next w:val="-12"/>
    <w:uiPriority w:val="70"/>
    <w:semiHidden/>
    <w:unhideWhenUsed/>
    <w:rsid w:val="00CE0E54"/>
    <w:pPr>
      <w:spacing w:after="0" w:line="240" w:lineRule="auto"/>
    </w:pPr>
    <w:rPr>
      <w:rFonts w:ascii="Calibri" w:eastAsia="Calibri" w:hAnsi="Calibri" w:cs="Times New Roman"/>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customStyle="1" w:styleId="-124">
    <w:name w:val="Цветная заливка - Акцент 12"/>
    <w:basedOn w:val="a2"/>
    <w:next w:val="-13"/>
    <w:uiPriority w:val="71"/>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customStyle="1" w:styleId="-125">
    <w:name w:val="Цветной список - Акцент 12"/>
    <w:basedOn w:val="a2"/>
    <w:next w:val="-14"/>
    <w:uiPriority w:val="72"/>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customStyle="1" w:styleId="-126">
    <w:name w:val="Цветная сетка - Акцент 12"/>
    <w:basedOn w:val="a2"/>
    <w:next w:val="-15"/>
    <w:uiPriority w:val="73"/>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customStyle="1" w:styleId="-220">
    <w:name w:val="Светлая заливка - Акцент 22"/>
    <w:basedOn w:val="a2"/>
    <w:next w:val="-2"/>
    <w:uiPriority w:val="60"/>
    <w:semiHidden/>
    <w:unhideWhenUsed/>
    <w:rsid w:val="00CE0E54"/>
    <w:pPr>
      <w:spacing w:after="0" w:line="240" w:lineRule="auto"/>
    </w:pPr>
    <w:rPr>
      <w:rFonts w:ascii="Calibri" w:eastAsia="Calibri" w:hAnsi="Calibri" w:cs="Times New Roman"/>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Lines="0" w:before="0" w:beforeAutospacing="0" w:afterLines="0" w:after="0" w:afterAutospacing="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customStyle="1" w:styleId="-221">
    <w:name w:val="Светлый список - Акцент 22"/>
    <w:basedOn w:val="a2"/>
    <w:next w:val="-20"/>
    <w:uiPriority w:val="61"/>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ED7D31" w:themeFill="accent2"/>
      </w:tcPr>
    </w:tblStylePr>
    <w:tblStylePr w:type="lastRow">
      <w:pPr>
        <w:spacing w:beforeLines="0" w:before="0" w:beforeAutospacing="0" w:afterLines="0" w:after="0" w:afterAutospacing="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222">
    <w:name w:val="Светлая сетка - Акцент 22"/>
    <w:basedOn w:val="a2"/>
    <w:next w:val="-21"/>
    <w:uiPriority w:val="62"/>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1-22">
    <w:name w:val="Средняя заливка 1 - Акцент 22"/>
    <w:basedOn w:val="a2"/>
    <w:next w:val="1-2"/>
    <w:uiPriority w:val="63"/>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Lines="0" w:before="0" w:beforeAutospacing="0" w:afterLines="0" w:after="0" w:afterAutospacing="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customStyle="1" w:styleId="2-22">
    <w:name w:val="Средняя заливка 2 - Акцент 22"/>
    <w:basedOn w:val="a2"/>
    <w:next w:val="2-2"/>
    <w:uiPriority w:val="64"/>
    <w:semiHidden/>
    <w:unhideWhenUsed/>
    <w:rsid w:val="00CE0E54"/>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0">
    <w:name w:val="Средний список 1 - Акцент 22"/>
    <w:basedOn w:val="a2"/>
    <w:next w:val="1-20"/>
    <w:uiPriority w:val="65"/>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Calibri Light" w:eastAsia="Times New Roman" w:hAnsi="Calibri Light" w:cs="Times New Roman" w:hint="default"/>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customStyle="1" w:styleId="2-220">
    <w:name w:val="Средний список 2 - Акцент 22"/>
    <w:basedOn w:val="a2"/>
    <w:next w:val="2-20"/>
    <w:uiPriority w:val="66"/>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221">
    <w:name w:val="Средняя сетка 1 - Акцент 22"/>
    <w:basedOn w:val="a2"/>
    <w:next w:val="1-21"/>
    <w:uiPriority w:val="67"/>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customStyle="1" w:styleId="2-221">
    <w:name w:val="Средняя сетка 2 - Акцент 22"/>
    <w:basedOn w:val="a2"/>
    <w:next w:val="2-21"/>
    <w:uiPriority w:val="68"/>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customStyle="1" w:styleId="3-22">
    <w:name w:val="Средняя сетка 3 - Акцент 22"/>
    <w:basedOn w:val="a2"/>
    <w:next w:val="3-2"/>
    <w:uiPriority w:val="69"/>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customStyle="1" w:styleId="-223">
    <w:name w:val="Темный список - Акцент 22"/>
    <w:basedOn w:val="a2"/>
    <w:next w:val="-22"/>
    <w:uiPriority w:val="70"/>
    <w:semiHidden/>
    <w:unhideWhenUsed/>
    <w:rsid w:val="00CE0E54"/>
    <w:pPr>
      <w:spacing w:after="0" w:line="240" w:lineRule="auto"/>
    </w:pPr>
    <w:rPr>
      <w:rFonts w:ascii="Calibri" w:eastAsia="Calibri" w:hAnsi="Calibri" w:cs="Times New Roman"/>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customStyle="1" w:styleId="-224">
    <w:name w:val="Цветная заливка - Акцент 22"/>
    <w:basedOn w:val="a2"/>
    <w:next w:val="-23"/>
    <w:uiPriority w:val="71"/>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customStyle="1" w:styleId="-225">
    <w:name w:val="Цветной список - Акцент 22"/>
    <w:basedOn w:val="a2"/>
    <w:next w:val="-24"/>
    <w:uiPriority w:val="72"/>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customStyle="1" w:styleId="-226">
    <w:name w:val="Цветная сетка - Акцент 22"/>
    <w:basedOn w:val="a2"/>
    <w:next w:val="-25"/>
    <w:uiPriority w:val="73"/>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customStyle="1" w:styleId="-320">
    <w:name w:val="Светлая заливка - Акцент 32"/>
    <w:basedOn w:val="a2"/>
    <w:next w:val="-3"/>
    <w:uiPriority w:val="60"/>
    <w:semiHidden/>
    <w:unhideWhenUsed/>
    <w:rsid w:val="00CE0E54"/>
    <w:pPr>
      <w:spacing w:after="0" w:line="240" w:lineRule="auto"/>
    </w:pPr>
    <w:rPr>
      <w:rFonts w:ascii="Calibri" w:eastAsia="Calibri" w:hAnsi="Calibri" w:cs="Times New Roman"/>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Lines="0" w:before="0" w:beforeAutospacing="0" w:afterLines="0" w:after="0" w:afterAutospacing="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customStyle="1" w:styleId="-321">
    <w:name w:val="Светлый список - Акцент 32"/>
    <w:basedOn w:val="a2"/>
    <w:next w:val="-30"/>
    <w:uiPriority w:val="61"/>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A5A5A5" w:themeFill="accent3"/>
      </w:tcPr>
    </w:tblStylePr>
    <w:tblStylePr w:type="lastRow">
      <w:pPr>
        <w:spacing w:beforeLines="0" w:before="0" w:beforeAutospacing="0" w:afterLines="0" w:after="0" w:afterAutospacing="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customStyle="1" w:styleId="-322">
    <w:name w:val="Светлая сетка - Акцент 32"/>
    <w:basedOn w:val="a2"/>
    <w:next w:val="-31"/>
    <w:uiPriority w:val="62"/>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customStyle="1" w:styleId="1-32">
    <w:name w:val="Средняя заливка 1 - Акцент 32"/>
    <w:basedOn w:val="a2"/>
    <w:next w:val="1-3"/>
    <w:uiPriority w:val="63"/>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Lines="0" w:before="0" w:beforeAutospacing="0" w:afterLines="0" w:after="0" w:afterAutospacing="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customStyle="1" w:styleId="2-32">
    <w:name w:val="Средняя заливка 2 - Акцент 32"/>
    <w:basedOn w:val="a2"/>
    <w:next w:val="2-3"/>
    <w:uiPriority w:val="64"/>
    <w:semiHidden/>
    <w:unhideWhenUsed/>
    <w:rsid w:val="00CE0E54"/>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20">
    <w:name w:val="Средний список 1 - Акцент 32"/>
    <w:basedOn w:val="a2"/>
    <w:next w:val="1-30"/>
    <w:uiPriority w:val="65"/>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Calibri Light" w:eastAsia="Times New Roman" w:hAnsi="Calibri Light" w:cs="Times New Roman" w:hint="default"/>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customStyle="1" w:styleId="2-320">
    <w:name w:val="Средний список 2 - Акцент 32"/>
    <w:basedOn w:val="a2"/>
    <w:next w:val="2-30"/>
    <w:uiPriority w:val="66"/>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321">
    <w:name w:val="Средняя сетка 1 - Акцент 32"/>
    <w:basedOn w:val="a2"/>
    <w:next w:val="1-31"/>
    <w:uiPriority w:val="67"/>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2-321">
    <w:name w:val="Средняя сетка 2 - Акцент 32"/>
    <w:basedOn w:val="a2"/>
    <w:next w:val="2-31"/>
    <w:uiPriority w:val="68"/>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customStyle="1" w:styleId="3-32">
    <w:name w:val="Средняя сетка 3 - Акцент 32"/>
    <w:basedOn w:val="a2"/>
    <w:next w:val="3-3"/>
    <w:uiPriority w:val="69"/>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customStyle="1" w:styleId="-323">
    <w:name w:val="Темный список - Акцент 32"/>
    <w:basedOn w:val="a2"/>
    <w:next w:val="-32"/>
    <w:uiPriority w:val="70"/>
    <w:semiHidden/>
    <w:unhideWhenUsed/>
    <w:rsid w:val="00CE0E54"/>
    <w:pPr>
      <w:spacing w:after="0" w:line="240" w:lineRule="auto"/>
    </w:pPr>
    <w:rPr>
      <w:rFonts w:ascii="Calibri" w:eastAsia="Calibri" w:hAnsi="Calibri" w:cs="Times New Roman"/>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customStyle="1" w:styleId="-324">
    <w:name w:val="Цветная заливка - Акцент 32"/>
    <w:basedOn w:val="a2"/>
    <w:next w:val="-33"/>
    <w:uiPriority w:val="71"/>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customStyle="1" w:styleId="-325">
    <w:name w:val="Цветной список - Акцент 32"/>
    <w:basedOn w:val="a2"/>
    <w:next w:val="-34"/>
    <w:uiPriority w:val="72"/>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customStyle="1" w:styleId="-326">
    <w:name w:val="Цветная сетка - Акцент 32"/>
    <w:basedOn w:val="a2"/>
    <w:next w:val="-35"/>
    <w:uiPriority w:val="73"/>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420">
    <w:name w:val="Светлая заливка - Акцент 42"/>
    <w:basedOn w:val="a2"/>
    <w:next w:val="-4"/>
    <w:uiPriority w:val="60"/>
    <w:semiHidden/>
    <w:unhideWhenUsed/>
    <w:rsid w:val="00CE0E54"/>
    <w:pPr>
      <w:spacing w:after="0" w:line="240" w:lineRule="auto"/>
    </w:pPr>
    <w:rPr>
      <w:rFonts w:ascii="Calibri" w:eastAsia="Calibri" w:hAnsi="Calibri" w:cs="Times New Roman"/>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Lines="0" w:before="0" w:beforeAutospacing="0" w:afterLines="0" w:after="0" w:afterAutospacing="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customStyle="1" w:styleId="-421">
    <w:name w:val="Светлый список - Акцент 42"/>
    <w:basedOn w:val="a2"/>
    <w:next w:val="-40"/>
    <w:uiPriority w:val="61"/>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FFC000" w:themeFill="accent4"/>
      </w:tcPr>
    </w:tblStylePr>
    <w:tblStylePr w:type="lastRow">
      <w:pPr>
        <w:spacing w:beforeLines="0" w:before="0" w:beforeAutospacing="0" w:afterLines="0" w:after="0" w:afterAutospacing="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customStyle="1" w:styleId="-422">
    <w:name w:val="Светлая сетка - Акцент 42"/>
    <w:basedOn w:val="a2"/>
    <w:next w:val="-41"/>
    <w:uiPriority w:val="62"/>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customStyle="1" w:styleId="1-42">
    <w:name w:val="Средняя заливка 1 - Акцент 42"/>
    <w:basedOn w:val="a2"/>
    <w:next w:val="1-4"/>
    <w:uiPriority w:val="63"/>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Lines="0" w:before="0" w:beforeAutospacing="0" w:afterLines="0" w:after="0" w:afterAutospacing="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customStyle="1" w:styleId="2-42">
    <w:name w:val="Средняя заливка 2 - Акцент 42"/>
    <w:basedOn w:val="a2"/>
    <w:next w:val="2-4"/>
    <w:uiPriority w:val="64"/>
    <w:semiHidden/>
    <w:unhideWhenUsed/>
    <w:rsid w:val="00CE0E54"/>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420">
    <w:name w:val="Средний список 1 - Акцент 42"/>
    <w:basedOn w:val="a2"/>
    <w:next w:val="1-40"/>
    <w:uiPriority w:val="65"/>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Calibri Light" w:eastAsia="Times New Roman" w:hAnsi="Calibri Light" w:cs="Times New Roman" w:hint="default"/>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customStyle="1" w:styleId="2-420">
    <w:name w:val="Средний список 2 - Акцент 42"/>
    <w:basedOn w:val="a2"/>
    <w:next w:val="2-40"/>
    <w:uiPriority w:val="66"/>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421">
    <w:name w:val="Средняя сетка 1 - Акцент 42"/>
    <w:basedOn w:val="a2"/>
    <w:next w:val="1-41"/>
    <w:uiPriority w:val="67"/>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2-421">
    <w:name w:val="Средняя сетка 2 - Акцент 42"/>
    <w:basedOn w:val="a2"/>
    <w:next w:val="2-41"/>
    <w:uiPriority w:val="68"/>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customStyle="1" w:styleId="3-42">
    <w:name w:val="Средняя сетка 3 - Акцент 42"/>
    <w:basedOn w:val="a2"/>
    <w:next w:val="3-4"/>
    <w:uiPriority w:val="69"/>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customStyle="1" w:styleId="-423">
    <w:name w:val="Темный список - Акцент 42"/>
    <w:basedOn w:val="a2"/>
    <w:next w:val="-42"/>
    <w:uiPriority w:val="70"/>
    <w:semiHidden/>
    <w:unhideWhenUsed/>
    <w:rsid w:val="00CE0E54"/>
    <w:pPr>
      <w:spacing w:after="0" w:line="240" w:lineRule="auto"/>
    </w:pPr>
    <w:rPr>
      <w:rFonts w:ascii="Calibri" w:eastAsia="Calibri" w:hAnsi="Calibri" w:cs="Times New Roman"/>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customStyle="1" w:styleId="-424">
    <w:name w:val="Цветная заливка - Акцент 42"/>
    <w:basedOn w:val="a2"/>
    <w:next w:val="-43"/>
    <w:uiPriority w:val="71"/>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customStyle="1" w:styleId="-425">
    <w:name w:val="Цветной список - Акцент 42"/>
    <w:basedOn w:val="a2"/>
    <w:next w:val="-44"/>
    <w:uiPriority w:val="72"/>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customStyle="1" w:styleId="-426">
    <w:name w:val="Цветная сетка - Акцент 42"/>
    <w:basedOn w:val="a2"/>
    <w:next w:val="-45"/>
    <w:uiPriority w:val="73"/>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520">
    <w:name w:val="Светлая заливка - Акцент 52"/>
    <w:basedOn w:val="a2"/>
    <w:next w:val="-5"/>
    <w:uiPriority w:val="60"/>
    <w:semiHidden/>
    <w:unhideWhenUsed/>
    <w:rsid w:val="00CE0E54"/>
    <w:pPr>
      <w:spacing w:after="0" w:line="240" w:lineRule="auto"/>
    </w:pPr>
    <w:rPr>
      <w:rFonts w:ascii="Calibri" w:eastAsia="Calibri" w:hAnsi="Calibri" w:cs="Times New Roman"/>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customStyle="1" w:styleId="-521">
    <w:name w:val="Светлый список - Акцент 52"/>
    <w:basedOn w:val="a2"/>
    <w:next w:val="-50"/>
    <w:uiPriority w:val="61"/>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5"/>
      </w:tcPr>
    </w:tblStylePr>
    <w:tblStylePr w:type="lastRow">
      <w:pPr>
        <w:spacing w:beforeLines="0" w:before="0" w:beforeAutospacing="0" w:afterLines="0" w:after="0" w:afterAutospacing="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customStyle="1" w:styleId="-522">
    <w:name w:val="Светлая сетка - Акцент 52"/>
    <w:basedOn w:val="a2"/>
    <w:next w:val="-51"/>
    <w:uiPriority w:val="62"/>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customStyle="1" w:styleId="1-52">
    <w:name w:val="Средняя заливка 1 - Акцент 52"/>
    <w:basedOn w:val="a2"/>
    <w:next w:val="1-5"/>
    <w:uiPriority w:val="63"/>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Lines="0" w:before="0" w:beforeAutospacing="0" w:afterLines="0" w:after="0" w:afterAutospacing="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customStyle="1" w:styleId="2-52">
    <w:name w:val="Средняя заливка 2 - Акцент 52"/>
    <w:basedOn w:val="a2"/>
    <w:next w:val="2-5"/>
    <w:uiPriority w:val="64"/>
    <w:semiHidden/>
    <w:unhideWhenUsed/>
    <w:rsid w:val="00CE0E54"/>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520">
    <w:name w:val="Средний список 1 - Акцент 52"/>
    <w:basedOn w:val="a2"/>
    <w:next w:val="1-50"/>
    <w:uiPriority w:val="65"/>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Calibri Light" w:eastAsia="Times New Roman" w:hAnsi="Calibri Light" w:cs="Times New Roman" w:hint="default"/>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customStyle="1" w:styleId="2-520">
    <w:name w:val="Средний список 2 - Акцент 52"/>
    <w:basedOn w:val="a2"/>
    <w:next w:val="2-50"/>
    <w:uiPriority w:val="66"/>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521">
    <w:name w:val="Средняя сетка 1 - Акцент 52"/>
    <w:basedOn w:val="a2"/>
    <w:next w:val="1-51"/>
    <w:uiPriority w:val="67"/>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customStyle="1" w:styleId="2-521">
    <w:name w:val="Средняя сетка 2 - Акцент 52"/>
    <w:basedOn w:val="a2"/>
    <w:next w:val="2-51"/>
    <w:uiPriority w:val="68"/>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customStyle="1" w:styleId="3-52">
    <w:name w:val="Средняя сетка 3 - Акцент 52"/>
    <w:basedOn w:val="a2"/>
    <w:next w:val="3-5"/>
    <w:uiPriority w:val="69"/>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customStyle="1" w:styleId="-523">
    <w:name w:val="Темный список - Акцент 52"/>
    <w:basedOn w:val="a2"/>
    <w:next w:val="-52"/>
    <w:uiPriority w:val="70"/>
    <w:semiHidden/>
    <w:unhideWhenUsed/>
    <w:rsid w:val="00CE0E54"/>
    <w:pPr>
      <w:spacing w:after="0" w:line="240" w:lineRule="auto"/>
    </w:pPr>
    <w:rPr>
      <w:rFonts w:ascii="Calibri" w:eastAsia="Calibri" w:hAnsi="Calibri" w:cs="Times New Roman"/>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customStyle="1" w:styleId="-524">
    <w:name w:val="Цветная заливка - Акцент 52"/>
    <w:basedOn w:val="a2"/>
    <w:next w:val="-53"/>
    <w:uiPriority w:val="71"/>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customStyle="1" w:styleId="-525">
    <w:name w:val="Цветной список - Акцент 52"/>
    <w:basedOn w:val="a2"/>
    <w:next w:val="-54"/>
    <w:uiPriority w:val="72"/>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customStyle="1" w:styleId="-526">
    <w:name w:val="Цветная сетка - Акцент 52"/>
    <w:basedOn w:val="a2"/>
    <w:next w:val="-55"/>
    <w:uiPriority w:val="73"/>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customStyle="1" w:styleId="-620">
    <w:name w:val="Светлая заливка - Акцент 62"/>
    <w:basedOn w:val="a2"/>
    <w:next w:val="-6"/>
    <w:uiPriority w:val="60"/>
    <w:semiHidden/>
    <w:unhideWhenUsed/>
    <w:rsid w:val="00CE0E54"/>
    <w:pPr>
      <w:spacing w:after="0" w:line="240" w:lineRule="auto"/>
    </w:pPr>
    <w:rPr>
      <w:rFonts w:ascii="Calibri" w:eastAsia="Calibri" w:hAnsi="Calibri" w:cs="Times New Roman"/>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Lines="0" w:before="0" w:beforeAutospacing="0" w:afterLines="0" w:after="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621">
    <w:name w:val="Светлый список - Акцент 62"/>
    <w:basedOn w:val="a2"/>
    <w:next w:val="-60"/>
    <w:uiPriority w:val="61"/>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622">
    <w:name w:val="Светлая сетка - Акцент 62"/>
    <w:basedOn w:val="a2"/>
    <w:next w:val="-61"/>
    <w:uiPriority w:val="62"/>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customStyle="1" w:styleId="1-62">
    <w:name w:val="Средняя заливка 1 - Акцент 62"/>
    <w:basedOn w:val="a2"/>
    <w:next w:val="1-6"/>
    <w:uiPriority w:val="63"/>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customStyle="1" w:styleId="2-62">
    <w:name w:val="Средняя заливка 2 - Акцент 62"/>
    <w:basedOn w:val="a2"/>
    <w:next w:val="2-6"/>
    <w:uiPriority w:val="64"/>
    <w:semiHidden/>
    <w:unhideWhenUsed/>
    <w:rsid w:val="00CE0E54"/>
    <w:pPr>
      <w:spacing w:after="0" w:line="240" w:lineRule="auto"/>
    </w:pPr>
    <w:rPr>
      <w:rFonts w:ascii="Calibri" w:eastAsia="Calibri" w:hAnsi="Calibri" w:cs="Times New Roma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620">
    <w:name w:val="Средний список 1 - Акцент 62"/>
    <w:basedOn w:val="a2"/>
    <w:next w:val="1-60"/>
    <w:uiPriority w:val="65"/>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Calibri Light" w:eastAsia="Times New Roman" w:hAnsi="Calibri Light" w:cs="Times New Roman" w:hint="default"/>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2-620">
    <w:name w:val="Средний список 2 - Акцент 62"/>
    <w:basedOn w:val="a2"/>
    <w:next w:val="2-60"/>
    <w:uiPriority w:val="66"/>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621">
    <w:name w:val="Средняя сетка 1 - Акцент 62"/>
    <w:basedOn w:val="a2"/>
    <w:next w:val="1-61"/>
    <w:uiPriority w:val="67"/>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2-621">
    <w:name w:val="Средняя сетка 2 - Акцент 62"/>
    <w:basedOn w:val="a2"/>
    <w:next w:val="2-61"/>
    <w:uiPriority w:val="68"/>
    <w:semiHidden/>
    <w:unhideWhenUsed/>
    <w:rsid w:val="00CE0E54"/>
    <w:pPr>
      <w:spacing w:after="0" w:line="240" w:lineRule="auto"/>
    </w:pPr>
    <w:rPr>
      <w:rFonts w:ascii="Calibri Light" w:eastAsia="Times New Roman" w:hAnsi="Calibri Light" w:cs="Times New Roman"/>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customStyle="1" w:styleId="3-62">
    <w:name w:val="Средняя сетка 3 - Акцент 62"/>
    <w:basedOn w:val="a2"/>
    <w:next w:val="3-6"/>
    <w:uiPriority w:val="69"/>
    <w:semiHidden/>
    <w:unhideWhenUsed/>
    <w:rsid w:val="00CE0E54"/>
    <w:pPr>
      <w:spacing w:after="0" w:line="240" w:lineRule="auto"/>
    </w:pPr>
    <w:rPr>
      <w:rFonts w:ascii="Calibri" w:eastAsia="Calibri" w:hAnsi="Calibri" w:cs="Times New Roma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customStyle="1" w:styleId="-623">
    <w:name w:val="Темный список - Акцент 62"/>
    <w:basedOn w:val="a2"/>
    <w:next w:val="-62"/>
    <w:uiPriority w:val="70"/>
    <w:semiHidden/>
    <w:unhideWhenUsed/>
    <w:rsid w:val="00CE0E54"/>
    <w:pPr>
      <w:spacing w:after="0" w:line="240" w:lineRule="auto"/>
    </w:pPr>
    <w:rPr>
      <w:rFonts w:ascii="Calibri" w:eastAsia="Calibri" w:hAnsi="Calibri" w:cs="Times New Roman"/>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624">
    <w:name w:val="Цветная заливка - Акцент 62"/>
    <w:basedOn w:val="a2"/>
    <w:next w:val="-63"/>
    <w:uiPriority w:val="71"/>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customStyle="1" w:styleId="-625">
    <w:name w:val="Цветной список - Акцент 62"/>
    <w:basedOn w:val="a2"/>
    <w:next w:val="-64"/>
    <w:uiPriority w:val="72"/>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customStyle="1" w:styleId="-626">
    <w:name w:val="Цветная сетка - Акцент 62"/>
    <w:basedOn w:val="a2"/>
    <w:next w:val="-65"/>
    <w:uiPriority w:val="73"/>
    <w:semiHidden/>
    <w:unhideWhenUsed/>
    <w:rsid w:val="00CE0E54"/>
    <w:pPr>
      <w:spacing w:after="0" w:line="240" w:lineRule="auto"/>
    </w:pPr>
    <w:rPr>
      <w:rFonts w:ascii="Calibri" w:eastAsia="Calibri" w:hAnsi="Calibri" w:cs="Times New Roman"/>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115">
    <w:name w:val="Сетка таблицы11"/>
    <w:basedOn w:val="a2"/>
    <w:uiPriority w:val="59"/>
    <w:rsid w:val="00CE0E54"/>
    <w:pPr>
      <w:spacing w:after="0" w:line="240" w:lineRule="auto"/>
    </w:pPr>
    <w:rPr>
      <w:rFonts w:ascii="Calibri" w:eastAsia="MS Mincho"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ветлая заливка11"/>
    <w:basedOn w:val="a2"/>
    <w:uiPriority w:val="60"/>
    <w:rsid w:val="00CE0E54"/>
    <w:pPr>
      <w:spacing w:after="0" w:line="240" w:lineRule="auto"/>
    </w:pPr>
    <w:rPr>
      <w:rFonts w:ascii="Calibri" w:eastAsia="MS Mincho" w:hAnsi="Calibri" w:cs="Times New Roman"/>
      <w:color w:val="000000"/>
      <w:lang w:val="en-US"/>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2"/>
    <w:uiPriority w:val="60"/>
    <w:rsid w:val="00CE0E54"/>
    <w:pPr>
      <w:spacing w:after="0" w:line="240" w:lineRule="auto"/>
    </w:pPr>
    <w:rPr>
      <w:rFonts w:ascii="Calibri" w:eastAsia="MS Mincho" w:hAnsi="Calibri" w:cs="Times New Roman"/>
      <w:color w:val="365F91"/>
      <w:lang w:val="en-US"/>
    </w:rPr>
    <w:tblPr>
      <w:tblStyleRowBandSize w:val="1"/>
      <w:tblStyleColBandSize w:val="1"/>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10">
    <w:name w:val="Светлая заливка - Акцент 211"/>
    <w:basedOn w:val="a2"/>
    <w:uiPriority w:val="60"/>
    <w:rsid w:val="00CE0E54"/>
    <w:pPr>
      <w:spacing w:after="0" w:line="240" w:lineRule="auto"/>
    </w:pPr>
    <w:rPr>
      <w:rFonts w:ascii="Calibri" w:eastAsia="MS Mincho" w:hAnsi="Calibri" w:cs="Times New Roman"/>
      <w:color w:val="943634"/>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10">
    <w:name w:val="Светлая заливка - Акцент 311"/>
    <w:basedOn w:val="a2"/>
    <w:uiPriority w:val="60"/>
    <w:rsid w:val="00CE0E54"/>
    <w:pPr>
      <w:spacing w:after="0" w:line="240" w:lineRule="auto"/>
    </w:pPr>
    <w:rPr>
      <w:rFonts w:ascii="Calibri" w:eastAsia="MS Mincho" w:hAnsi="Calibri" w:cs="Times New Roman"/>
      <w:color w:val="76923C"/>
      <w:lang w:val="en-US"/>
    </w:rPr>
    <w:tblPr>
      <w:tblStyleRowBandSize w:val="1"/>
      <w:tblStyleColBandSize w:val="1"/>
      <w:tblBorders>
        <w:top w:val="single" w:sz="8" w:space="0" w:color="9BBB59"/>
        <w:bottom w:val="single" w:sz="8" w:space="0" w:color="9BBB59"/>
      </w:tblBorders>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10">
    <w:name w:val="Светлая заливка - Акцент 411"/>
    <w:basedOn w:val="a2"/>
    <w:uiPriority w:val="60"/>
    <w:rsid w:val="00CE0E54"/>
    <w:pPr>
      <w:spacing w:after="0" w:line="240" w:lineRule="auto"/>
    </w:pPr>
    <w:rPr>
      <w:rFonts w:ascii="Calibri" w:eastAsia="MS Mincho" w:hAnsi="Calibri" w:cs="Times New Roman"/>
      <w:color w:val="5F497A"/>
      <w:lang w:val="en-US"/>
    </w:rPr>
    <w:tblPr>
      <w:tblStyleRowBandSize w:val="1"/>
      <w:tblStyleColBandSize w:val="1"/>
      <w:tblBorders>
        <w:top w:val="single" w:sz="8" w:space="0" w:color="8064A2"/>
        <w:bottom w:val="single" w:sz="8" w:space="0" w:color="8064A2"/>
      </w:tblBorders>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10">
    <w:name w:val="Светлая заливка - Акцент 511"/>
    <w:basedOn w:val="a2"/>
    <w:uiPriority w:val="60"/>
    <w:rsid w:val="00CE0E54"/>
    <w:pPr>
      <w:spacing w:after="0" w:line="240" w:lineRule="auto"/>
    </w:pPr>
    <w:rPr>
      <w:rFonts w:ascii="Calibri" w:eastAsia="MS Mincho" w:hAnsi="Calibri" w:cs="Times New Roman"/>
      <w:color w:val="31849B"/>
      <w:lang w:val="en-US"/>
    </w:rPr>
    <w:tblPr>
      <w:tblStyleRowBandSize w:val="1"/>
      <w:tblStyleColBandSize w:val="1"/>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10">
    <w:name w:val="Светлая заливка - Акцент 611"/>
    <w:basedOn w:val="a2"/>
    <w:uiPriority w:val="60"/>
    <w:rsid w:val="00CE0E54"/>
    <w:pPr>
      <w:spacing w:after="0" w:line="240" w:lineRule="auto"/>
    </w:pPr>
    <w:rPr>
      <w:rFonts w:ascii="Calibri" w:eastAsia="MS Mincho" w:hAnsi="Calibri" w:cs="Times New Roman"/>
      <w:color w:val="E36C0A"/>
      <w:lang w:val="en-US"/>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7">
    <w:name w:val="Светлый список11"/>
    <w:basedOn w:val="a2"/>
    <w:uiPriority w:val="61"/>
    <w:rsid w:val="00CE0E54"/>
    <w:pPr>
      <w:spacing w:after="0" w:line="240" w:lineRule="auto"/>
    </w:pPr>
    <w:rPr>
      <w:rFonts w:ascii="Calibri" w:eastAsia="MS Mincho" w:hAnsi="Calibri" w:cs="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1">
    <w:name w:val="Светлый список - Акцент 111"/>
    <w:basedOn w:val="a2"/>
    <w:uiPriority w:val="61"/>
    <w:rsid w:val="00CE0E54"/>
    <w:pPr>
      <w:spacing w:after="0" w:line="240" w:lineRule="auto"/>
    </w:pPr>
    <w:rPr>
      <w:rFonts w:ascii="Calibri" w:eastAsia="MS Mincho" w:hAnsi="Calibri" w:cs="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Светлый список - Акцент 211"/>
    <w:basedOn w:val="a2"/>
    <w:uiPriority w:val="61"/>
    <w:rsid w:val="00CE0E54"/>
    <w:pPr>
      <w:spacing w:after="0" w:line="240" w:lineRule="auto"/>
    </w:pPr>
    <w:rPr>
      <w:rFonts w:ascii="Calibri" w:eastAsia="MS Mincho" w:hAnsi="Calibri" w:cs="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Lines="0" w:before="0" w:beforeAutospacing="0" w:afterLines="0" w:after="0" w:afterAutospacing="0" w:line="240" w:lineRule="auto"/>
      </w:pPr>
      <w:rPr>
        <w:b/>
        <w:bCs/>
        <w:color w:val="FFFFFF"/>
      </w:rPr>
      <w:tblPr/>
      <w:tcPr>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11">
    <w:name w:val="Светлый список - Акцент 311"/>
    <w:basedOn w:val="a2"/>
    <w:uiPriority w:val="61"/>
    <w:rsid w:val="00CE0E54"/>
    <w:pPr>
      <w:spacing w:after="0" w:line="240" w:lineRule="auto"/>
    </w:pPr>
    <w:rPr>
      <w:rFonts w:ascii="Calibri" w:eastAsia="MS Mincho" w:hAnsi="Calibri" w:cs="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11">
    <w:name w:val="Светлый список - Акцент 411"/>
    <w:basedOn w:val="a2"/>
    <w:uiPriority w:val="61"/>
    <w:rsid w:val="00CE0E54"/>
    <w:pPr>
      <w:spacing w:after="0" w:line="240" w:lineRule="auto"/>
    </w:pPr>
    <w:rPr>
      <w:rFonts w:ascii="Calibri" w:eastAsia="MS Mincho" w:hAnsi="Calibri" w:cs="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Lines="0" w:before="0" w:beforeAutospacing="0" w:afterLines="0" w:after="0" w:afterAutospacing="0" w:line="240" w:lineRule="auto"/>
      </w:pPr>
      <w:rPr>
        <w:b/>
        <w:bCs/>
        <w:color w:val="FFFFFF"/>
      </w:rPr>
      <w:tblPr/>
      <w:tcPr>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11">
    <w:name w:val="Светлый список - Акцент 511"/>
    <w:basedOn w:val="a2"/>
    <w:uiPriority w:val="61"/>
    <w:rsid w:val="00CE0E54"/>
    <w:pPr>
      <w:spacing w:after="0" w:line="240" w:lineRule="auto"/>
    </w:pPr>
    <w:rPr>
      <w:rFonts w:ascii="Calibri" w:eastAsia="MS Mincho" w:hAnsi="Calibri" w:cs="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Lines="0" w:before="0" w:beforeAutospacing="0" w:afterLines="0" w:after="0" w:afterAutospacing="0" w:line="240" w:lineRule="auto"/>
      </w:pPr>
      <w:rPr>
        <w:b/>
        <w:bCs/>
        <w:color w:val="FFFFFF"/>
      </w:rPr>
      <w:tblPr/>
      <w:tcPr>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11">
    <w:name w:val="Светлый список - Акцент 611"/>
    <w:basedOn w:val="a2"/>
    <w:uiPriority w:val="61"/>
    <w:rsid w:val="00CE0E54"/>
    <w:pPr>
      <w:spacing w:after="0" w:line="240" w:lineRule="auto"/>
    </w:pPr>
    <w:rPr>
      <w:rFonts w:ascii="Calibri" w:eastAsia="MS Mincho" w:hAnsi="Calibri" w:cs="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18">
    <w:name w:val="Светлая сетка11"/>
    <w:basedOn w:val="a2"/>
    <w:uiPriority w:val="62"/>
    <w:rsid w:val="00CE0E54"/>
    <w:pPr>
      <w:spacing w:after="0" w:line="240" w:lineRule="auto"/>
    </w:pPr>
    <w:rPr>
      <w:rFonts w:ascii="Calibri" w:eastAsia="MS Mincho" w:hAnsi="Calibri" w:cs="Times New Roman"/>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
    <w:name w:val="Светлая сетка - Акцент 111"/>
    <w:basedOn w:val="a2"/>
    <w:uiPriority w:val="62"/>
    <w:rsid w:val="00CE0E54"/>
    <w:pPr>
      <w:spacing w:after="0" w:line="240" w:lineRule="auto"/>
    </w:pPr>
    <w:rPr>
      <w:rFonts w:ascii="Calibri" w:eastAsia="MS Mincho" w:hAnsi="Calibri" w:cs="Times New Roman"/>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2">
    <w:name w:val="Светлая сетка - Акцент 211"/>
    <w:basedOn w:val="a2"/>
    <w:uiPriority w:val="62"/>
    <w:rsid w:val="00CE0E54"/>
    <w:pPr>
      <w:spacing w:after="0" w:line="240" w:lineRule="auto"/>
    </w:pPr>
    <w:rPr>
      <w:rFonts w:ascii="Calibri" w:eastAsia="MS Mincho" w:hAnsi="Calibri" w:cs="Times New Roman"/>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2">
    <w:name w:val="Светлая сетка - Акцент 311"/>
    <w:basedOn w:val="a2"/>
    <w:uiPriority w:val="62"/>
    <w:rsid w:val="00CE0E54"/>
    <w:pPr>
      <w:spacing w:after="0" w:line="240" w:lineRule="auto"/>
    </w:pPr>
    <w:rPr>
      <w:rFonts w:ascii="Calibri" w:eastAsia="MS Mincho" w:hAnsi="Calibri" w:cs="Times New Roman"/>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2">
    <w:name w:val="Светлая сетка - Акцент 411"/>
    <w:basedOn w:val="a2"/>
    <w:uiPriority w:val="62"/>
    <w:rsid w:val="00CE0E54"/>
    <w:pPr>
      <w:spacing w:after="0" w:line="240" w:lineRule="auto"/>
    </w:pPr>
    <w:rPr>
      <w:rFonts w:ascii="Calibri" w:eastAsia="MS Mincho" w:hAnsi="Calibri" w:cs="Times New Roman"/>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2">
    <w:name w:val="Светлая сетка - Акцент 511"/>
    <w:basedOn w:val="a2"/>
    <w:uiPriority w:val="62"/>
    <w:rsid w:val="00CE0E54"/>
    <w:pPr>
      <w:spacing w:after="0" w:line="240" w:lineRule="auto"/>
    </w:pPr>
    <w:rPr>
      <w:rFonts w:ascii="Calibri" w:eastAsia="MS Mincho" w:hAnsi="Calibri" w:cs="Times New Roman"/>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2">
    <w:name w:val="Светлая сетка - Акцент 611"/>
    <w:basedOn w:val="a2"/>
    <w:uiPriority w:val="62"/>
    <w:rsid w:val="00CE0E54"/>
    <w:pPr>
      <w:spacing w:after="0" w:line="240" w:lineRule="auto"/>
    </w:pPr>
    <w:rPr>
      <w:rFonts w:ascii="Calibri" w:eastAsia="MS Mincho" w:hAnsi="Calibri" w:cs="Times New Roman"/>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Lines="0" w:before="0" w:beforeAutospacing="0" w:afterLines="0" w:after="0" w:afterAutospacing="0" w:line="240" w:lineRule="auto"/>
      </w:pPr>
      <w:rPr>
        <w:rFonts w:ascii="Calibri" w:eastAsia="MS Gothic" w:hAnsi="Calibri" w:cs="Times New Roman" w:hint="default"/>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Lines="0" w:before="0" w:beforeAutospacing="0" w:afterLines="0" w:after="0" w:afterAutospacing="0" w:line="240" w:lineRule="auto"/>
      </w:pPr>
      <w:rPr>
        <w:rFonts w:ascii="Calibri" w:eastAsia="MS Gothic" w:hAnsi="Calibri" w:cs="Times New Roman" w:hint="default"/>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hint="default"/>
        <w:b/>
        <w:bCs/>
      </w:rPr>
    </w:tblStylePr>
    <w:tblStylePr w:type="lastCol">
      <w:rPr>
        <w:rFonts w:ascii="Calibri" w:eastAsia="MS Gothic" w:hAnsi="Calibri" w:cs="Times New Roman" w:hint="default"/>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0">
    <w:name w:val="Средняя заливка 111"/>
    <w:basedOn w:val="a2"/>
    <w:uiPriority w:val="63"/>
    <w:rsid w:val="00CE0E54"/>
    <w:pPr>
      <w:spacing w:after="0" w:line="240" w:lineRule="auto"/>
    </w:pPr>
    <w:rPr>
      <w:rFonts w:ascii="Calibri" w:eastAsia="MS Mincho" w:hAnsi="Calibri" w:cs="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0">
    <w:name w:val="Средняя заливка 1 - Акцент 111"/>
    <w:basedOn w:val="a2"/>
    <w:uiPriority w:val="63"/>
    <w:rsid w:val="00CE0E54"/>
    <w:pPr>
      <w:spacing w:after="0" w:line="240" w:lineRule="auto"/>
    </w:pPr>
    <w:rPr>
      <w:rFonts w:ascii="Calibri" w:eastAsia="MS Mincho" w:hAnsi="Calibri" w:cs="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0">
    <w:name w:val="Средняя заливка 1 - Акцент 211"/>
    <w:basedOn w:val="a2"/>
    <w:uiPriority w:val="63"/>
    <w:rsid w:val="00CE0E54"/>
    <w:pPr>
      <w:spacing w:after="0" w:line="240" w:lineRule="auto"/>
    </w:pPr>
    <w:rPr>
      <w:rFonts w:ascii="Calibri" w:eastAsia="MS Mincho" w:hAnsi="Calibri" w:cs="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Lines="0" w:before="0" w:beforeAutospacing="0" w:afterLines="0" w:after="0" w:afterAutospacing="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Lines="0" w:before="0" w:beforeAutospacing="0" w:afterLines="0" w:after="0" w:afterAutospacing="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10">
    <w:name w:val="Средняя заливка 1 - Акцент 311"/>
    <w:basedOn w:val="a2"/>
    <w:uiPriority w:val="63"/>
    <w:rsid w:val="00CE0E54"/>
    <w:pPr>
      <w:spacing w:after="0" w:line="240" w:lineRule="auto"/>
    </w:pPr>
    <w:rPr>
      <w:rFonts w:ascii="Calibri" w:eastAsia="MS Mincho" w:hAnsi="Calibri" w:cs="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Lines="0" w:before="0" w:beforeAutospacing="0" w:afterLines="0" w:after="0" w:afterAutospacing="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10">
    <w:name w:val="Средняя заливка 1 - Акцент 411"/>
    <w:basedOn w:val="a2"/>
    <w:uiPriority w:val="63"/>
    <w:rsid w:val="00CE0E54"/>
    <w:pPr>
      <w:spacing w:after="0" w:line="240" w:lineRule="auto"/>
    </w:pPr>
    <w:rPr>
      <w:rFonts w:ascii="Calibri" w:eastAsia="MS Mincho" w:hAnsi="Calibri" w:cs="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10">
    <w:name w:val="Средняя заливка 1 - Акцент 511"/>
    <w:basedOn w:val="a2"/>
    <w:uiPriority w:val="63"/>
    <w:rsid w:val="00CE0E54"/>
    <w:pPr>
      <w:spacing w:after="0" w:line="240" w:lineRule="auto"/>
    </w:pPr>
    <w:rPr>
      <w:rFonts w:ascii="Calibri" w:eastAsia="MS Mincho" w:hAnsi="Calibri" w:cs="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10">
    <w:name w:val="Средняя заливка 1 - Акцент 611"/>
    <w:basedOn w:val="a2"/>
    <w:uiPriority w:val="63"/>
    <w:rsid w:val="00CE0E54"/>
    <w:pPr>
      <w:spacing w:after="0" w:line="240" w:lineRule="auto"/>
    </w:pPr>
    <w:rPr>
      <w:rFonts w:ascii="Calibri" w:eastAsia="MS Mincho" w:hAnsi="Calibri" w:cs="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10">
    <w:name w:val="Средняя заливка 211"/>
    <w:basedOn w:val="a2"/>
    <w:uiPriority w:val="64"/>
    <w:rsid w:val="00CE0E54"/>
    <w:pPr>
      <w:spacing w:after="0" w:line="240" w:lineRule="auto"/>
    </w:pPr>
    <w:rPr>
      <w:rFonts w:ascii="Calibri" w:eastAsia="MS Mincho" w:hAnsi="Calibri" w:cs="Times New Roman"/>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10">
    <w:name w:val="Средняя заливка 2 - Акцент 111"/>
    <w:basedOn w:val="a2"/>
    <w:uiPriority w:val="64"/>
    <w:rsid w:val="00CE0E54"/>
    <w:pPr>
      <w:spacing w:after="0" w:line="240" w:lineRule="auto"/>
    </w:pPr>
    <w:rPr>
      <w:rFonts w:ascii="Calibri" w:eastAsia="MS Mincho" w:hAnsi="Calibri" w:cs="Times New Roman"/>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10">
    <w:name w:val="Средняя заливка 2 - Акцент 211"/>
    <w:basedOn w:val="a2"/>
    <w:uiPriority w:val="64"/>
    <w:rsid w:val="00CE0E54"/>
    <w:pPr>
      <w:spacing w:after="0" w:line="240" w:lineRule="auto"/>
    </w:pPr>
    <w:rPr>
      <w:rFonts w:ascii="Calibri" w:eastAsia="MS Mincho" w:hAnsi="Calibri" w:cs="Times New Roman"/>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10">
    <w:name w:val="Средняя заливка 2 - Акцент 311"/>
    <w:basedOn w:val="a2"/>
    <w:uiPriority w:val="64"/>
    <w:rsid w:val="00CE0E54"/>
    <w:pPr>
      <w:spacing w:after="0" w:line="240" w:lineRule="auto"/>
    </w:pPr>
    <w:rPr>
      <w:rFonts w:ascii="Calibri" w:eastAsia="MS Mincho" w:hAnsi="Calibri" w:cs="Times New Roman"/>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10">
    <w:name w:val="Средняя заливка 2 - Акцент 411"/>
    <w:basedOn w:val="a2"/>
    <w:uiPriority w:val="64"/>
    <w:rsid w:val="00CE0E54"/>
    <w:pPr>
      <w:spacing w:after="0" w:line="240" w:lineRule="auto"/>
    </w:pPr>
    <w:rPr>
      <w:rFonts w:ascii="Calibri" w:eastAsia="MS Mincho" w:hAnsi="Calibri" w:cs="Times New Roman"/>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10">
    <w:name w:val="Средняя заливка 2 - Акцент 511"/>
    <w:basedOn w:val="a2"/>
    <w:uiPriority w:val="64"/>
    <w:rsid w:val="00CE0E54"/>
    <w:pPr>
      <w:spacing w:after="0" w:line="240" w:lineRule="auto"/>
    </w:pPr>
    <w:rPr>
      <w:rFonts w:ascii="Calibri" w:eastAsia="MS Mincho" w:hAnsi="Calibri" w:cs="Times New Roman"/>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10">
    <w:name w:val="Средняя заливка 2 - Акцент 611"/>
    <w:basedOn w:val="a2"/>
    <w:uiPriority w:val="64"/>
    <w:rsid w:val="00CE0E54"/>
    <w:pPr>
      <w:spacing w:after="0" w:line="240" w:lineRule="auto"/>
    </w:pPr>
    <w:rPr>
      <w:rFonts w:ascii="Calibri" w:eastAsia="MS Mincho" w:hAnsi="Calibri" w:cs="Times New Roman"/>
      <w:lang w:val="en-US"/>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Средний список 111"/>
    <w:basedOn w:val="a2"/>
    <w:uiPriority w:val="65"/>
    <w:rsid w:val="00CE0E54"/>
    <w:pPr>
      <w:spacing w:after="0" w:line="240" w:lineRule="auto"/>
    </w:pPr>
    <w:rPr>
      <w:rFonts w:ascii="Calibri" w:eastAsia="MS Mincho" w:hAnsi="Calibri" w:cs="Times New Roman"/>
      <w:color w:val="000000"/>
      <w:lang w:val="en-US"/>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
    <w:basedOn w:val="a2"/>
    <w:uiPriority w:val="65"/>
    <w:rsid w:val="00CE0E54"/>
    <w:pPr>
      <w:spacing w:after="0" w:line="240" w:lineRule="auto"/>
    </w:pPr>
    <w:rPr>
      <w:rFonts w:ascii="Calibri" w:eastAsia="MS Mincho" w:hAnsi="Calibri" w:cs="Times New Roman"/>
      <w:color w:val="000000"/>
      <w:lang w:val="en-US"/>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
    <w:name w:val="Средний список 1 - Акцент 211"/>
    <w:basedOn w:val="a2"/>
    <w:uiPriority w:val="65"/>
    <w:rsid w:val="00CE0E54"/>
    <w:pPr>
      <w:spacing w:after="0" w:line="240" w:lineRule="auto"/>
    </w:pPr>
    <w:rPr>
      <w:rFonts w:ascii="Calibri" w:eastAsia="MS Mincho" w:hAnsi="Calibri" w:cs="Times New Roman"/>
      <w:color w:val="000000"/>
      <w:lang w:val="en-US"/>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hint="default"/>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11">
    <w:name w:val="Средний список 1 - Акцент 311"/>
    <w:basedOn w:val="a2"/>
    <w:uiPriority w:val="65"/>
    <w:rsid w:val="00CE0E54"/>
    <w:pPr>
      <w:spacing w:after="0" w:line="240" w:lineRule="auto"/>
    </w:pPr>
    <w:rPr>
      <w:rFonts w:ascii="Calibri" w:eastAsia="MS Mincho" w:hAnsi="Calibri" w:cs="Times New Roman"/>
      <w:color w:val="000000"/>
      <w:lang w:val="en-US"/>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hint="default"/>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11">
    <w:name w:val="Средний список 1 - Акцент 411"/>
    <w:basedOn w:val="a2"/>
    <w:uiPriority w:val="65"/>
    <w:rsid w:val="00CE0E54"/>
    <w:pPr>
      <w:spacing w:after="0" w:line="240" w:lineRule="auto"/>
    </w:pPr>
    <w:rPr>
      <w:rFonts w:ascii="Calibri" w:eastAsia="MS Mincho" w:hAnsi="Calibri" w:cs="Times New Roman"/>
      <w:color w:val="000000"/>
      <w:lang w:val="en-US"/>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hint="default"/>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11">
    <w:name w:val="Средний список 1 - Акцент 511"/>
    <w:basedOn w:val="a2"/>
    <w:uiPriority w:val="65"/>
    <w:rsid w:val="00CE0E54"/>
    <w:pPr>
      <w:spacing w:after="0" w:line="240" w:lineRule="auto"/>
    </w:pPr>
    <w:rPr>
      <w:rFonts w:ascii="Calibri" w:eastAsia="MS Mincho" w:hAnsi="Calibri" w:cs="Times New Roman"/>
      <w:color w:val="000000"/>
      <w:lang w:val="en-US"/>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hint="default"/>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11">
    <w:name w:val="Средний список 1 - Акцент 611"/>
    <w:basedOn w:val="a2"/>
    <w:uiPriority w:val="65"/>
    <w:rsid w:val="00CE0E54"/>
    <w:pPr>
      <w:spacing w:after="0" w:line="240" w:lineRule="auto"/>
    </w:pPr>
    <w:rPr>
      <w:rFonts w:ascii="Calibri" w:eastAsia="MS Mincho" w:hAnsi="Calibri" w:cs="Times New Roman"/>
      <w:color w:val="000000"/>
      <w:lang w:val="en-US"/>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hint="default"/>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1112">
    <w:name w:val="Средняя сетка 111"/>
    <w:basedOn w:val="a2"/>
    <w:uiPriority w:val="67"/>
    <w:rsid w:val="00CE0E54"/>
    <w:pPr>
      <w:spacing w:after="0" w:line="240" w:lineRule="auto"/>
    </w:pPr>
    <w:rPr>
      <w:rFonts w:ascii="Calibri" w:eastAsia="MS Mincho" w:hAnsi="Calibri" w:cs="Times New Roman"/>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2">
    <w:name w:val="Средняя сетка 1 - Акцент 111"/>
    <w:basedOn w:val="a2"/>
    <w:uiPriority w:val="67"/>
    <w:rsid w:val="00CE0E54"/>
    <w:pPr>
      <w:spacing w:after="0" w:line="240" w:lineRule="auto"/>
    </w:pPr>
    <w:rPr>
      <w:rFonts w:ascii="Calibri" w:eastAsia="MS Mincho" w:hAnsi="Calibri" w:cs="Times New Roman"/>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2">
    <w:name w:val="Средняя сетка 1 - Акцент 211"/>
    <w:basedOn w:val="a2"/>
    <w:uiPriority w:val="67"/>
    <w:rsid w:val="00CE0E54"/>
    <w:pPr>
      <w:spacing w:after="0" w:line="240" w:lineRule="auto"/>
    </w:pPr>
    <w:rPr>
      <w:rFonts w:ascii="Calibri" w:eastAsia="MS Mincho" w:hAnsi="Calibri" w:cs="Times New Roman"/>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2">
    <w:name w:val="Средняя сетка 1 - Акцент 311"/>
    <w:basedOn w:val="a2"/>
    <w:uiPriority w:val="67"/>
    <w:rsid w:val="00CE0E54"/>
    <w:pPr>
      <w:spacing w:after="0" w:line="240" w:lineRule="auto"/>
    </w:pPr>
    <w:rPr>
      <w:rFonts w:ascii="Calibri" w:eastAsia="MS Mincho" w:hAnsi="Calibri" w:cs="Times New Roman"/>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2">
    <w:name w:val="Средняя сетка 1 - Акцент 411"/>
    <w:basedOn w:val="a2"/>
    <w:uiPriority w:val="67"/>
    <w:rsid w:val="00CE0E54"/>
    <w:pPr>
      <w:spacing w:after="0" w:line="240" w:lineRule="auto"/>
    </w:pPr>
    <w:rPr>
      <w:rFonts w:ascii="Calibri" w:eastAsia="MS Mincho" w:hAnsi="Calibri" w:cs="Times New Roman"/>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2">
    <w:name w:val="Средняя сетка 1 - Акцент 511"/>
    <w:basedOn w:val="a2"/>
    <w:uiPriority w:val="67"/>
    <w:rsid w:val="00CE0E54"/>
    <w:pPr>
      <w:spacing w:after="0" w:line="240" w:lineRule="auto"/>
    </w:pPr>
    <w:rPr>
      <w:rFonts w:ascii="Calibri" w:eastAsia="MS Mincho" w:hAnsi="Calibri" w:cs="Times New Roman"/>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2">
    <w:name w:val="Средняя сетка 1 - Акцент 611"/>
    <w:basedOn w:val="a2"/>
    <w:uiPriority w:val="67"/>
    <w:rsid w:val="00CE0E54"/>
    <w:pPr>
      <w:spacing w:after="0" w:line="240" w:lineRule="auto"/>
    </w:pPr>
    <w:rPr>
      <w:rFonts w:ascii="Calibri" w:eastAsia="MS Mincho" w:hAnsi="Calibri" w:cs="Times New Roman"/>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3110">
    <w:name w:val="Средняя сетка 311"/>
    <w:basedOn w:val="a2"/>
    <w:uiPriority w:val="69"/>
    <w:rsid w:val="00CE0E54"/>
    <w:pPr>
      <w:spacing w:after="0" w:line="240" w:lineRule="auto"/>
    </w:pPr>
    <w:rPr>
      <w:rFonts w:ascii="Calibri" w:eastAsia="MS Mincho" w:hAnsi="Calibri" w:cs="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1">
    <w:name w:val="Средняя сетка 3 - Акцент 111"/>
    <w:basedOn w:val="a2"/>
    <w:uiPriority w:val="69"/>
    <w:rsid w:val="00CE0E54"/>
    <w:pPr>
      <w:spacing w:after="0" w:line="240" w:lineRule="auto"/>
    </w:pPr>
    <w:rPr>
      <w:rFonts w:ascii="Calibri" w:eastAsia="MS Mincho" w:hAnsi="Calibri" w:cs="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1">
    <w:name w:val="Средняя сетка 3 - Акцент 211"/>
    <w:basedOn w:val="a2"/>
    <w:uiPriority w:val="69"/>
    <w:rsid w:val="00CE0E54"/>
    <w:pPr>
      <w:spacing w:after="0" w:line="240" w:lineRule="auto"/>
    </w:pPr>
    <w:rPr>
      <w:rFonts w:ascii="Calibri" w:eastAsia="MS Mincho" w:hAnsi="Calibri" w:cs="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1">
    <w:name w:val="Средняя сетка 3 - Акцент 311"/>
    <w:basedOn w:val="a2"/>
    <w:uiPriority w:val="69"/>
    <w:rsid w:val="00CE0E54"/>
    <w:pPr>
      <w:spacing w:after="0" w:line="240" w:lineRule="auto"/>
    </w:pPr>
    <w:rPr>
      <w:rFonts w:ascii="Calibri" w:eastAsia="MS Mincho" w:hAnsi="Calibri" w:cs="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1">
    <w:name w:val="Средняя сетка 3 - Акцент 411"/>
    <w:basedOn w:val="a2"/>
    <w:uiPriority w:val="69"/>
    <w:rsid w:val="00CE0E54"/>
    <w:pPr>
      <w:spacing w:after="0" w:line="240" w:lineRule="auto"/>
    </w:pPr>
    <w:rPr>
      <w:rFonts w:ascii="Calibri" w:eastAsia="MS Mincho" w:hAnsi="Calibri" w:cs="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1">
    <w:name w:val="Средняя сетка 3 - Акцент 511"/>
    <w:basedOn w:val="a2"/>
    <w:uiPriority w:val="69"/>
    <w:rsid w:val="00CE0E54"/>
    <w:pPr>
      <w:spacing w:after="0" w:line="240" w:lineRule="auto"/>
    </w:pPr>
    <w:rPr>
      <w:rFonts w:ascii="Calibri" w:eastAsia="MS Mincho" w:hAnsi="Calibri" w:cs="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1">
    <w:name w:val="Средняя сетка 3 - Акцент 611"/>
    <w:basedOn w:val="a2"/>
    <w:uiPriority w:val="69"/>
    <w:rsid w:val="00CE0E54"/>
    <w:pPr>
      <w:spacing w:after="0" w:line="240" w:lineRule="auto"/>
    </w:pPr>
    <w:rPr>
      <w:rFonts w:ascii="Calibri" w:eastAsia="MS Mincho" w:hAnsi="Calibri" w:cs="Times New Roman"/>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19">
    <w:name w:val="Темный список11"/>
    <w:basedOn w:val="a2"/>
    <w:uiPriority w:val="70"/>
    <w:rsid w:val="00CE0E54"/>
    <w:pPr>
      <w:spacing w:after="0" w:line="240" w:lineRule="auto"/>
    </w:pPr>
    <w:rPr>
      <w:rFonts w:ascii="Calibri" w:eastAsia="MS Mincho" w:hAnsi="Calibri" w:cs="Times New Roman"/>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13">
    <w:name w:val="Темный список - Акцент 111"/>
    <w:basedOn w:val="a2"/>
    <w:uiPriority w:val="70"/>
    <w:rsid w:val="00CE0E54"/>
    <w:pPr>
      <w:spacing w:after="0" w:line="240" w:lineRule="auto"/>
    </w:pPr>
    <w:rPr>
      <w:rFonts w:ascii="Calibri" w:eastAsia="MS Mincho" w:hAnsi="Calibri" w:cs="Times New Roman"/>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13">
    <w:name w:val="Темный список - Акцент 211"/>
    <w:basedOn w:val="a2"/>
    <w:uiPriority w:val="70"/>
    <w:rsid w:val="00CE0E54"/>
    <w:pPr>
      <w:spacing w:after="0" w:line="240" w:lineRule="auto"/>
    </w:pPr>
    <w:rPr>
      <w:rFonts w:ascii="Calibri" w:eastAsia="MS Mincho" w:hAnsi="Calibri" w:cs="Times New Roman"/>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13">
    <w:name w:val="Темный список - Акцент 311"/>
    <w:basedOn w:val="a2"/>
    <w:uiPriority w:val="70"/>
    <w:rsid w:val="00CE0E54"/>
    <w:pPr>
      <w:spacing w:after="0" w:line="240" w:lineRule="auto"/>
    </w:pPr>
    <w:rPr>
      <w:rFonts w:ascii="Calibri" w:eastAsia="MS Mincho" w:hAnsi="Calibri" w:cs="Times New Roman"/>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13">
    <w:name w:val="Темный список - Акцент 411"/>
    <w:basedOn w:val="a2"/>
    <w:uiPriority w:val="70"/>
    <w:rsid w:val="00CE0E54"/>
    <w:pPr>
      <w:spacing w:after="0" w:line="240" w:lineRule="auto"/>
    </w:pPr>
    <w:rPr>
      <w:rFonts w:ascii="Calibri" w:eastAsia="MS Mincho" w:hAnsi="Calibri" w:cs="Times New Roman"/>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13">
    <w:name w:val="Темный список - Акцент 511"/>
    <w:basedOn w:val="a2"/>
    <w:uiPriority w:val="70"/>
    <w:rsid w:val="00CE0E54"/>
    <w:pPr>
      <w:spacing w:after="0" w:line="240" w:lineRule="auto"/>
    </w:pPr>
    <w:rPr>
      <w:rFonts w:ascii="Calibri" w:eastAsia="MS Mincho" w:hAnsi="Calibri" w:cs="Times New Roman"/>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13">
    <w:name w:val="Темный список - Акцент 611"/>
    <w:basedOn w:val="a2"/>
    <w:uiPriority w:val="70"/>
    <w:rsid w:val="00CE0E54"/>
    <w:pPr>
      <w:spacing w:after="0" w:line="240" w:lineRule="auto"/>
    </w:pPr>
    <w:rPr>
      <w:rFonts w:ascii="Calibri" w:eastAsia="MS Mincho" w:hAnsi="Calibri" w:cs="Times New Roman"/>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a">
    <w:name w:val="Цветная заливка11"/>
    <w:basedOn w:val="a2"/>
    <w:uiPriority w:val="71"/>
    <w:rsid w:val="00CE0E54"/>
    <w:pPr>
      <w:spacing w:after="0" w:line="240" w:lineRule="auto"/>
    </w:pPr>
    <w:rPr>
      <w:rFonts w:ascii="Calibri" w:eastAsia="MS Mincho" w:hAnsi="Calibri" w:cs="Times New Roman"/>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14">
    <w:name w:val="Цветная заливка - Акцент 111"/>
    <w:basedOn w:val="a2"/>
    <w:uiPriority w:val="71"/>
    <w:rsid w:val="00CE0E54"/>
    <w:pPr>
      <w:spacing w:after="0" w:line="240" w:lineRule="auto"/>
    </w:pPr>
    <w:rPr>
      <w:rFonts w:ascii="Calibri" w:eastAsia="MS Mincho" w:hAnsi="Calibri" w:cs="Times New Roman"/>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14">
    <w:name w:val="Цветная заливка - Акцент 211"/>
    <w:basedOn w:val="a2"/>
    <w:uiPriority w:val="71"/>
    <w:rsid w:val="00CE0E54"/>
    <w:pPr>
      <w:spacing w:after="0" w:line="240" w:lineRule="auto"/>
    </w:pPr>
    <w:rPr>
      <w:rFonts w:ascii="Calibri" w:eastAsia="MS Mincho" w:hAnsi="Calibri" w:cs="Times New Roman"/>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14">
    <w:name w:val="Цветная заливка - Акцент 311"/>
    <w:basedOn w:val="a2"/>
    <w:uiPriority w:val="71"/>
    <w:rsid w:val="00CE0E54"/>
    <w:pPr>
      <w:spacing w:after="0" w:line="240" w:lineRule="auto"/>
    </w:pPr>
    <w:rPr>
      <w:rFonts w:ascii="Calibri" w:eastAsia="MS Mincho" w:hAnsi="Calibri" w:cs="Times New Roman"/>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14">
    <w:name w:val="Цветная заливка - Акцент 411"/>
    <w:basedOn w:val="a2"/>
    <w:uiPriority w:val="71"/>
    <w:rsid w:val="00CE0E54"/>
    <w:pPr>
      <w:spacing w:after="0" w:line="240" w:lineRule="auto"/>
    </w:pPr>
    <w:rPr>
      <w:rFonts w:ascii="Calibri" w:eastAsia="MS Mincho" w:hAnsi="Calibri" w:cs="Times New Roman"/>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14">
    <w:name w:val="Цветная заливка - Акцент 511"/>
    <w:basedOn w:val="a2"/>
    <w:uiPriority w:val="71"/>
    <w:rsid w:val="00CE0E54"/>
    <w:pPr>
      <w:spacing w:after="0" w:line="240" w:lineRule="auto"/>
    </w:pPr>
    <w:rPr>
      <w:rFonts w:ascii="Calibri" w:eastAsia="MS Mincho" w:hAnsi="Calibri" w:cs="Times New Roman"/>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14">
    <w:name w:val="Цветная заливка - Акцент 611"/>
    <w:basedOn w:val="a2"/>
    <w:uiPriority w:val="71"/>
    <w:rsid w:val="00CE0E54"/>
    <w:pPr>
      <w:spacing w:after="0" w:line="240" w:lineRule="auto"/>
    </w:pPr>
    <w:rPr>
      <w:rFonts w:ascii="Calibri" w:eastAsia="MS Mincho" w:hAnsi="Calibri" w:cs="Times New Roman"/>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1b">
    <w:name w:val="Цветной список11"/>
    <w:basedOn w:val="a2"/>
    <w:uiPriority w:val="72"/>
    <w:rsid w:val="00CE0E54"/>
    <w:pPr>
      <w:spacing w:after="0" w:line="240" w:lineRule="auto"/>
    </w:pPr>
    <w:rPr>
      <w:rFonts w:ascii="Calibri" w:eastAsia="MS Mincho" w:hAnsi="Calibri" w:cs="Times New Roman"/>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5">
    <w:name w:val="Цветной список - Акцент 111"/>
    <w:basedOn w:val="a2"/>
    <w:uiPriority w:val="72"/>
    <w:rsid w:val="00CE0E54"/>
    <w:pPr>
      <w:spacing w:after="0" w:line="240" w:lineRule="auto"/>
    </w:pPr>
    <w:rPr>
      <w:rFonts w:ascii="Calibri" w:eastAsia="MS Mincho" w:hAnsi="Calibri" w:cs="Times New Roman"/>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15">
    <w:name w:val="Цветной список - Акцент 211"/>
    <w:basedOn w:val="a2"/>
    <w:uiPriority w:val="72"/>
    <w:rsid w:val="00CE0E54"/>
    <w:pPr>
      <w:spacing w:after="0" w:line="240" w:lineRule="auto"/>
    </w:pPr>
    <w:rPr>
      <w:rFonts w:ascii="Calibri" w:eastAsia="MS Mincho" w:hAnsi="Calibri" w:cs="Times New Roman"/>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15">
    <w:name w:val="Цветной список - Акцент 311"/>
    <w:basedOn w:val="a2"/>
    <w:uiPriority w:val="72"/>
    <w:rsid w:val="00CE0E54"/>
    <w:pPr>
      <w:spacing w:after="0" w:line="240" w:lineRule="auto"/>
    </w:pPr>
    <w:rPr>
      <w:rFonts w:ascii="Calibri" w:eastAsia="MS Mincho" w:hAnsi="Calibri" w:cs="Times New Roman"/>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15">
    <w:name w:val="Цветной список - Акцент 411"/>
    <w:basedOn w:val="a2"/>
    <w:uiPriority w:val="72"/>
    <w:rsid w:val="00CE0E54"/>
    <w:pPr>
      <w:spacing w:after="0" w:line="240" w:lineRule="auto"/>
    </w:pPr>
    <w:rPr>
      <w:rFonts w:ascii="Calibri" w:eastAsia="MS Mincho" w:hAnsi="Calibri" w:cs="Times New Roman"/>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15">
    <w:name w:val="Цветной список - Акцент 511"/>
    <w:basedOn w:val="a2"/>
    <w:uiPriority w:val="72"/>
    <w:rsid w:val="00CE0E54"/>
    <w:pPr>
      <w:spacing w:after="0" w:line="240" w:lineRule="auto"/>
    </w:pPr>
    <w:rPr>
      <w:rFonts w:ascii="Calibri" w:eastAsia="MS Mincho" w:hAnsi="Calibri" w:cs="Times New Roman"/>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15">
    <w:name w:val="Цветной список - Акцент 611"/>
    <w:basedOn w:val="a2"/>
    <w:uiPriority w:val="72"/>
    <w:rsid w:val="00CE0E54"/>
    <w:pPr>
      <w:spacing w:after="0" w:line="240" w:lineRule="auto"/>
    </w:pPr>
    <w:rPr>
      <w:rFonts w:ascii="Calibri" w:eastAsia="MS Mincho" w:hAnsi="Calibri" w:cs="Times New Roman"/>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1c">
    <w:name w:val="Цветная сетка11"/>
    <w:basedOn w:val="a2"/>
    <w:uiPriority w:val="73"/>
    <w:rsid w:val="00CE0E54"/>
    <w:pPr>
      <w:spacing w:after="0" w:line="240" w:lineRule="auto"/>
    </w:pPr>
    <w:rPr>
      <w:rFonts w:ascii="Calibri" w:eastAsia="MS Mincho" w:hAnsi="Calibri" w:cs="Times New Roman"/>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16">
    <w:name w:val="Цветная сетка - Акцент 111"/>
    <w:basedOn w:val="a2"/>
    <w:uiPriority w:val="73"/>
    <w:rsid w:val="00CE0E54"/>
    <w:pPr>
      <w:spacing w:after="0" w:line="240" w:lineRule="auto"/>
    </w:pPr>
    <w:rPr>
      <w:rFonts w:ascii="Calibri" w:eastAsia="MS Mincho" w:hAnsi="Calibri" w:cs="Times New Roman"/>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16">
    <w:name w:val="Цветная сетка - Акцент 211"/>
    <w:basedOn w:val="a2"/>
    <w:uiPriority w:val="73"/>
    <w:rsid w:val="00CE0E54"/>
    <w:pPr>
      <w:spacing w:after="0" w:line="240" w:lineRule="auto"/>
    </w:pPr>
    <w:rPr>
      <w:rFonts w:ascii="Calibri" w:eastAsia="MS Mincho" w:hAnsi="Calibri" w:cs="Times New Roman"/>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16">
    <w:name w:val="Цветная сетка - Акцент 311"/>
    <w:basedOn w:val="a2"/>
    <w:uiPriority w:val="73"/>
    <w:rsid w:val="00CE0E54"/>
    <w:pPr>
      <w:spacing w:after="0" w:line="240" w:lineRule="auto"/>
    </w:pPr>
    <w:rPr>
      <w:rFonts w:ascii="Calibri" w:eastAsia="MS Mincho" w:hAnsi="Calibri" w:cs="Times New Roman"/>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16">
    <w:name w:val="Цветная сетка - Акцент 411"/>
    <w:basedOn w:val="a2"/>
    <w:uiPriority w:val="73"/>
    <w:rsid w:val="00CE0E54"/>
    <w:pPr>
      <w:spacing w:after="0" w:line="240" w:lineRule="auto"/>
    </w:pPr>
    <w:rPr>
      <w:rFonts w:ascii="Calibri" w:eastAsia="MS Mincho" w:hAnsi="Calibri" w:cs="Times New Roman"/>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16">
    <w:name w:val="Цветная сетка - Акцент 511"/>
    <w:basedOn w:val="a2"/>
    <w:uiPriority w:val="73"/>
    <w:rsid w:val="00CE0E54"/>
    <w:pPr>
      <w:spacing w:after="0" w:line="240" w:lineRule="auto"/>
    </w:pPr>
    <w:rPr>
      <w:rFonts w:ascii="Calibri" w:eastAsia="MS Mincho" w:hAnsi="Calibri" w:cs="Times New Roman"/>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16">
    <w:name w:val="Цветная сетка - Акцент 611"/>
    <w:basedOn w:val="a2"/>
    <w:uiPriority w:val="73"/>
    <w:rsid w:val="00CE0E54"/>
    <w:pPr>
      <w:spacing w:after="0" w:line="240" w:lineRule="auto"/>
    </w:pPr>
    <w:rPr>
      <w:rFonts w:ascii="Calibri" w:eastAsia="MS Mincho" w:hAnsi="Calibri" w:cs="Times New Roman"/>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UnresolvedMention">
    <w:name w:val="Unresolved Mention"/>
    <w:basedOn w:val="a1"/>
    <w:uiPriority w:val="99"/>
    <w:semiHidden/>
    <w:unhideWhenUsed/>
    <w:rsid w:val="00DB6415"/>
    <w:rPr>
      <w:color w:val="605E5C"/>
      <w:shd w:val="clear" w:color="auto" w:fill="E1DFDD"/>
    </w:rPr>
  </w:style>
  <w:style w:type="paragraph" w:styleId="aff6">
    <w:name w:val="Balloon Text"/>
    <w:basedOn w:val="a0"/>
    <w:link w:val="aff7"/>
    <w:uiPriority w:val="99"/>
    <w:semiHidden/>
    <w:unhideWhenUsed/>
    <w:rsid w:val="0086649F"/>
    <w:pPr>
      <w:spacing w:after="0" w:line="240" w:lineRule="auto"/>
    </w:pPr>
    <w:rPr>
      <w:rFonts w:ascii="Tahoma" w:hAnsi="Tahoma" w:cs="Tahoma"/>
      <w:sz w:val="16"/>
      <w:szCs w:val="16"/>
    </w:rPr>
  </w:style>
  <w:style w:type="character" w:customStyle="1" w:styleId="aff7">
    <w:name w:val="Текст выноски Знак"/>
    <w:basedOn w:val="a1"/>
    <w:link w:val="aff6"/>
    <w:uiPriority w:val="99"/>
    <w:semiHidden/>
    <w:rsid w:val="008664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30656">
      <w:bodyDiv w:val="1"/>
      <w:marLeft w:val="0"/>
      <w:marRight w:val="0"/>
      <w:marTop w:val="0"/>
      <w:marBottom w:val="0"/>
      <w:divBdr>
        <w:top w:val="none" w:sz="0" w:space="0" w:color="auto"/>
        <w:left w:val="none" w:sz="0" w:space="0" w:color="auto"/>
        <w:bottom w:val="none" w:sz="0" w:space="0" w:color="auto"/>
        <w:right w:val="none" w:sz="0" w:space="0" w:color="auto"/>
      </w:divBdr>
    </w:div>
    <w:div w:id="228463430">
      <w:bodyDiv w:val="1"/>
      <w:marLeft w:val="0"/>
      <w:marRight w:val="0"/>
      <w:marTop w:val="0"/>
      <w:marBottom w:val="0"/>
      <w:divBdr>
        <w:top w:val="none" w:sz="0" w:space="0" w:color="auto"/>
        <w:left w:val="none" w:sz="0" w:space="0" w:color="auto"/>
        <w:bottom w:val="none" w:sz="0" w:space="0" w:color="auto"/>
        <w:right w:val="none" w:sz="0" w:space="0" w:color="auto"/>
      </w:divBdr>
    </w:div>
    <w:div w:id="731465555">
      <w:bodyDiv w:val="1"/>
      <w:marLeft w:val="0"/>
      <w:marRight w:val="0"/>
      <w:marTop w:val="0"/>
      <w:marBottom w:val="0"/>
      <w:divBdr>
        <w:top w:val="none" w:sz="0" w:space="0" w:color="auto"/>
        <w:left w:val="none" w:sz="0" w:space="0" w:color="auto"/>
        <w:bottom w:val="none" w:sz="0" w:space="0" w:color="auto"/>
        <w:right w:val="none" w:sz="0" w:space="0" w:color="auto"/>
      </w:divBdr>
    </w:div>
    <w:div w:id="1316108472">
      <w:bodyDiv w:val="1"/>
      <w:marLeft w:val="0"/>
      <w:marRight w:val="0"/>
      <w:marTop w:val="0"/>
      <w:marBottom w:val="0"/>
      <w:divBdr>
        <w:top w:val="none" w:sz="0" w:space="0" w:color="auto"/>
        <w:left w:val="none" w:sz="0" w:space="0" w:color="auto"/>
        <w:bottom w:val="none" w:sz="0" w:space="0" w:color="auto"/>
        <w:right w:val="none" w:sz="0" w:space="0" w:color="auto"/>
      </w:divBdr>
    </w:div>
    <w:div w:id="1320959791">
      <w:bodyDiv w:val="1"/>
      <w:marLeft w:val="0"/>
      <w:marRight w:val="0"/>
      <w:marTop w:val="0"/>
      <w:marBottom w:val="0"/>
      <w:divBdr>
        <w:top w:val="none" w:sz="0" w:space="0" w:color="auto"/>
        <w:left w:val="none" w:sz="0" w:space="0" w:color="auto"/>
        <w:bottom w:val="none" w:sz="0" w:space="0" w:color="auto"/>
        <w:right w:val="none" w:sz="0" w:space="0" w:color="auto"/>
      </w:divBdr>
    </w:div>
    <w:div w:id="1422723447">
      <w:bodyDiv w:val="1"/>
      <w:marLeft w:val="0"/>
      <w:marRight w:val="0"/>
      <w:marTop w:val="0"/>
      <w:marBottom w:val="0"/>
      <w:divBdr>
        <w:top w:val="none" w:sz="0" w:space="0" w:color="auto"/>
        <w:left w:val="none" w:sz="0" w:space="0" w:color="auto"/>
        <w:bottom w:val="none" w:sz="0" w:space="0" w:color="auto"/>
        <w:right w:val="none" w:sz="0" w:space="0" w:color="auto"/>
      </w:divBdr>
    </w:div>
    <w:div w:id="1821266789">
      <w:bodyDiv w:val="1"/>
      <w:marLeft w:val="0"/>
      <w:marRight w:val="0"/>
      <w:marTop w:val="0"/>
      <w:marBottom w:val="0"/>
      <w:divBdr>
        <w:top w:val="none" w:sz="0" w:space="0" w:color="auto"/>
        <w:left w:val="none" w:sz="0" w:space="0" w:color="auto"/>
        <w:bottom w:val="none" w:sz="0" w:space="0" w:color="auto"/>
        <w:right w:val="none" w:sz="0" w:space="0" w:color="auto"/>
      </w:divBdr>
    </w:div>
    <w:div w:id="1987777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2035school.ru/htmllesson/Mat_5_2/" TargetMode="External"/><Relationship Id="rId18" Type="http://schemas.openxmlformats.org/officeDocument/2006/relationships/hyperlink" Target="https://www.yaklass.ru/p/matematika/5-klass/naturalnye-chisla-13442/okruglenie-chisel-prikidka-i-otcenka-rezultatov-vychislenii-13527" TargetMode="External"/><Relationship Id="rId26" Type="http://schemas.openxmlformats.org/officeDocument/2006/relationships/hyperlink" Target="https://www.yaklass.ru/p/matematika/5-klass/desiatichnye-drobi-13880/stepen-s-naturalnym-pokazatelem-13669" TargetMode="External"/><Relationship Id="rId39" Type="http://schemas.openxmlformats.org/officeDocument/2006/relationships/hyperlink" Target="https://www.yaklass.ru/p/matematika/5-klass/obyknovennye-drobi-13744/pravilnye-i-nepravilnye-drobi-smeshannye-chisla-poniatie-zapis-i-chtenie-13674" TargetMode="External"/><Relationship Id="rId21" Type="http://schemas.openxmlformats.org/officeDocument/2006/relationships/hyperlink" Target="https://resh.edu.ru/subject/lesson/7723/conspect/272293/" TargetMode="External"/><Relationship Id="rId34" Type="http://schemas.openxmlformats.org/officeDocument/2006/relationships/hyperlink" Target="https://www.yaklass.ru/p/matematika/5-klass/geometricheskie-figury-13743/ugol-izmerenie-uglov-13410" TargetMode="External"/><Relationship Id="rId42" Type="http://schemas.openxmlformats.org/officeDocument/2006/relationships/hyperlink" Target="https://www.yaklass.ru/p/matematika/5-klass/obyknovennye-drobi-13744/slozhenie-i-vychitanie-obyknovennykh-drobei-i-smeshannykh-chisel-13676" TargetMode="External"/><Relationship Id="rId47" Type="http://schemas.openxmlformats.org/officeDocument/2006/relationships/hyperlink" Target="https://resh.edu.ru/subject/lesson/7779/start/287920/" TargetMode="External"/><Relationship Id="rId50" Type="http://schemas.openxmlformats.org/officeDocument/2006/relationships/hyperlink" Target="https://resh.edu.ru/subject/lesson/7733/start/233518/" TargetMode="External"/><Relationship Id="rId55" Type="http://schemas.openxmlformats.org/officeDocument/2006/relationships/hyperlink" Target="https://resh.edu.ru/subject/lesson/704/" TargetMode="External"/><Relationship Id="rId63" Type="http://schemas.openxmlformats.org/officeDocument/2006/relationships/hyperlink" Target="https://videouroki.net/razrabotki/prostranstvennye-tela-mnogogranniki.html" TargetMode="External"/><Relationship Id="rId68" Type="http://schemas.openxmlformats.org/officeDocument/2006/relationships/hyperlink" Target="https://foxford.ru/wiki/matematika/zadachi-na-rabotu" TargetMode="External"/><Relationship Id="rId76" Type="http://schemas.openxmlformats.org/officeDocument/2006/relationships/hyperlink" Target="https://clck.ru/hQNWm" TargetMode="External"/><Relationship Id="rId84"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hyperlink" Target="https://foxford.ru/wiki/matematika/zadachi-na-dvizhenie-po-vode" TargetMode="External"/><Relationship Id="rId2" Type="http://schemas.openxmlformats.org/officeDocument/2006/relationships/numbering" Target="numbering.xml"/><Relationship Id="rId16" Type="http://schemas.openxmlformats.org/officeDocument/2006/relationships/hyperlink" Target="https://resh.edu.ru/subject/lesson/7738/conspect/" TargetMode="External"/><Relationship Id="rId29" Type="http://schemas.openxmlformats.org/officeDocument/2006/relationships/hyperlink" Target="https://www.yaklass.ru/p/matematika/5-klass/naturalnye-chisla-13442/nachalnye-geometricheskie-poniatiia-priamaia-otrezok-luch-lomanaia-priamo_-13390" TargetMode="External"/><Relationship Id="rId11" Type="http://schemas.openxmlformats.org/officeDocument/2006/relationships/hyperlink" Target="https://www.yaklass.ru/p/matematika/5-klass/naturalnye-chisla-13442/desiatichnaia-sistema-schisleniia-rimskaia-numeratciia-13051" TargetMode="External"/><Relationship Id="rId24" Type="http://schemas.openxmlformats.org/officeDocument/2006/relationships/hyperlink" Target="https://www.yaklass.ru/p/matematika/6-klass/naturalnye-chisla-13968/prostye-i-sostavnye-chisla-razlozhenie-naturalnogo-chisla-na-prostye-mnoz_-13984" TargetMode="External"/><Relationship Id="rId32" Type="http://schemas.openxmlformats.org/officeDocument/2006/relationships/hyperlink" Target="https://resh.edu.ru/subject/lesson/7736/conspect/312522/" TargetMode="External"/><Relationship Id="rId37" Type="http://schemas.openxmlformats.org/officeDocument/2006/relationships/hyperlink" Target="https://resh.edu.ru/subject/lesson/2780/start/" TargetMode="External"/><Relationship Id="rId40" Type="http://schemas.openxmlformats.org/officeDocument/2006/relationships/hyperlink" Target="https://resh.edu.ru/subject/lesson/705/" TargetMode="External"/><Relationship Id="rId45" Type="http://schemas.openxmlformats.org/officeDocument/2006/relationships/hyperlink" Target="https://resh.edu.ru/subject/lesson/706/" TargetMode="External"/><Relationship Id="rId53" Type="http://schemas.openxmlformats.org/officeDocument/2006/relationships/hyperlink" Target="https://resh.edu.ru/subject/lesson/7732/conspect/325582/" TargetMode="External"/><Relationship Id="rId58" Type="http://schemas.openxmlformats.org/officeDocument/2006/relationships/hyperlink" Target="https://interneturok.ru/lesson/matematika/5-klass/desjatichnye-drobi-slozhenie-i-vychitanie-desjatichnyh-drobej/okruglenie-chisel" TargetMode="External"/><Relationship Id="rId66" Type="http://schemas.openxmlformats.org/officeDocument/2006/relationships/hyperlink" Target="https://resh.edu.ru/subject/lesson/7790/start/325244/" TargetMode="External"/><Relationship Id="rId74" Type="http://schemas.openxmlformats.org/officeDocument/2006/relationships/hyperlink" Target="https://uchi.ru/" TargetMode="External"/><Relationship Id="rId79" Type="http://schemas.openxmlformats.org/officeDocument/2006/relationships/hyperlink" Target="https://resh.edu.ru/subject/lesson/7719/start/316201/" TargetMode="External"/><Relationship Id="rId5" Type="http://schemas.openxmlformats.org/officeDocument/2006/relationships/settings" Target="settings.xml"/><Relationship Id="rId61" Type="http://schemas.openxmlformats.org/officeDocument/2006/relationships/hyperlink" Target="https://resh.edu.ru/subject/lesson/2780/start/" TargetMode="External"/><Relationship Id="rId82" Type="http://schemas.openxmlformats.org/officeDocument/2006/relationships/hyperlink" Target="https://resh.edu.ru/subject/lesson/7723/conspect/272293/" TargetMode="External"/><Relationship Id="rId10" Type="http://schemas.openxmlformats.org/officeDocument/2006/relationships/hyperlink" Target="http://5klass.net/matematika-5-klass/Zakony-slozhenija-i-vychitanija.html" TargetMode="External"/><Relationship Id="rId19" Type="http://schemas.openxmlformats.org/officeDocument/2006/relationships/hyperlink" Target="https://www.yaklass.ru/p/matematika/5-klass/naturalnye-chisla-13442" TargetMode="External"/><Relationship Id="rId31" Type="http://schemas.openxmlformats.org/officeDocument/2006/relationships/hyperlink" Target="https://resh.edu.ru/subject/lesson/7740/conspect/234850/" TargetMode="External"/><Relationship Id="rId44" Type="http://schemas.openxmlformats.org/officeDocument/2006/relationships/hyperlink" Target="https://www.yaklass.ru/p/matematika/5-klass/obyknovennye-drobi-13744/umnozhenie-i-delenie-obyknovennoi-drobi-na-naturalnoe-chislo-13677" TargetMode="External"/><Relationship Id="rId52" Type="http://schemas.openxmlformats.org/officeDocument/2006/relationships/hyperlink" Target="https://www.yaklass.ru/p/matematika/5-klass/geometricheskie-figury-13743/treugolnik-ploshchad-treugolnika-13425" TargetMode="External"/><Relationship Id="rId60" Type="http://schemas.openxmlformats.org/officeDocument/2006/relationships/hyperlink" Target="https://resh.edu.ru/subject/lesson/7780/start/287889/" TargetMode="External"/><Relationship Id="rId65" Type="http://schemas.openxmlformats.org/officeDocument/2006/relationships/hyperlink" Target="https://www.yaklass.ru/p/matematika/5-klass/geometricheskie-tela-13832/priamougolnyi-parallelepiped-razvertka-13552" TargetMode="External"/><Relationship Id="rId73" Type="http://schemas.openxmlformats.org/officeDocument/2006/relationships/hyperlink" Target="https://distant.uchi.ru/lessons--5-8" TargetMode="External"/><Relationship Id="rId78" Type="http://schemas.openxmlformats.org/officeDocument/2006/relationships/hyperlink" Target="https://www.yaklass.ru/p/matematika/5-klass/naturalnye-chisla-13442/desiatichnaia-sistema-schisleniia-rimskaia-numeratciia-13051" TargetMode="External"/><Relationship Id="rId81" Type="http://schemas.openxmlformats.org/officeDocument/2006/relationships/hyperlink" Target="https://skysmart.ru/articles/mathematic/svojstva-slozheniya-i-vychitaniya" TargetMode="External"/><Relationship Id="rId4" Type="http://schemas.microsoft.com/office/2007/relationships/stylesWithEffects" Target="stylesWithEffects.xml"/><Relationship Id="rId9" Type="http://schemas.openxmlformats.org/officeDocument/2006/relationships/hyperlink" Target="https://clck.ru/hQNWm" TargetMode="External"/><Relationship Id="rId14" Type="http://schemas.openxmlformats.org/officeDocument/2006/relationships/hyperlink" Target="https://www.yaklass.ru/p/matematika/5-klass/naturalnye-chisla-13442" TargetMode="External"/><Relationship Id="rId22" Type="http://schemas.openxmlformats.org/officeDocument/2006/relationships/hyperlink" Target="https://interneturok.ru/lesson/matematika/6-klass/delimost-chisel/deliteli-i-kratnye?block=player" TargetMode="External"/><Relationship Id="rId27" Type="http://schemas.openxmlformats.org/officeDocument/2006/relationships/hyperlink" Target="https://resh.edu.ru/subject/lesson/7708/conspect/325181/" TargetMode="External"/><Relationship Id="rId30" Type="http://schemas.openxmlformats.org/officeDocument/2006/relationships/hyperlink" Target="https://www.yaklass.ru/p/matematika/5-klass/naturalnye-chisla-13442/nachalnye-geometricheskie-poniatiia-priamaia-otrezok-luch-lomanaia-priamo_-13390" TargetMode="External"/><Relationship Id="rId35" Type="http://schemas.openxmlformats.org/officeDocument/2006/relationships/hyperlink" Target="https://www.yaklass.ru/p/matematika/5-klass/geometricheskie-figury-13743/ugol-izmerenie-uglov-13410" TargetMode="External"/><Relationship Id="rId43" Type="http://schemas.openxmlformats.org/officeDocument/2006/relationships/hyperlink" Target="https://resh.edu.ru/subject/lesson/7761/conspect/288261/" TargetMode="External"/><Relationship Id="rId48" Type="http://schemas.openxmlformats.org/officeDocument/2006/relationships/hyperlink" Target="https://resh.edu.ru/subject/lesson/1429/" TargetMode="External"/><Relationship Id="rId56" Type="http://schemas.openxmlformats.org/officeDocument/2006/relationships/hyperlink" Target="https://resh.edu.ru/subject/lesson/718/" TargetMode="External"/><Relationship Id="rId64" Type="http://schemas.openxmlformats.org/officeDocument/2006/relationships/hyperlink" Target="https://www.yaklass.ru/p/matematika/5-klass/geometricheskie-tela-13832/priamougolnyi-parallelepiped-opredelenie-svoistva-13545" TargetMode="External"/><Relationship Id="rId69" Type="http://schemas.openxmlformats.org/officeDocument/2006/relationships/hyperlink" Target="https://foxford.ru/wiki/matematika/zadachi-na-dvizhenie" TargetMode="External"/><Relationship Id="rId77" Type="http://schemas.openxmlformats.org/officeDocument/2006/relationships/hyperlink" Target="http://5klass.net/matematika-5-klass/Zakony-slozhenija-i-vychitanija.html" TargetMode="External"/><Relationship Id="rId8" Type="http://schemas.openxmlformats.org/officeDocument/2006/relationships/hyperlink" Target="https://uchi.ru/" TargetMode="External"/><Relationship Id="rId51" Type="http://schemas.openxmlformats.org/officeDocument/2006/relationships/hyperlink" Target="https://resh.edu.ru/subject/lesson/7727/main/325313/" TargetMode="External"/><Relationship Id="rId72" Type="http://schemas.openxmlformats.org/officeDocument/2006/relationships/hyperlink" Target="https://foxford.ru/wiki/matematika/zadachi-na-dvizhenie-po-vode" TargetMode="External"/><Relationship Id="rId80" Type="http://schemas.openxmlformats.org/officeDocument/2006/relationships/hyperlink" Target="https://2035school.ru/htmllesson/Mat_5_2/" TargetMode="External"/><Relationship Id="rId3" Type="http://schemas.openxmlformats.org/officeDocument/2006/relationships/styles" Target="styles.xml"/><Relationship Id="rId12" Type="http://schemas.openxmlformats.org/officeDocument/2006/relationships/hyperlink" Target="https://resh.edu.ru/subject/lesson/7719/start/316201/" TargetMode="External"/><Relationship Id="rId17" Type="http://schemas.openxmlformats.org/officeDocument/2006/relationships/hyperlink" Target="https://resh.edu.ru/subject/lesson/7718/start/316232/" TargetMode="External"/><Relationship Id="rId25" Type="http://schemas.openxmlformats.org/officeDocument/2006/relationships/hyperlink" Target="https://www.yaklass.ru/p/matematika/6-klass/naturalnye-chisla-13968" TargetMode="External"/><Relationship Id="rId33" Type="http://schemas.openxmlformats.org/officeDocument/2006/relationships/hyperlink" Target="https://xn--j1ahfl.xn--p1ai/library/lovkij_tcirkul_ili_lyubov_k_okruzhnostyam_132858.html" TargetMode="External"/><Relationship Id="rId38" Type="http://schemas.openxmlformats.org/officeDocument/2006/relationships/hyperlink" Target="https://www.yaklass.ru/p/matematika/5-klass/obyknovennye-drobi-13744/delenie-s-ostatkom-poniatie-obyknovennoi-drobi-13672" TargetMode="External"/><Relationship Id="rId46" Type="http://schemas.openxmlformats.org/officeDocument/2006/relationships/hyperlink" Target="https://resh.edu.ru/subject/lesson/7780/conspect/287888/" TargetMode="External"/><Relationship Id="rId59" Type="http://schemas.openxmlformats.org/officeDocument/2006/relationships/hyperlink" Target="https://interneturok.ru/lesson/matematika/5-klass/desjatichnye-drobi-slozhenie-i-vychitanie-desjatichnyh-drobej/okruglenie-chisel" TargetMode="External"/><Relationship Id="rId67" Type="http://schemas.openxmlformats.org/officeDocument/2006/relationships/hyperlink" Target="https://resh.edu.ru/subject/lesson/7730/conspect/272355/" TargetMode="External"/><Relationship Id="rId20" Type="http://schemas.openxmlformats.org/officeDocument/2006/relationships/hyperlink" Target="https://skysmart.ru/articles/mathematic/svojstva-slozheniya-i-vychitaniya" TargetMode="External"/><Relationship Id="rId41" Type="http://schemas.openxmlformats.org/officeDocument/2006/relationships/hyperlink" Target="https://www.yaklass.ru/p/matematika/5-klass/obyknovennye-drobi-13744/sravnenie-obyknovennykh-drobei-13675" TargetMode="External"/><Relationship Id="rId54" Type="http://schemas.openxmlformats.org/officeDocument/2006/relationships/hyperlink" Target="https://resh.edu.ru/subject/lesson/4270/start/162590/" TargetMode="External"/><Relationship Id="rId62" Type="http://schemas.openxmlformats.org/officeDocument/2006/relationships/hyperlink" Target="http://www.posobiya.ru/SREDN_SKOOL/MATEM/027/index.html" TargetMode="External"/><Relationship Id="rId70" Type="http://schemas.openxmlformats.org/officeDocument/2006/relationships/hyperlink" Target="https://foxford.ru/wiki/matematika/zadachi-na-dvizhenie" TargetMode="External"/><Relationship Id="rId75" Type="http://schemas.openxmlformats.org/officeDocument/2006/relationships/hyperlink" Target="http://www.posobiya.ru/SREDN_SKOOL/MATEM/027/index.html"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yaklass.ru/p/matematika/5-klass/naturalnye-chisla-13442/opredelenie-koordinatnogo-lucha-13495" TargetMode="External"/><Relationship Id="rId23" Type="http://schemas.openxmlformats.org/officeDocument/2006/relationships/hyperlink" Target="https://www.yaklass.ru/p/matematika/5-klass/obyknovennye-drobi-13744/delenie-s-ostatkom-poniatie-obyknovennoi-drobi-13672" TargetMode="External"/><Relationship Id="rId28" Type="http://schemas.openxmlformats.org/officeDocument/2006/relationships/hyperlink" Target="https://www.yaklass.ru/p/matematika/5-klass/naturalnye-chisla-13442/reshenie-tekstovykh-zadach-arifmeticheskim-sposobom-13747" TargetMode="External"/><Relationship Id="rId36" Type="http://schemas.openxmlformats.org/officeDocument/2006/relationships/hyperlink" Target="https://www.yaklass.ru/p/matematika/5-klass/geometricheskie-figury-13743/ugol-izmerenie-uglov-13410" TargetMode="External"/><Relationship Id="rId49" Type="http://schemas.openxmlformats.org/officeDocument/2006/relationships/hyperlink" Target="https://resh.edu.ru/subject/lesson/7727/main/325313/" TargetMode="External"/><Relationship Id="rId57" Type="http://schemas.openxmlformats.org/officeDocument/2006/relationships/hyperlink" Target="https://www.uchportal.ru/video/vic/matematika_5_klass/desjatichnye_dro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20FE3-7B7F-4187-91C1-D98255503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10434</Words>
  <Characters>59479</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Гульназ</cp:lastModifiedBy>
  <cp:revision>8</cp:revision>
  <cp:lastPrinted>2022-06-03T12:34:00Z</cp:lastPrinted>
  <dcterms:created xsi:type="dcterms:W3CDTF">2023-10-29T08:37:00Z</dcterms:created>
  <dcterms:modified xsi:type="dcterms:W3CDTF">2023-11-01T07:51:00Z</dcterms:modified>
</cp:coreProperties>
</file>